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F2A" w:rsidRPr="00D95418" w:rsidRDefault="00B10F2A" w:rsidP="00B10F2A">
      <w:pPr>
        <w:jc w:val="center"/>
        <w:rPr>
          <w:rFonts w:ascii="Times New Roman" w:hAnsi="Times New Roman" w:cs="Times New Roman"/>
          <w:b/>
          <w:sz w:val="28"/>
          <w:szCs w:val="28"/>
          <w:lang w:val="en-US"/>
        </w:rPr>
      </w:pPr>
      <w:r w:rsidRPr="00D95418">
        <w:rPr>
          <w:rFonts w:ascii="Times New Roman" w:hAnsi="Times New Roman" w:cs="Times New Roman"/>
          <w:b/>
          <w:sz w:val="28"/>
          <w:szCs w:val="28"/>
          <w:lang w:val="en-US"/>
        </w:rPr>
        <w:t>Ministry of Education and Science of the Republic of Kazakhstan</w:t>
      </w:r>
    </w:p>
    <w:p w:rsidR="00B10F2A" w:rsidRPr="00D95418" w:rsidRDefault="00B10F2A" w:rsidP="00B10F2A">
      <w:pPr>
        <w:jc w:val="center"/>
        <w:rPr>
          <w:rFonts w:ascii="Times New Roman" w:hAnsi="Times New Roman" w:cs="Times New Roman"/>
          <w:b/>
          <w:sz w:val="28"/>
          <w:szCs w:val="28"/>
          <w:lang w:val="en-US"/>
        </w:rPr>
      </w:pPr>
    </w:p>
    <w:p w:rsidR="00B10F2A" w:rsidRPr="00D95418" w:rsidRDefault="00B10F2A" w:rsidP="00B10F2A">
      <w:pPr>
        <w:jc w:val="center"/>
        <w:rPr>
          <w:rFonts w:ascii="Times New Roman" w:hAnsi="Times New Roman" w:cs="Times New Roman"/>
          <w:b/>
          <w:sz w:val="28"/>
          <w:szCs w:val="28"/>
          <w:lang w:val="en-US"/>
        </w:rPr>
      </w:pPr>
      <w:r w:rsidRPr="00D95418">
        <w:rPr>
          <w:rFonts w:ascii="Times New Roman" w:hAnsi="Times New Roman" w:cs="Times New Roman"/>
          <w:b/>
          <w:sz w:val="28"/>
          <w:szCs w:val="28"/>
          <w:lang w:val="en-US"/>
        </w:rPr>
        <w:t xml:space="preserve">M. </w:t>
      </w:r>
      <w:proofErr w:type="spellStart"/>
      <w:r w:rsidRPr="00D95418">
        <w:rPr>
          <w:rFonts w:ascii="Times New Roman" w:hAnsi="Times New Roman" w:cs="Times New Roman"/>
          <w:b/>
          <w:sz w:val="28"/>
          <w:szCs w:val="28"/>
          <w:lang w:val="en-US"/>
        </w:rPr>
        <w:t>Auezov</w:t>
      </w:r>
      <w:proofErr w:type="spellEnd"/>
      <w:r w:rsidRPr="00D95418">
        <w:rPr>
          <w:rFonts w:ascii="Times New Roman" w:hAnsi="Times New Roman" w:cs="Times New Roman"/>
          <w:b/>
          <w:sz w:val="28"/>
          <w:szCs w:val="28"/>
          <w:lang w:val="en-US"/>
        </w:rPr>
        <w:t xml:space="preserve"> South Kazakhstan State University</w:t>
      </w:r>
    </w:p>
    <w:p w:rsidR="00B10F2A" w:rsidRPr="00D95418" w:rsidRDefault="00B10F2A" w:rsidP="00B10F2A">
      <w:pPr>
        <w:jc w:val="center"/>
        <w:rPr>
          <w:rFonts w:ascii="Times New Roman" w:hAnsi="Times New Roman" w:cs="Times New Roman"/>
          <w:b/>
          <w:sz w:val="28"/>
          <w:szCs w:val="28"/>
          <w:lang w:val="en-US"/>
        </w:rPr>
      </w:pPr>
    </w:p>
    <w:p w:rsidR="00B10F2A" w:rsidRPr="00D95418" w:rsidRDefault="00B10F2A" w:rsidP="00B10F2A">
      <w:pPr>
        <w:jc w:val="center"/>
        <w:rPr>
          <w:rFonts w:ascii="Times New Roman" w:hAnsi="Times New Roman" w:cs="Times New Roman"/>
          <w:b/>
          <w:sz w:val="28"/>
          <w:szCs w:val="28"/>
          <w:lang w:val="en-US"/>
        </w:rPr>
      </w:pPr>
    </w:p>
    <w:p w:rsidR="00553816" w:rsidRPr="001D43AA" w:rsidRDefault="00553816" w:rsidP="00553816">
      <w:pPr>
        <w:jc w:val="center"/>
        <w:rPr>
          <w:rFonts w:ascii="Times New Roman" w:hAnsi="Times New Roman" w:cs="Times New Roman"/>
          <w:b/>
          <w:sz w:val="28"/>
          <w:szCs w:val="28"/>
          <w:lang w:val="en-US"/>
        </w:rPr>
      </w:pPr>
      <w:r w:rsidRPr="001D43AA">
        <w:rPr>
          <w:rFonts w:ascii="Times New Roman" w:hAnsi="Times New Roman" w:cs="Times New Roman"/>
          <w:b/>
          <w:sz w:val="28"/>
          <w:szCs w:val="28"/>
          <w:lang w:val="en-US"/>
        </w:rPr>
        <w:t>Department of Foreign Languages for Humanitarian specialties</w:t>
      </w:r>
    </w:p>
    <w:p w:rsidR="00B10F2A" w:rsidRPr="00553816" w:rsidRDefault="00B10F2A" w:rsidP="00B10F2A">
      <w:pPr>
        <w:jc w:val="center"/>
        <w:rPr>
          <w:rFonts w:ascii="Times New Roman" w:hAnsi="Times New Roman" w:cs="Times New Roman"/>
          <w:b/>
          <w:sz w:val="28"/>
          <w:szCs w:val="28"/>
          <w:lang w:val="kk-KZ"/>
        </w:rPr>
      </w:pPr>
    </w:p>
    <w:p w:rsidR="00B10F2A" w:rsidRPr="00D95418" w:rsidRDefault="008B5F1D" w:rsidP="00B10F2A">
      <w:pPr>
        <w:jc w:val="center"/>
        <w:rPr>
          <w:rFonts w:ascii="Times New Roman" w:hAnsi="Times New Roman" w:cs="Times New Roman"/>
          <w:b/>
          <w:sz w:val="28"/>
          <w:szCs w:val="28"/>
          <w:lang w:val="en-US"/>
        </w:rPr>
      </w:pPr>
      <w:proofErr w:type="spellStart"/>
      <w:r>
        <w:rPr>
          <w:rFonts w:ascii="Times New Roman" w:hAnsi="Times New Roman" w:cs="Times New Roman"/>
          <w:b/>
          <w:sz w:val="28"/>
          <w:szCs w:val="28"/>
          <w:lang w:val="en-US"/>
        </w:rPr>
        <w:t>Aitzhanova</w:t>
      </w:r>
      <w:proofErr w:type="spellEnd"/>
      <w:r>
        <w:rPr>
          <w:rFonts w:ascii="Times New Roman" w:hAnsi="Times New Roman" w:cs="Times New Roman"/>
          <w:b/>
          <w:sz w:val="28"/>
          <w:szCs w:val="28"/>
          <w:lang w:val="en-US"/>
        </w:rPr>
        <w:t xml:space="preserve"> S</w:t>
      </w:r>
      <w:r w:rsidR="006F3E4D">
        <w:rPr>
          <w:rFonts w:ascii="Times New Roman" w:hAnsi="Times New Roman" w:cs="Times New Roman"/>
          <w:b/>
          <w:sz w:val="28"/>
          <w:szCs w:val="28"/>
          <w:lang w:val="en-US"/>
        </w:rPr>
        <w:t>.S</w:t>
      </w:r>
      <w:r w:rsidR="00F376C4" w:rsidRPr="00D95418">
        <w:rPr>
          <w:rFonts w:ascii="Times New Roman" w:hAnsi="Times New Roman" w:cs="Times New Roman"/>
          <w:b/>
          <w:sz w:val="28"/>
          <w:szCs w:val="28"/>
          <w:lang w:val="en-US"/>
        </w:rPr>
        <w:t>.</w:t>
      </w:r>
      <w:r w:rsidR="00C34F2E">
        <w:rPr>
          <w:rFonts w:ascii="Times New Roman" w:hAnsi="Times New Roman" w:cs="Times New Roman"/>
          <w:b/>
          <w:sz w:val="28"/>
          <w:szCs w:val="28"/>
          <w:lang w:val="en-US"/>
        </w:rPr>
        <w:t xml:space="preserve">, </w:t>
      </w:r>
      <w:proofErr w:type="spellStart"/>
      <w:r>
        <w:rPr>
          <w:rFonts w:ascii="Times New Roman" w:hAnsi="Times New Roman" w:cs="Times New Roman"/>
          <w:b/>
          <w:sz w:val="28"/>
          <w:szCs w:val="28"/>
          <w:lang w:val="en-US"/>
        </w:rPr>
        <w:t>Shakiyeva</w:t>
      </w:r>
      <w:proofErr w:type="spellEnd"/>
      <w:r>
        <w:rPr>
          <w:rFonts w:ascii="Times New Roman" w:hAnsi="Times New Roman" w:cs="Times New Roman"/>
          <w:b/>
          <w:sz w:val="28"/>
          <w:szCs w:val="28"/>
          <w:lang w:val="en-US"/>
        </w:rPr>
        <w:t xml:space="preserve"> A</w:t>
      </w:r>
      <w:r w:rsidR="00C34F2E">
        <w:rPr>
          <w:rFonts w:ascii="Times New Roman" w:hAnsi="Times New Roman" w:cs="Times New Roman"/>
          <w:b/>
          <w:sz w:val="28"/>
          <w:szCs w:val="28"/>
          <w:lang w:val="en-US"/>
        </w:rPr>
        <w:t>.M.</w:t>
      </w:r>
    </w:p>
    <w:p w:rsidR="00B10F2A" w:rsidRPr="00D95418" w:rsidRDefault="00B10F2A" w:rsidP="00B10F2A">
      <w:pPr>
        <w:jc w:val="center"/>
        <w:rPr>
          <w:rFonts w:ascii="Times New Roman" w:hAnsi="Times New Roman" w:cs="Times New Roman"/>
          <w:b/>
          <w:sz w:val="28"/>
          <w:szCs w:val="28"/>
          <w:lang w:val="en-US"/>
        </w:rPr>
      </w:pPr>
    </w:p>
    <w:p w:rsidR="00B10F2A" w:rsidRPr="00D95418" w:rsidRDefault="00B10F2A" w:rsidP="00B10F2A">
      <w:pPr>
        <w:rPr>
          <w:rFonts w:ascii="Times New Roman" w:hAnsi="Times New Roman" w:cs="Times New Roman"/>
          <w:b/>
          <w:sz w:val="28"/>
          <w:szCs w:val="28"/>
          <w:lang w:val="en-US"/>
        </w:rPr>
      </w:pPr>
    </w:p>
    <w:p w:rsidR="00B10F2A" w:rsidRPr="00D95418" w:rsidRDefault="00B10F2A" w:rsidP="00B10F2A">
      <w:pPr>
        <w:rPr>
          <w:rFonts w:ascii="Times New Roman" w:hAnsi="Times New Roman" w:cs="Times New Roman"/>
          <w:b/>
          <w:sz w:val="28"/>
          <w:szCs w:val="28"/>
          <w:lang w:val="en-US"/>
        </w:rPr>
      </w:pPr>
    </w:p>
    <w:p w:rsidR="007D75B5" w:rsidRPr="00D95418" w:rsidRDefault="005721E2" w:rsidP="00B10F2A">
      <w:pPr>
        <w:jc w:val="center"/>
        <w:rPr>
          <w:rFonts w:ascii="Times New Roman" w:hAnsi="Times New Roman" w:cs="Times New Roman"/>
          <w:b/>
          <w:sz w:val="28"/>
          <w:szCs w:val="28"/>
          <w:lang w:val="en-US"/>
        </w:rPr>
      </w:pPr>
      <w:r w:rsidRPr="00D95418">
        <w:rPr>
          <w:rFonts w:ascii="Times New Roman" w:hAnsi="Times New Roman" w:cs="Times New Roman"/>
          <w:b/>
          <w:sz w:val="28"/>
          <w:szCs w:val="28"/>
          <w:lang w:val="en-US"/>
        </w:rPr>
        <w:t xml:space="preserve">Methodical instruction for the </w:t>
      </w:r>
      <w:proofErr w:type="gramStart"/>
      <w:r w:rsidR="00553816">
        <w:rPr>
          <w:rFonts w:ascii="Times New Roman" w:hAnsi="Times New Roman" w:cs="Times New Roman"/>
          <w:b/>
          <w:sz w:val="28"/>
          <w:szCs w:val="28"/>
          <w:lang w:val="en-US"/>
        </w:rPr>
        <w:t>3</w:t>
      </w:r>
      <w:r w:rsidR="00553816" w:rsidRPr="00553816">
        <w:rPr>
          <w:rFonts w:ascii="Times New Roman" w:hAnsi="Times New Roman" w:cs="Times New Roman"/>
          <w:b/>
          <w:sz w:val="28"/>
          <w:szCs w:val="28"/>
          <w:vertAlign w:val="superscript"/>
          <w:lang w:val="en-US"/>
        </w:rPr>
        <w:t>rd</w:t>
      </w:r>
      <w:r w:rsidR="00553816">
        <w:rPr>
          <w:rFonts w:ascii="Times New Roman" w:hAnsi="Times New Roman" w:cs="Times New Roman"/>
          <w:b/>
          <w:sz w:val="28"/>
          <w:szCs w:val="28"/>
          <w:lang w:val="en-US"/>
        </w:rPr>
        <w:t xml:space="preserve"> </w:t>
      </w:r>
      <w:r w:rsidRPr="00D95418">
        <w:rPr>
          <w:rFonts w:ascii="Times New Roman" w:hAnsi="Times New Roman" w:cs="Times New Roman"/>
          <w:b/>
          <w:sz w:val="28"/>
          <w:szCs w:val="28"/>
          <w:lang w:val="en-US"/>
        </w:rPr>
        <w:t xml:space="preserve"> course</w:t>
      </w:r>
      <w:proofErr w:type="gramEnd"/>
    </w:p>
    <w:p w:rsidR="00B10F2A" w:rsidRPr="00D95418" w:rsidRDefault="006F3E4D" w:rsidP="005721E2">
      <w:pPr>
        <w:jc w:val="center"/>
        <w:rPr>
          <w:rFonts w:ascii="Times New Roman" w:hAnsi="Times New Roman" w:cs="Times New Roman"/>
          <w:b/>
          <w:sz w:val="28"/>
          <w:szCs w:val="28"/>
          <w:lang w:val="kk-KZ"/>
        </w:rPr>
      </w:pPr>
      <w:r w:rsidRPr="00D95418">
        <w:rPr>
          <w:rFonts w:ascii="Times New Roman" w:hAnsi="Times New Roman" w:cs="Times New Roman"/>
          <w:b/>
          <w:sz w:val="28"/>
          <w:szCs w:val="28"/>
          <w:lang w:val="en-US"/>
        </w:rPr>
        <w:t>For</w:t>
      </w:r>
      <w:r w:rsidR="00553816">
        <w:rPr>
          <w:rFonts w:ascii="Times New Roman" w:hAnsi="Times New Roman" w:cs="Times New Roman"/>
          <w:b/>
          <w:sz w:val="28"/>
          <w:szCs w:val="28"/>
          <w:lang w:val="en-US"/>
        </w:rPr>
        <w:t xml:space="preserve"> 5В1201</w:t>
      </w:r>
      <w:r w:rsidRPr="00D95418">
        <w:rPr>
          <w:rFonts w:ascii="Times New Roman" w:hAnsi="Times New Roman" w:cs="Times New Roman"/>
          <w:b/>
          <w:sz w:val="28"/>
          <w:szCs w:val="28"/>
          <w:lang w:val="en-US"/>
        </w:rPr>
        <w:t>00-</w:t>
      </w:r>
      <w:r w:rsidR="007D75B5" w:rsidRPr="00D95418">
        <w:rPr>
          <w:rFonts w:ascii="Times New Roman" w:hAnsi="Times New Roman" w:cs="Times New Roman"/>
          <w:b/>
          <w:sz w:val="28"/>
          <w:szCs w:val="28"/>
          <w:lang w:val="kk-KZ"/>
        </w:rPr>
        <w:t xml:space="preserve">« </w:t>
      </w:r>
      <w:r w:rsidR="00553816">
        <w:rPr>
          <w:rFonts w:ascii="Times New Roman" w:hAnsi="Times New Roman" w:cs="Times New Roman"/>
          <w:b/>
          <w:sz w:val="28"/>
          <w:szCs w:val="28"/>
          <w:lang w:val="en-US"/>
        </w:rPr>
        <w:t>V</w:t>
      </w:r>
      <w:r w:rsidR="00553816" w:rsidRPr="00553816">
        <w:rPr>
          <w:rFonts w:ascii="Times New Roman" w:hAnsi="Times New Roman" w:cs="Times New Roman"/>
          <w:b/>
          <w:sz w:val="28"/>
          <w:szCs w:val="28"/>
          <w:lang w:val="kk-KZ"/>
        </w:rPr>
        <w:t>eterinary medicine</w:t>
      </w:r>
      <w:r w:rsidR="007D75B5" w:rsidRPr="00D95418">
        <w:rPr>
          <w:rFonts w:ascii="Times New Roman" w:hAnsi="Times New Roman" w:cs="Times New Roman"/>
          <w:b/>
          <w:sz w:val="28"/>
          <w:szCs w:val="28"/>
          <w:lang w:val="kk-KZ"/>
        </w:rPr>
        <w:t xml:space="preserve">» </w:t>
      </w:r>
    </w:p>
    <w:p w:rsidR="00B10F2A" w:rsidRPr="00D95418" w:rsidRDefault="00B10F2A" w:rsidP="00B10F2A">
      <w:pPr>
        <w:jc w:val="center"/>
        <w:rPr>
          <w:rFonts w:ascii="Times New Roman" w:hAnsi="Times New Roman" w:cs="Times New Roman"/>
          <w:b/>
          <w:sz w:val="28"/>
          <w:szCs w:val="28"/>
          <w:lang w:val="en-US"/>
        </w:rPr>
      </w:pPr>
    </w:p>
    <w:p w:rsidR="00B10F2A" w:rsidRPr="00D95418" w:rsidRDefault="00B10F2A" w:rsidP="00B10F2A">
      <w:pPr>
        <w:jc w:val="center"/>
        <w:rPr>
          <w:rFonts w:ascii="Times New Roman" w:hAnsi="Times New Roman" w:cs="Times New Roman"/>
          <w:b/>
          <w:sz w:val="28"/>
          <w:szCs w:val="28"/>
          <w:lang w:val="en-US"/>
        </w:rPr>
      </w:pPr>
      <w:r w:rsidRPr="00D95418">
        <w:rPr>
          <w:rFonts w:ascii="Times New Roman" w:hAnsi="Times New Roman" w:cs="Times New Roman"/>
          <w:b/>
          <w:sz w:val="28"/>
          <w:szCs w:val="28"/>
          <w:lang w:val="en-US"/>
        </w:rPr>
        <w:t>Form of study: full-time</w:t>
      </w:r>
    </w:p>
    <w:p w:rsidR="00B10F2A" w:rsidRPr="00D95418" w:rsidRDefault="00B10F2A" w:rsidP="00B10F2A">
      <w:pPr>
        <w:jc w:val="center"/>
        <w:rPr>
          <w:rFonts w:ascii="Times New Roman" w:hAnsi="Times New Roman" w:cs="Times New Roman"/>
          <w:b/>
          <w:sz w:val="28"/>
          <w:szCs w:val="28"/>
          <w:lang w:val="en-US"/>
        </w:rPr>
      </w:pPr>
    </w:p>
    <w:p w:rsidR="00B10F2A" w:rsidRPr="00D95418" w:rsidRDefault="00B10F2A" w:rsidP="00B10F2A">
      <w:pPr>
        <w:rPr>
          <w:rFonts w:ascii="Times New Roman" w:hAnsi="Times New Roman" w:cs="Times New Roman"/>
          <w:b/>
          <w:sz w:val="28"/>
          <w:szCs w:val="28"/>
          <w:lang w:val="en-US"/>
        </w:rPr>
      </w:pPr>
    </w:p>
    <w:p w:rsidR="00B10F2A" w:rsidRPr="00D95418" w:rsidRDefault="00B10F2A" w:rsidP="00B10F2A">
      <w:pPr>
        <w:rPr>
          <w:rFonts w:ascii="Times New Roman" w:hAnsi="Times New Roman" w:cs="Times New Roman"/>
          <w:b/>
          <w:sz w:val="28"/>
          <w:szCs w:val="28"/>
          <w:lang w:val="en-US"/>
        </w:rPr>
      </w:pPr>
    </w:p>
    <w:p w:rsidR="00B10F2A" w:rsidRPr="00D95418" w:rsidRDefault="00B10F2A" w:rsidP="00B10F2A">
      <w:pPr>
        <w:rPr>
          <w:rFonts w:ascii="Times New Roman" w:hAnsi="Times New Roman" w:cs="Times New Roman"/>
          <w:b/>
          <w:sz w:val="28"/>
          <w:szCs w:val="28"/>
          <w:lang w:val="en-US"/>
        </w:rPr>
      </w:pPr>
    </w:p>
    <w:p w:rsidR="00B10F2A" w:rsidRPr="00D95418" w:rsidRDefault="00B10F2A" w:rsidP="00B10F2A">
      <w:pPr>
        <w:rPr>
          <w:rFonts w:ascii="Times New Roman" w:hAnsi="Times New Roman" w:cs="Times New Roman"/>
          <w:b/>
          <w:sz w:val="28"/>
          <w:szCs w:val="28"/>
          <w:lang w:val="en-US"/>
        </w:rPr>
      </w:pPr>
    </w:p>
    <w:p w:rsidR="00B10F2A" w:rsidRPr="00D95418" w:rsidRDefault="00B10F2A" w:rsidP="00B10F2A">
      <w:pPr>
        <w:jc w:val="center"/>
        <w:rPr>
          <w:rFonts w:ascii="Times New Roman" w:hAnsi="Times New Roman" w:cs="Times New Roman"/>
          <w:b/>
          <w:sz w:val="28"/>
          <w:szCs w:val="28"/>
          <w:lang w:val="en-US"/>
        </w:rPr>
      </w:pPr>
    </w:p>
    <w:p w:rsidR="00B10F2A" w:rsidRPr="00D95418" w:rsidRDefault="00B10F2A" w:rsidP="00B10F2A">
      <w:pPr>
        <w:jc w:val="center"/>
        <w:rPr>
          <w:rFonts w:ascii="Times New Roman" w:hAnsi="Times New Roman" w:cs="Times New Roman"/>
          <w:b/>
          <w:sz w:val="28"/>
          <w:szCs w:val="28"/>
          <w:lang w:val="en-US"/>
        </w:rPr>
      </w:pPr>
    </w:p>
    <w:p w:rsidR="00B10F2A" w:rsidRPr="00D95418" w:rsidRDefault="00B10F2A" w:rsidP="00B10F2A">
      <w:pPr>
        <w:jc w:val="center"/>
        <w:rPr>
          <w:rFonts w:ascii="Times New Roman" w:hAnsi="Times New Roman" w:cs="Times New Roman"/>
          <w:b/>
          <w:sz w:val="28"/>
          <w:szCs w:val="28"/>
          <w:lang w:val="en-US"/>
        </w:rPr>
      </w:pPr>
    </w:p>
    <w:p w:rsidR="00B10F2A" w:rsidRPr="00D95418" w:rsidRDefault="00B10F2A" w:rsidP="00B10F2A">
      <w:pPr>
        <w:jc w:val="center"/>
        <w:rPr>
          <w:rFonts w:ascii="Times New Roman" w:hAnsi="Times New Roman" w:cs="Times New Roman"/>
          <w:b/>
          <w:sz w:val="28"/>
          <w:szCs w:val="28"/>
          <w:lang w:val="en-US"/>
        </w:rPr>
      </w:pPr>
    </w:p>
    <w:p w:rsidR="00B10F2A" w:rsidRPr="00D95418" w:rsidRDefault="004B638B" w:rsidP="00FB3B59">
      <w:pPr>
        <w:jc w:val="center"/>
        <w:rPr>
          <w:rFonts w:ascii="Times New Roman" w:hAnsi="Times New Roman" w:cs="Times New Roman"/>
          <w:b/>
          <w:sz w:val="28"/>
          <w:szCs w:val="28"/>
          <w:lang w:val="en-US"/>
        </w:rPr>
      </w:pPr>
      <w:r>
        <w:rPr>
          <w:rFonts w:ascii="Times New Roman" w:hAnsi="Times New Roman" w:cs="Times New Roman"/>
          <w:b/>
          <w:noProof/>
          <w:sz w:val="28"/>
          <w:szCs w:val="28"/>
        </w:rPr>
        <w:pict>
          <v:rect id="_x0000_s1026" style="position:absolute;left:0;text-align:left;margin-left:222.7pt;margin-top:41.55pt;width:108pt;height:34.1pt;z-index:251658240" strokecolor="white [3212]"/>
        </w:pict>
      </w:r>
      <w:proofErr w:type="spellStart"/>
      <w:r w:rsidR="006F3E4D">
        <w:rPr>
          <w:rFonts w:ascii="Times New Roman" w:hAnsi="Times New Roman" w:cs="Times New Roman"/>
          <w:b/>
          <w:sz w:val="28"/>
          <w:szCs w:val="28"/>
          <w:lang w:val="en-US"/>
        </w:rPr>
        <w:t>Shymkent</w:t>
      </w:r>
      <w:proofErr w:type="spellEnd"/>
      <w:r w:rsidR="006F3E4D">
        <w:rPr>
          <w:rFonts w:ascii="Times New Roman" w:hAnsi="Times New Roman" w:cs="Times New Roman"/>
          <w:b/>
          <w:sz w:val="28"/>
          <w:szCs w:val="28"/>
          <w:lang w:val="en-US"/>
        </w:rPr>
        <w:t xml:space="preserve"> – 2017</w:t>
      </w:r>
    </w:p>
    <w:p w:rsidR="005721E2" w:rsidRPr="00D95418" w:rsidRDefault="005721E2" w:rsidP="00B10F2A">
      <w:pPr>
        <w:rPr>
          <w:rFonts w:ascii="Times New Roman" w:hAnsi="Times New Roman" w:cs="Times New Roman"/>
          <w:sz w:val="28"/>
          <w:szCs w:val="28"/>
          <w:lang w:val="en-US"/>
        </w:rPr>
      </w:pPr>
    </w:p>
    <w:p w:rsidR="00B10F2A" w:rsidRPr="00D95418" w:rsidRDefault="00B10F2A" w:rsidP="00B10F2A">
      <w:pPr>
        <w:rPr>
          <w:rFonts w:ascii="Times New Roman" w:hAnsi="Times New Roman" w:cs="Times New Roman"/>
          <w:sz w:val="28"/>
          <w:szCs w:val="28"/>
          <w:lang w:val="en-US"/>
        </w:rPr>
      </w:pPr>
      <w:r w:rsidRPr="00D95418">
        <w:rPr>
          <w:rFonts w:ascii="Times New Roman" w:hAnsi="Times New Roman" w:cs="Times New Roman"/>
          <w:sz w:val="28"/>
          <w:szCs w:val="28"/>
          <w:lang w:val="en-US"/>
        </w:rPr>
        <w:t>UDC: 626.81</w:t>
      </w:r>
    </w:p>
    <w:p w:rsidR="007D75B5" w:rsidRPr="00D95418" w:rsidRDefault="00DF2AFE" w:rsidP="007D75B5">
      <w:pPr>
        <w:rPr>
          <w:rFonts w:ascii="Times New Roman" w:hAnsi="Times New Roman" w:cs="Times New Roman"/>
          <w:sz w:val="28"/>
          <w:szCs w:val="28"/>
          <w:lang w:val="en-US"/>
        </w:rPr>
      </w:pPr>
      <w:proofErr w:type="gramStart"/>
      <w:r w:rsidRPr="00D95418">
        <w:rPr>
          <w:rFonts w:ascii="Times New Roman" w:hAnsi="Times New Roman" w:cs="Times New Roman"/>
          <w:sz w:val="28"/>
          <w:szCs w:val="28"/>
          <w:lang w:val="en-US"/>
        </w:rPr>
        <w:t>Developed by</w:t>
      </w:r>
      <w:r w:rsidR="008B5F1D">
        <w:rPr>
          <w:rFonts w:ascii="Times New Roman" w:hAnsi="Times New Roman" w:cs="Times New Roman"/>
          <w:sz w:val="28"/>
          <w:szCs w:val="28"/>
          <w:lang w:val="en-US"/>
        </w:rPr>
        <w:t xml:space="preserve"> </w:t>
      </w:r>
      <w:proofErr w:type="spellStart"/>
      <w:r w:rsidR="008B5F1D">
        <w:rPr>
          <w:rFonts w:ascii="Times New Roman" w:hAnsi="Times New Roman" w:cs="Times New Roman"/>
          <w:sz w:val="28"/>
          <w:szCs w:val="28"/>
          <w:lang w:val="en-US"/>
        </w:rPr>
        <w:t>Aitzhanova</w:t>
      </w:r>
      <w:proofErr w:type="spellEnd"/>
      <w:r w:rsidR="008B5F1D">
        <w:rPr>
          <w:rFonts w:ascii="Times New Roman" w:hAnsi="Times New Roman" w:cs="Times New Roman"/>
          <w:sz w:val="28"/>
          <w:szCs w:val="28"/>
          <w:lang w:val="en-US"/>
        </w:rPr>
        <w:t xml:space="preserve"> S.S., </w:t>
      </w:r>
      <w:proofErr w:type="spellStart"/>
      <w:r w:rsidR="008B5F1D">
        <w:rPr>
          <w:rFonts w:ascii="Times New Roman" w:hAnsi="Times New Roman" w:cs="Times New Roman"/>
          <w:sz w:val="28"/>
          <w:szCs w:val="28"/>
          <w:lang w:val="en-US"/>
        </w:rPr>
        <w:t>Shakiyeva</w:t>
      </w:r>
      <w:proofErr w:type="spellEnd"/>
      <w:r w:rsidR="008B5F1D">
        <w:rPr>
          <w:rFonts w:ascii="Times New Roman" w:hAnsi="Times New Roman" w:cs="Times New Roman"/>
          <w:sz w:val="28"/>
          <w:szCs w:val="28"/>
          <w:lang w:val="en-US"/>
        </w:rPr>
        <w:t xml:space="preserve"> A</w:t>
      </w:r>
      <w:r w:rsidR="003D008A">
        <w:rPr>
          <w:rFonts w:ascii="Times New Roman" w:hAnsi="Times New Roman" w:cs="Times New Roman"/>
          <w:sz w:val="28"/>
          <w:szCs w:val="28"/>
          <w:lang w:val="en-US"/>
        </w:rPr>
        <w:t>.M.</w:t>
      </w:r>
      <w:proofErr w:type="gramEnd"/>
    </w:p>
    <w:p w:rsidR="0018356F" w:rsidRPr="00D95418" w:rsidRDefault="0018356F" w:rsidP="0018356F">
      <w:pPr>
        <w:rPr>
          <w:rFonts w:ascii="Times New Roman" w:hAnsi="Times New Roman" w:cs="Times New Roman"/>
          <w:b/>
          <w:sz w:val="28"/>
          <w:szCs w:val="28"/>
          <w:lang w:val="en-US"/>
        </w:rPr>
      </w:pPr>
      <w:r w:rsidRPr="00D95418">
        <w:rPr>
          <w:rFonts w:ascii="Times New Roman" w:hAnsi="Times New Roman" w:cs="Times New Roman"/>
          <w:b/>
          <w:sz w:val="28"/>
          <w:szCs w:val="28"/>
          <w:lang w:val="en-US"/>
        </w:rPr>
        <w:t xml:space="preserve">Methodical instruction for the </w:t>
      </w:r>
      <w:r w:rsidR="00155625">
        <w:rPr>
          <w:rFonts w:ascii="Times New Roman" w:hAnsi="Times New Roman" w:cs="Times New Roman"/>
          <w:b/>
          <w:sz w:val="28"/>
          <w:szCs w:val="28"/>
          <w:lang w:val="en-US"/>
        </w:rPr>
        <w:t>3</w:t>
      </w:r>
      <w:r w:rsidR="00155625" w:rsidRPr="00553816">
        <w:rPr>
          <w:rFonts w:ascii="Times New Roman" w:hAnsi="Times New Roman" w:cs="Times New Roman"/>
          <w:b/>
          <w:sz w:val="28"/>
          <w:szCs w:val="28"/>
          <w:vertAlign w:val="superscript"/>
          <w:lang w:val="en-US"/>
        </w:rPr>
        <w:t>rd</w:t>
      </w:r>
      <w:r w:rsidR="00155625">
        <w:rPr>
          <w:rFonts w:ascii="Times New Roman" w:hAnsi="Times New Roman" w:cs="Times New Roman"/>
          <w:b/>
          <w:sz w:val="28"/>
          <w:szCs w:val="28"/>
          <w:lang w:val="en-US"/>
        </w:rPr>
        <w:t xml:space="preserve"> </w:t>
      </w:r>
      <w:r w:rsidR="00155625" w:rsidRPr="00D95418">
        <w:rPr>
          <w:rFonts w:ascii="Times New Roman" w:hAnsi="Times New Roman" w:cs="Times New Roman"/>
          <w:b/>
          <w:sz w:val="28"/>
          <w:szCs w:val="28"/>
          <w:lang w:val="en-US"/>
        </w:rPr>
        <w:t>course</w:t>
      </w:r>
    </w:p>
    <w:p w:rsidR="00B10F2A" w:rsidRPr="00D95418" w:rsidRDefault="00B10F2A" w:rsidP="00B10F2A">
      <w:pPr>
        <w:rPr>
          <w:rFonts w:ascii="Times New Roman" w:hAnsi="Times New Roman" w:cs="Times New Roman"/>
          <w:sz w:val="28"/>
          <w:szCs w:val="28"/>
          <w:lang w:val="en-US"/>
        </w:rPr>
      </w:pPr>
      <w:proofErr w:type="spellStart"/>
      <w:r w:rsidRPr="00D95418">
        <w:rPr>
          <w:rFonts w:ascii="Times New Roman" w:hAnsi="Times New Roman" w:cs="Times New Roman"/>
          <w:sz w:val="28"/>
          <w:szCs w:val="28"/>
          <w:lang w:val="en-US"/>
        </w:rPr>
        <w:t>Shymkent</w:t>
      </w:r>
      <w:proofErr w:type="spellEnd"/>
      <w:r w:rsidRPr="00D95418">
        <w:rPr>
          <w:rFonts w:ascii="Times New Roman" w:hAnsi="Times New Roman" w:cs="Times New Roman"/>
          <w:sz w:val="28"/>
          <w:szCs w:val="28"/>
          <w:lang w:val="en-US"/>
        </w:rPr>
        <w:t xml:space="preserve">: </w:t>
      </w:r>
      <w:proofErr w:type="spellStart"/>
      <w:r w:rsidRPr="00D95418">
        <w:rPr>
          <w:rFonts w:ascii="Times New Roman" w:hAnsi="Times New Roman" w:cs="Times New Roman"/>
          <w:sz w:val="28"/>
          <w:szCs w:val="28"/>
          <w:lang w:val="en-US"/>
        </w:rPr>
        <w:t>M.Auezov</w:t>
      </w:r>
      <w:proofErr w:type="spellEnd"/>
      <w:r w:rsidRPr="00D95418">
        <w:rPr>
          <w:rFonts w:ascii="Times New Roman" w:hAnsi="Times New Roman" w:cs="Times New Roman"/>
          <w:sz w:val="28"/>
          <w:szCs w:val="28"/>
          <w:lang w:val="en-US"/>
        </w:rPr>
        <w:t xml:space="preserve"> South K</w:t>
      </w:r>
      <w:r w:rsidR="0016102C" w:rsidRPr="00D95418">
        <w:rPr>
          <w:rFonts w:ascii="Times New Roman" w:hAnsi="Times New Roman" w:cs="Times New Roman"/>
          <w:sz w:val="28"/>
          <w:szCs w:val="28"/>
          <w:lang w:val="en-US"/>
        </w:rPr>
        <w:t>azakhstan State University, 2016</w:t>
      </w:r>
      <w:r w:rsidR="00B7474D">
        <w:rPr>
          <w:rFonts w:ascii="Times New Roman" w:hAnsi="Times New Roman" w:cs="Times New Roman"/>
          <w:sz w:val="28"/>
          <w:szCs w:val="28"/>
          <w:lang w:val="en-US"/>
        </w:rPr>
        <w:t>- 36</w:t>
      </w:r>
      <w:r w:rsidRPr="00D95418">
        <w:rPr>
          <w:rFonts w:ascii="Times New Roman" w:hAnsi="Times New Roman" w:cs="Times New Roman"/>
          <w:sz w:val="28"/>
          <w:szCs w:val="28"/>
          <w:lang w:val="en-US"/>
        </w:rPr>
        <w:t xml:space="preserve"> pp.</w:t>
      </w:r>
    </w:p>
    <w:p w:rsidR="00B10F2A" w:rsidRPr="00D95418" w:rsidRDefault="0018356F" w:rsidP="00B10F2A">
      <w:pPr>
        <w:rPr>
          <w:rFonts w:ascii="Times New Roman" w:hAnsi="Times New Roman" w:cs="Times New Roman"/>
          <w:b/>
          <w:sz w:val="28"/>
          <w:szCs w:val="28"/>
          <w:lang w:val="en-US"/>
        </w:rPr>
      </w:pPr>
      <w:r w:rsidRPr="00D95418">
        <w:rPr>
          <w:rFonts w:ascii="Times New Roman" w:hAnsi="Times New Roman" w:cs="Times New Roman"/>
          <w:sz w:val="28"/>
          <w:szCs w:val="28"/>
          <w:lang w:val="en-US"/>
        </w:rPr>
        <w:t>Methodical instruction</w:t>
      </w:r>
      <w:r w:rsidR="006F3E4D">
        <w:rPr>
          <w:rFonts w:ascii="Times New Roman" w:hAnsi="Times New Roman" w:cs="Times New Roman"/>
          <w:sz w:val="28"/>
          <w:szCs w:val="28"/>
          <w:lang w:val="en-US"/>
        </w:rPr>
        <w:t xml:space="preserve"> for students of the third </w:t>
      </w:r>
      <w:r w:rsidR="00B10F2A" w:rsidRPr="00D95418">
        <w:rPr>
          <w:rFonts w:ascii="Times New Roman" w:hAnsi="Times New Roman" w:cs="Times New Roman"/>
          <w:sz w:val="28"/>
          <w:szCs w:val="28"/>
          <w:lang w:val="en-US"/>
        </w:rPr>
        <w:t>course «</w:t>
      </w:r>
      <w:r w:rsidRPr="00D95418">
        <w:rPr>
          <w:rFonts w:ascii="Times New Roman" w:hAnsi="Times New Roman" w:cs="Times New Roman"/>
          <w:sz w:val="28"/>
          <w:szCs w:val="28"/>
          <w:lang w:val="en-US"/>
        </w:rPr>
        <w:t xml:space="preserve">Methodical instruction for the </w:t>
      </w:r>
      <w:proofErr w:type="gramStart"/>
      <w:r w:rsidR="00553816">
        <w:rPr>
          <w:rFonts w:ascii="Times New Roman" w:hAnsi="Times New Roman" w:cs="Times New Roman"/>
          <w:sz w:val="28"/>
          <w:szCs w:val="28"/>
          <w:lang w:val="en-US"/>
        </w:rPr>
        <w:t>3</w:t>
      </w:r>
      <w:r w:rsidR="00553816" w:rsidRPr="00553816">
        <w:rPr>
          <w:rFonts w:ascii="Times New Roman" w:hAnsi="Times New Roman" w:cs="Times New Roman"/>
          <w:sz w:val="28"/>
          <w:szCs w:val="28"/>
          <w:vertAlign w:val="superscript"/>
          <w:lang w:val="en-US"/>
        </w:rPr>
        <w:t>rd</w:t>
      </w:r>
      <w:r w:rsidR="00553816">
        <w:rPr>
          <w:rFonts w:ascii="Times New Roman" w:hAnsi="Times New Roman" w:cs="Times New Roman"/>
          <w:sz w:val="28"/>
          <w:szCs w:val="28"/>
          <w:lang w:val="en-US"/>
        </w:rPr>
        <w:t xml:space="preserve"> </w:t>
      </w:r>
      <w:r w:rsidR="003D008A">
        <w:rPr>
          <w:rFonts w:ascii="Times New Roman" w:hAnsi="Times New Roman" w:cs="Times New Roman"/>
          <w:sz w:val="28"/>
          <w:szCs w:val="28"/>
          <w:lang w:val="en-US"/>
        </w:rPr>
        <w:t xml:space="preserve"> </w:t>
      </w:r>
      <w:r w:rsidR="003D008A" w:rsidRPr="00D95418">
        <w:rPr>
          <w:rFonts w:ascii="Times New Roman" w:hAnsi="Times New Roman" w:cs="Times New Roman"/>
          <w:sz w:val="28"/>
          <w:szCs w:val="28"/>
          <w:lang w:val="en-US"/>
        </w:rPr>
        <w:t>course</w:t>
      </w:r>
      <w:proofErr w:type="gramEnd"/>
      <w:r w:rsidR="00EB398B" w:rsidRPr="00D95418">
        <w:rPr>
          <w:rFonts w:ascii="Times New Roman" w:hAnsi="Times New Roman" w:cs="Times New Roman"/>
          <w:sz w:val="28"/>
          <w:szCs w:val="28"/>
          <w:lang w:val="kk-KZ"/>
        </w:rPr>
        <w:t>»</w:t>
      </w:r>
      <w:r w:rsidR="00B10F2A" w:rsidRPr="00D95418">
        <w:rPr>
          <w:rFonts w:ascii="Times New Roman" w:hAnsi="Times New Roman" w:cs="Times New Roman"/>
          <w:sz w:val="28"/>
          <w:szCs w:val="28"/>
          <w:lang w:val="en-US"/>
        </w:rPr>
        <w:t xml:space="preserve">is developed in accordance with the requirements of State Educational Standards for specialties and curriculum of the given discipline. This </w:t>
      </w:r>
      <w:r w:rsidRPr="00D95418">
        <w:rPr>
          <w:rFonts w:ascii="Times New Roman" w:hAnsi="Times New Roman" w:cs="Times New Roman"/>
          <w:sz w:val="28"/>
          <w:szCs w:val="28"/>
          <w:lang w:val="en-US"/>
        </w:rPr>
        <w:t>Methodical instruction</w:t>
      </w:r>
      <w:r w:rsidR="006F3E4D">
        <w:rPr>
          <w:rFonts w:ascii="Times New Roman" w:hAnsi="Times New Roman" w:cs="Times New Roman"/>
          <w:sz w:val="28"/>
          <w:szCs w:val="28"/>
          <w:lang w:val="en-US"/>
        </w:rPr>
        <w:t xml:space="preserve"> </w:t>
      </w:r>
      <w:r w:rsidRPr="00D95418">
        <w:rPr>
          <w:rFonts w:ascii="Times New Roman" w:hAnsi="Times New Roman" w:cs="Times New Roman"/>
          <w:sz w:val="28"/>
          <w:szCs w:val="28"/>
          <w:lang w:val="en-US"/>
        </w:rPr>
        <w:t>comprises</w:t>
      </w:r>
      <w:r w:rsidR="00B10F2A" w:rsidRPr="00D95418">
        <w:rPr>
          <w:rFonts w:ascii="Times New Roman" w:hAnsi="Times New Roman" w:cs="Times New Roman"/>
          <w:sz w:val="28"/>
          <w:szCs w:val="28"/>
          <w:lang w:val="en-US"/>
        </w:rPr>
        <w:t xml:space="preserve"> all necessary data on performance of the course themes. </w:t>
      </w:r>
    </w:p>
    <w:p w:rsidR="00B10F2A" w:rsidRPr="00D95418" w:rsidRDefault="00B10F2A" w:rsidP="00B10F2A">
      <w:pPr>
        <w:rPr>
          <w:rFonts w:ascii="Times New Roman" w:hAnsi="Times New Roman" w:cs="Times New Roman"/>
          <w:sz w:val="28"/>
          <w:szCs w:val="28"/>
          <w:lang w:val="en-US"/>
        </w:rPr>
      </w:pPr>
      <w:r w:rsidRPr="00D95418">
        <w:rPr>
          <w:rFonts w:ascii="Times New Roman" w:hAnsi="Times New Roman" w:cs="Times New Roman"/>
          <w:sz w:val="28"/>
          <w:szCs w:val="28"/>
          <w:lang w:val="en-US"/>
        </w:rPr>
        <w:t xml:space="preserve">Reviewer:         </w:t>
      </w:r>
    </w:p>
    <w:p w:rsidR="00B10F2A" w:rsidRPr="00D95418" w:rsidRDefault="0018356F" w:rsidP="00B10F2A">
      <w:pPr>
        <w:rPr>
          <w:rFonts w:ascii="Times New Roman" w:hAnsi="Times New Roman" w:cs="Times New Roman"/>
          <w:sz w:val="28"/>
          <w:szCs w:val="28"/>
          <w:lang w:val="en-US"/>
        </w:rPr>
      </w:pPr>
      <w:r w:rsidRPr="00D95418">
        <w:rPr>
          <w:rFonts w:ascii="Times New Roman" w:hAnsi="Times New Roman" w:cs="Times New Roman"/>
          <w:sz w:val="28"/>
          <w:szCs w:val="28"/>
          <w:lang w:val="en-US"/>
        </w:rPr>
        <w:t xml:space="preserve">- A.A. </w:t>
      </w:r>
      <w:proofErr w:type="spellStart"/>
      <w:r w:rsidRPr="00D95418">
        <w:rPr>
          <w:rFonts w:ascii="Times New Roman" w:hAnsi="Times New Roman" w:cs="Times New Roman"/>
          <w:sz w:val="28"/>
          <w:szCs w:val="28"/>
          <w:lang w:val="en-US"/>
        </w:rPr>
        <w:t>Suyberdieva</w:t>
      </w:r>
      <w:proofErr w:type="spellEnd"/>
      <w:r w:rsidRPr="00D95418">
        <w:rPr>
          <w:rFonts w:ascii="Times New Roman" w:hAnsi="Times New Roman" w:cs="Times New Roman"/>
          <w:sz w:val="28"/>
          <w:szCs w:val="28"/>
          <w:lang w:val="en-US"/>
        </w:rPr>
        <w:t>- Candidate of Pedago</w:t>
      </w:r>
      <w:r w:rsidR="00B10F2A" w:rsidRPr="00D95418">
        <w:rPr>
          <w:rFonts w:ascii="Times New Roman" w:hAnsi="Times New Roman" w:cs="Times New Roman"/>
          <w:sz w:val="28"/>
          <w:szCs w:val="28"/>
          <w:lang w:val="en-US"/>
        </w:rPr>
        <w:t xml:space="preserve">gical Sciences, Department </w:t>
      </w:r>
      <w:proofErr w:type="spellStart"/>
      <w:r w:rsidR="00B10F2A" w:rsidRPr="00D95418">
        <w:rPr>
          <w:rFonts w:ascii="Times New Roman" w:hAnsi="Times New Roman" w:cs="Times New Roman"/>
          <w:sz w:val="28"/>
          <w:szCs w:val="28"/>
          <w:lang w:val="en-US"/>
        </w:rPr>
        <w:t>of</w:t>
      </w:r>
      <w:r w:rsidRPr="00D95418">
        <w:rPr>
          <w:rFonts w:ascii="Times New Roman" w:eastAsia="Times New Roman" w:hAnsi="Times New Roman" w:cs="Times New Roman"/>
          <w:sz w:val="28"/>
          <w:szCs w:val="28"/>
          <w:lang w:val="en-US"/>
        </w:rPr>
        <w:t>English</w:t>
      </w:r>
      <w:proofErr w:type="spellEnd"/>
      <w:r w:rsidRPr="00D95418">
        <w:rPr>
          <w:rFonts w:ascii="Times New Roman" w:eastAsia="Times New Roman" w:hAnsi="Times New Roman" w:cs="Times New Roman"/>
          <w:sz w:val="28"/>
          <w:szCs w:val="28"/>
          <w:lang w:val="en-US"/>
        </w:rPr>
        <w:t xml:space="preserve"> </w:t>
      </w:r>
      <w:r w:rsidR="006F3E4D" w:rsidRPr="00D95418">
        <w:rPr>
          <w:rFonts w:ascii="Times New Roman" w:eastAsia="Times New Roman" w:hAnsi="Times New Roman" w:cs="Times New Roman"/>
          <w:sz w:val="28"/>
          <w:szCs w:val="28"/>
          <w:lang w:val="en-US"/>
        </w:rPr>
        <w:t>linguistics</w:t>
      </w:r>
      <w:r w:rsidR="006F3E4D" w:rsidRPr="00D95418">
        <w:rPr>
          <w:rFonts w:ascii="Times New Roman" w:hAnsi="Times New Roman" w:cs="Times New Roman"/>
          <w:sz w:val="28"/>
          <w:szCs w:val="28"/>
          <w:lang w:val="en-US"/>
        </w:rPr>
        <w:t>,</w:t>
      </w:r>
      <w:r w:rsidR="00B10F2A" w:rsidRPr="00D95418">
        <w:rPr>
          <w:rFonts w:ascii="Times New Roman" w:hAnsi="Times New Roman" w:cs="Times New Roman"/>
          <w:sz w:val="28"/>
          <w:szCs w:val="28"/>
          <w:lang w:val="en-US"/>
        </w:rPr>
        <w:t xml:space="preserve"> M. </w:t>
      </w:r>
      <w:proofErr w:type="spellStart"/>
      <w:r w:rsidR="00B10F2A" w:rsidRPr="00D95418">
        <w:rPr>
          <w:rFonts w:ascii="Times New Roman" w:hAnsi="Times New Roman" w:cs="Times New Roman"/>
          <w:sz w:val="28"/>
          <w:szCs w:val="28"/>
          <w:lang w:val="en-US"/>
        </w:rPr>
        <w:t>Auezov</w:t>
      </w:r>
      <w:proofErr w:type="spellEnd"/>
      <w:r w:rsidR="00B10F2A" w:rsidRPr="00D95418">
        <w:rPr>
          <w:rFonts w:ascii="Times New Roman" w:hAnsi="Times New Roman" w:cs="Times New Roman"/>
          <w:sz w:val="28"/>
          <w:szCs w:val="28"/>
          <w:lang w:val="en-US"/>
        </w:rPr>
        <w:t xml:space="preserve"> South Kazakhstan State University. </w:t>
      </w:r>
    </w:p>
    <w:p w:rsidR="00553816" w:rsidRPr="001D43AA" w:rsidRDefault="0018356F" w:rsidP="00553816">
      <w:pPr>
        <w:rPr>
          <w:rFonts w:ascii="Times New Roman" w:hAnsi="Times New Roman" w:cs="Times New Roman"/>
          <w:sz w:val="28"/>
          <w:szCs w:val="28"/>
          <w:lang w:val="en-US"/>
        </w:rPr>
      </w:pPr>
      <w:r w:rsidRPr="00D95418">
        <w:rPr>
          <w:rFonts w:ascii="Times New Roman" w:hAnsi="Times New Roman" w:cs="Times New Roman"/>
          <w:sz w:val="28"/>
          <w:szCs w:val="28"/>
          <w:lang w:val="en-US"/>
        </w:rPr>
        <w:t>Methodical instruction</w:t>
      </w:r>
      <w:r w:rsidR="00723FA2">
        <w:rPr>
          <w:rFonts w:ascii="Times New Roman" w:hAnsi="Times New Roman" w:cs="Times New Roman"/>
          <w:sz w:val="28"/>
          <w:szCs w:val="28"/>
          <w:lang w:val="en-US"/>
        </w:rPr>
        <w:t xml:space="preserve"> for the students of the third</w:t>
      </w:r>
      <w:r w:rsidR="00B10F2A" w:rsidRPr="00D95418">
        <w:rPr>
          <w:rFonts w:ascii="Times New Roman" w:hAnsi="Times New Roman" w:cs="Times New Roman"/>
          <w:sz w:val="28"/>
          <w:szCs w:val="28"/>
          <w:lang w:val="en-US"/>
        </w:rPr>
        <w:t xml:space="preserve"> course </w:t>
      </w:r>
      <w:r w:rsidR="00EB398B" w:rsidRPr="00D95418">
        <w:rPr>
          <w:rFonts w:ascii="Times New Roman" w:hAnsi="Times New Roman" w:cs="Times New Roman"/>
          <w:sz w:val="28"/>
          <w:szCs w:val="28"/>
          <w:lang w:val="en-US"/>
        </w:rPr>
        <w:t>«</w:t>
      </w:r>
      <w:r w:rsidRPr="00D95418">
        <w:rPr>
          <w:rFonts w:ascii="Times New Roman" w:hAnsi="Times New Roman" w:cs="Times New Roman"/>
          <w:sz w:val="28"/>
          <w:szCs w:val="28"/>
          <w:lang w:val="en-US"/>
        </w:rPr>
        <w:t xml:space="preserve">Methodical instruction for the </w:t>
      </w:r>
      <w:r w:rsidR="00553816">
        <w:rPr>
          <w:rFonts w:ascii="Times New Roman" w:hAnsi="Times New Roman" w:cs="Times New Roman"/>
          <w:sz w:val="28"/>
          <w:szCs w:val="28"/>
          <w:lang w:val="en-US"/>
        </w:rPr>
        <w:t>3</w:t>
      </w:r>
      <w:r w:rsidR="00553816" w:rsidRPr="00553816">
        <w:rPr>
          <w:rFonts w:ascii="Times New Roman" w:hAnsi="Times New Roman" w:cs="Times New Roman"/>
          <w:sz w:val="28"/>
          <w:szCs w:val="28"/>
          <w:vertAlign w:val="superscript"/>
          <w:lang w:val="en-US"/>
        </w:rPr>
        <w:t>rd</w:t>
      </w:r>
      <w:r w:rsidR="00553816">
        <w:rPr>
          <w:rFonts w:ascii="Times New Roman" w:hAnsi="Times New Roman" w:cs="Times New Roman"/>
          <w:sz w:val="28"/>
          <w:szCs w:val="28"/>
          <w:lang w:val="en-US"/>
        </w:rPr>
        <w:t xml:space="preserve"> </w:t>
      </w:r>
      <w:r w:rsidRPr="00D95418">
        <w:rPr>
          <w:rFonts w:ascii="Times New Roman" w:hAnsi="Times New Roman" w:cs="Times New Roman"/>
          <w:sz w:val="28"/>
          <w:szCs w:val="28"/>
          <w:lang w:val="en-US"/>
        </w:rPr>
        <w:t>course</w:t>
      </w:r>
      <w:r w:rsidR="00B10F2A" w:rsidRPr="00D95418">
        <w:rPr>
          <w:rFonts w:ascii="Times New Roman" w:hAnsi="Times New Roman" w:cs="Times New Roman"/>
          <w:sz w:val="28"/>
          <w:szCs w:val="28"/>
          <w:lang w:val="kk-KZ"/>
        </w:rPr>
        <w:t>»</w:t>
      </w:r>
      <w:r w:rsidR="00B10F2A" w:rsidRPr="00D95418">
        <w:rPr>
          <w:rFonts w:ascii="Times New Roman" w:hAnsi="Times New Roman" w:cs="Times New Roman"/>
          <w:sz w:val="28"/>
          <w:szCs w:val="28"/>
          <w:lang w:val="en-US"/>
        </w:rPr>
        <w:t xml:space="preserve"> is discussed and recommended for publication at the meeting of the Chair of</w:t>
      </w:r>
      <w:r w:rsidR="008B5F1D">
        <w:rPr>
          <w:rFonts w:ascii="Times New Roman" w:hAnsi="Times New Roman" w:cs="Times New Roman"/>
          <w:sz w:val="28"/>
          <w:szCs w:val="28"/>
          <w:lang w:val="en-US"/>
        </w:rPr>
        <w:t xml:space="preserve"> foreign languages for Humanitarian</w:t>
      </w:r>
      <w:r w:rsidR="00B10F2A" w:rsidRPr="00D95418">
        <w:rPr>
          <w:rFonts w:ascii="Times New Roman" w:hAnsi="Times New Roman" w:cs="Times New Roman"/>
          <w:sz w:val="28"/>
          <w:szCs w:val="28"/>
          <w:lang w:val="en-US"/>
        </w:rPr>
        <w:t xml:space="preserve"> specialties (Minutes №</w:t>
      </w:r>
      <w:r w:rsidR="006F3E4D">
        <w:rPr>
          <w:rFonts w:ascii="Times New Roman" w:hAnsi="Times New Roman" w:cs="Times New Roman"/>
          <w:sz w:val="28"/>
          <w:szCs w:val="28"/>
          <w:lang w:val="en-US"/>
        </w:rPr>
        <w:t xml:space="preserve">             2017</w:t>
      </w:r>
      <w:r w:rsidR="00B10F2A" w:rsidRPr="00D95418">
        <w:rPr>
          <w:rFonts w:ascii="Times New Roman" w:hAnsi="Times New Roman" w:cs="Times New Roman"/>
          <w:sz w:val="28"/>
          <w:szCs w:val="28"/>
          <w:lang w:val="en-US"/>
        </w:rPr>
        <w:t xml:space="preserve">) </w:t>
      </w:r>
      <w:r w:rsidR="00553816" w:rsidRPr="001D43AA">
        <w:rPr>
          <w:rFonts w:ascii="Times New Roman" w:hAnsi="Times New Roman" w:cs="Times New Roman"/>
          <w:sz w:val="28"/>
          <w:szCs w:val="28"/>
          <w:lang w:val="en-US"/>
        </w:rPr>
        <w:t>and at the Committee on innovational technologies of training and Methodical provision of  faculty “Philolo</w:t>
      </w:r>
      <w:r w:rsidR="00553816">
        <w:rPr>
          <w:rFonts w:ascii="Times New Roman" w:hAnsi="Times New Roman" w:cs="Times New Roman"/>
          <w:sz w:val="28"/>
          <w:szCs w:val="28"/>
          <w:lang w:val="en-US"/>
        </w:rPr>
        <w:t>gy”(Minutes №               2017</w:t>
      </w:r>
      <w:r w:rsidR="00553816" w:rsidRPr="001D43AA">
        <w:rPr>
          <w:rFonts w:ascii="Times New Roman" w:hAnsi="Times New Roman" w:cs="Times New Roman"/>
          <w:sz w:val="28"/>
          <w:szCs w:val="28"/>
          <w:lang w:val="en-US"/>
        </w:rPr>
        <w:t xml:space="preserve"> )  </w:t>
      </w:r>
    </w:p>
    <w:p w:rsidR="00B10F2A" w:rsidRPr="00D95418" w:rsidRDefault="00B10F2A" w:rsidP="00B10F2A">
      <w:pPr>
        <w:rPr>
          <w:rFonts w:ascii="Times New Roman" w:hAnsi="Times New Roman" w:cs="Times New Roman"/>
          <w:sz w:val="28"/>
          <w:szCs w:val="28"/>
          <w:lang w:val="en-US"/>
        </w:rPr>
      </w:pPr>
    </w:p>
    <w:p w:rsidR="005A66C1" w:rsidRPr="00D95418" w:rsidRDefault="005A66C1" w:rsidP="00B10F2A">
      <w:pPr>
        <w:rPr>
          <w:rFonts w:ascii="Times New Roman" w:hAnsi="Times New Roman" w:cs="Times New Roman"/>
          <w:sz w:val="28"/>
          <w:szCs w:val="28"/>
          <w:lang w:val="en-US"/>
        </w:rPr>
      </w:pPr>
    </w:p>
    <w:p w:rsidR="005A66C1" w:rsidRPr="00D95418" w:rsidRDefault="005A66C1" w:rsidP="00B10F2A">
      <w:pPr>
        <w:rPr>
          <w:rFonts w:ascii="Times New Roman" w:hAnsi="Times New Roman" w:cs="Times New Roman"/>
          <w:sz w:val="28"/>
          <w:szCs w:val="28"/>
          <w:lang w:val="en-US"/>
        </w:rPr>
      </w:pPr>
    </w:p>
    <w:p w:rsidR="005A66C1" w:rsidRPr="00D95418" w:rsidRDefault="005A66C1" w:rsidP="00B10F2A">
      <w:pPr>
        <w:rPr>
          <w:rFonts w:ascii="Times New Roman" w:hAnsi="Times New Roman" w:cs="Times New Roman"/>
          <w:sz w:val="28"/>
          <w:szCs w:val="28"/>
          <w:lang w:val="en-US"/>
        </w:rPr>
      </w:pPr>
    </w:p>
    <w:p w:rsidR="005A66C1" w:rsidRPr="00D95418" w:rsidRDefault="005A66C1" w:rsidP="00B10F2A">
      <w:pPr>
        <w:rPr>
          <w:rFonts w:ascii="Times New Roman" w:hAnsi="Times New Roman" w:cs="Times New Roman"/>
          <w:sz w:val="28"/>
          <w:szCs w:val="28"/>
          <w:lang w:val="en-US"/>
        </w:rPr>
      </w:pPr>
    </w:p>
    <w:p w:rsidR="005A66C1" w:rsidRPr="00D95418" w:rsidRDefault="005A66C1" w:rsidP="00B10F2A">
      <w:pPr>
        <w:rPr>
          <w:rFonts w:ascii="Times New Roman" w:hAnsi="Times New Roman" w:cs="Times New Roman"/>
          <w:sz w:val="28"/>
          <w:szCs w:val="28"/>
          <w:lang w:val="en-US"/>
        </w:rPr>
      </w:pPr>
    </w:p>
    <w:p w:rsidR="00B10F2A" w:rsidRPr="00D95418" w:rsidRDefault="00F2447F" w:rsidP="00B10F2A">
      <w:pPr>
        <w:rPr>
          <w:rFonts w:ascii="Times New Roman" w:hAnsi="Times New Roman" w:cs="Times New Roman"/>
          <w:sz w:val="28"/>
          <w:szCs w:val="28"/>
          <w:lang w:val="en-US"/>
        </w:rPr>
      </w:pPr>
      <w:r w:rsidRPr="00D95418">
        <w:rPr>
          <w:rFonts w:ascii="Times New Roman" w:hAnsi="Times New Roman" w:cs="Times New Roman"/>
          <w:sz w:val="28"/>
          <w:szCs w:val="28"/>
          <w:lang w:val="en-US"/>
        </w:rPr>
        <w:t xml:space="preserve">Methodical </w:t>
      </w:r>
      <w:r w:rsidR="006F3E4D" w:rsidRPr="00D95418">
        <w:rPr>
          <w:rFonts w:ascii="Times New Roman" w:hAnsi="Times New Roman" w:cs="Times New Roman"/>
          <w:sz w:val="28"/>
          <w:szCs w:val="28"/>
          <w:lang w:val="en-US"/>
        </w:rPr>
        <w:t>instruction is</w:t>
      </w:r>
      <w:r w:rsidR="00B10F2A" w:rsidRPr="00D95418">
        <w:rPr>
          <w:rFonts w:ascii="Times New Roman" w:hAnsi="Times New Roman" w:cs="Times New Roman"/>
          <w:sz w:val="28"/>
          <w:szCs w:val="28"/>
          <w:lang w:val="en-US"/>
        </w:rPr>
        <w:t xml:space="preserve"> recommended for printing by the Methodical Council of </w:t>
      </w:r>
      <w:proofErr w:type="spellStart"/>
      <w:r w:rsidR="00B10F2A" w:rsidRPr="00D95418">
        <w:rPr>
          <w:rFonts w:ascii="Times New Roman" w:hAnsi="Times New Roman" w:cs="Times New Roman"/>
          <w:sz w:val="28"/>
          <w:szCs w:val="28"/>
          <w:lang w:val="en-US"/>
        </w:rPr>
        <w:t>M.Auezov</w:t>
      </w:r>
      <w:proofErr w:type="spellEnd"/>
      <w:r w:rsidR="00B10F2A" w:rsidRPr="00D95418">
        <w:rPr>
          <w:rFonts w:ascii="Times New Roman" w:hAnsi="Times New Roman" w:cs="Times New Roman"/>
          <w:sz w:val="28"/>
          <w:szCs w:val="28"/>
          <w:lang w:val="en-US"/>
        </w:rPr>
        <w:t xml:space="preserve"> South Kazakhstan State University, M</w:t>
      </w:r>
      <w:r w:rsidR="006F3E4D">
        <w:rPr>
          <w:rFonts w:ascii="Times New Roman" w:hAnsi="Times New Roman" w:cs="Times New Roman"/>
          <w:sz w:val="28"/>
          <w:szCs w:val="28"/>
          <w:lang w:val="en-US"/>
        </w:rPr>
        <w:t xml:space="preserve">inutes </w:t>
      </w:r>
      <w:proofErr w:type="gramStart"/>
      <w:r w:rsidR="006F3E4D">
        <w:rPr>
          <w:rFonts w:ascii="Times New Roman" w:hAnsi="Times New Roman" w:cs="Times New Roman"/>
          <w:sz w:val="28"/>
          <w:szCs w:val="28"/>
          <w:lang w:val="en-US"/>
        </w:rPr>
        <w:t>№ .</w:t>
      </w:r>
      <w:proofErr w:type="gramEnd"/>
      <w:r w:rsidR="006F3E4D">
        <w:rPr>
          <w:rFonts w:ascii="Times New Roman" w:hAnsi="Times New Roman" w:cs="Times New Roman"/>
          <w:sz w:val="28"/>
          <w:szCs w:val="28"/>
          <w:lang w:val="en-US"/>
        </w:rPr>
        <w:t>____ ___________ 2017</w:t>
      </w:r>
    </w:p>
    <w:p w:rsidR="00B10F2A" w:rsidRPr="00D95418" w:rsidRDefault="00B10F2A" w:rsidP="00B10F2A">
      <w:pPr>
        <w:rPr>
          <w:rFonts w:ascii="Times New Roman" w:hAnsi="Times New Roman" w:cs="Times New Roman"/>
          <w:sz w:val="28"/>
          <w:szCs w:val="28"/>
          <w:lang w:val="en-US"/>
        </w:rPr>
      </w:pPr>
      <w:r w:rsidRPr="00D95418">
        <w:rPr>
          <w:rFonts w:ascii="Times New Roman" w:hAnsi="Times New Roman" w:cs="Times New Roman"/>
          <w:sz w:val="28"/>
          <w:szCs w:val="28"/>
          <w:lang w:val="en-US"/>
        </w:rPr>
        <w:t xml:space="preserve">© </w:t>
      </w:r>
      <w:proofErr w:type="spellStart"/>
      <w:r w:rsidRPr="00D95418">
        <w:rPr>
          <w:rFonts w:ascii="Times New Roman" w:hAnsi="Times New Roman" w:cs="Times New Roman"/>
          <w:sz w:val="28"/>
          <w:szCs w:val="28"/>
          <w:lang w:val="en-US"/>
        </w:rPr>
        <w:t>M.Auezov</w:t>
      </w:r>
      <w:proofErr w:type="spellEnd"/>
      <w:r w:rsidRPr="00D95418">
        <w:rPr>
          <w:rFonts w:ascii="Times New Roman" w:hAnsi="Times New Roman" w:cs="Times New Roman"/>
          <w:sz w:val="28"/>
          <w:szCs w:val="28"/>
          <w:lang w:val="en-US"/>
        </w:rPr>
        <w:t xml:space="preserve"> South K</w:t>
      </w:r>
      <w:r w:rsidR="006F3E4D">
        <w:rPr>
          <w:rFonts w:ascii="Times New Roman" w:hAnsi="Times New Roman" w:cs="Times New Roman"/>
          <w:sz w:val="28"/>
          <w:szCs w:val="28"/>
          <w:lang w:val="en-US"/>
        </w:rPr>
        <w:t>azakhstan State University, 2017</w:t>
      </w:r>
    </w:p>
    <w:p w:rsidR="00434EA2" w:rsidRPr="00D95418" w:rsidRDefault="00B10F2A" w:rsidP="00434EA2">
      <w:pPr>
        <w:rPr>
          <w:rFonts w:ascii="Times New Roman" w:hAnsi="Times New Roman" w:cs="Times New Roman"/>
          <w:sz w:val="28"/>
          <w:szCs w:val="28"/>
          <w:lang w:val="en-US"/>
        </w:rPr>
      </w:pPr>
      <w:r w:rsidRPr="00D95418">
        <w:rPr>
          <w:rFonts w:ascii="Times New Roman" w:hAnsi="Times New Roman" w:cs="Times New Roman"/>
          <w:sz w:val="28"/>
          <w:szCs w:val="28"/>
          <w:lang w:val="en-US"/>
        </w:rPr>
        <w:t xml:space="preserve">    Responsible for printing:  </w:t>
      </w:r>
      <w:proofErr w:type="spellStart"/>
      <w:r w:rsidR="008B5F1D">
        <w:rPr>
          <w:rFonts w:ascii="Times New Roman" w:hAnsi="Times New Roman" w:cs="Times New Roman"/>
          <w:sz w:val="28"/>
          <w:szCs w:val="28"/>
          <w:lang w:val="en-US"/>
        </w:rPr>
        <w:t>Aitzhanova</w:t>
      </w:r>
      <w:proofErr w:type="spellEnd"/>
      <w:r w:rsidR="008B5F1D">
        <w:rPr>
          <w:rFonts w:ascii="Times New Roman" w:hAnsi="Times New Roman" w:cs="Times New Roman"/>
          <w:sz w:val="28"/>
          <w:szCs w:val="28"/>
          <w:lang w:val="en-US"/>
        </w:rPr>
        <w:t xml:space="preserve"> S.S., </w:t>
      </w:r>
      <w:proofErr w:type="spellStart"/>
      <w:r w:rsidR="008B5F1D">
        <w:rPr>
          <w:rFonts w:ascii="Times New Roman" w:hAnsi="Times New Roman" w:cs="Times New Roman"/>
          <w:sz w:val="28"/>
          <w:szCs w:val="28"/>
          <w:lang w:val="en-US"/>
        </w:rPr>
        <w:t>Shakiyeva</w:t>
      </w:r>
      <w:proofErr w:type="spellEnd"/>
      <w:r w:rsidR="008B5F1D">
        <w:rPr>
          <w:rFonts w:ascii="Times New Roman" w:hAnsi="Times New Roman" w:cs="Times New Roman"/>
          <w:sz w:val="28"/>
          <w:szCs w:val="28"/>
          <w:lang w:val="en-US"/>
        </w:rPr>
        <w:t xml:space="preserve"> A</w:t>
      </w:r>
      <w:r w:rsidR="003D008A">
        <w:rPr>
          <w:rFonts w:ascii="Times New Roman" w:hAnsi="Times New Roman" w:cs="Times New Roman"/>
          <w:sz w:val="28"/>
          <w:szCs w:val="28"/>
          <w:lang w:val="en-US"/>
        </w:rPr>
        <w:t>.M.</w:t>
      </w:r>
    </w:p>
    <w:p w:rsidR="00B10F2A" w:rsidRPr="00D95418" w:rsidRDefault="00B10F2A" w:rsidP="00B10F2A">
      <w:pPr>
        <w:rPr>
          <w:rFonts w:ascii="Times New Roman" w:hAnsi="Times New Roman" w:cs="Times New Roman"/>
          <w:sz w:val="28"/>
          <w:szCs w:val="28"/>
          <w:lang w:val="en-US"/>
        </w:rPr>
      </w:pPr>
    </w:p>
    <w:p w:rsidR="00434EA2" w:rsidRPr="00D95418" w:rsidRDefault="004B638B" w:rsidP="00FB3B59">
      <w:pPr>
        <w:jc w:val="center"/>
        <w:rPr>
          <w:rFonts w:ascii="Times New Roman" w:hAnsi="Times New Roman" w:cs="Times New Roman"/>
          <w:b/>
          <w:sz w:val="28"/>
          <w:szCs w:val="28"/>
          <w:lang w:val="en-US"/>
        </w:rPr>
      </w:pPr>
      <w:r>
        <w:rPr>
          <w:rFonts w:ascii="Times New Roman" w:hAnsi="Times New Roman" w:cs="Times New Roman"/>
          <w:b/>
          <w:noProof/>
          <w:sz w:val="28"/>
          <w:szCs w:val="28"/>
        </w:rPr>
        <w:pict>
          <v:rect id="_x0000_s1027" style="position:absolute;left:0;text-align:left;margin-left:200pt;margin-top:13.7pt;width:108pt;height:34.1pt;z-index:251659264" strokecolor="white [3212]"/>
        </w:pict>
      </w:r>
    </w:p>
    <w:p w:rsidR="003C25F6" w:rsidRPr="00D95418" w:rsidRDefault="003C25F6" w:rsidP="00FB3B59">
      <w:pPr>
        <w:jc w:val="center"/>
        <w:rPr>
          <w:rFonts w:ascii="Times New Roman" w:hAnsi="Times New Roman" w:cs="Times New Roman"/>
          <w:b/>
          <w:sz w:val="28"/>
          <w:szCs w:val="28"/>
          <w:lang w:val="en-US"/>
        </w:rPr>
      </w:pPr>
      <w:r w:rsidRPr="00D95418">
        <w:rPr>
          <w:rFonts w:ascii="Times New Roman" w:hAnsi="Times New Roman" w:cs="Times New Roman"/>
          <w:b/>
          <w:sz w:val="28"/>
          <w:szCs w:val="28"/>
          <w:lang w:val="en-US"/>
        </w:rPr>
        <w:lastRenderedPageBreak/>
        <w:t>Introduction</w:t>
      </w:r>
    </w:p>
    <w:p w:rsidR="006F3E4D" w:rsidRPr="006F3E4D" w:rsidRDefault="0018356F" w:rsidP="006F3E4D">
      <w:pPr>
        <w:rPr>
          <w:rFonts w:ascii="Times New Roman" w:hAnsi="Times New Roman" w:cs="Times New Roman"/>
          <w:sz w:val="28"/>
          <w:szCs w:val="28"/>
          <w:lang w:val="en-US"/>
        </w:rPr>
      </w:pPr>
      <w:r w:rsidRPr="006F3E4D">
        <w:rPr>
          <w:rFonts w:ascii="Times New Roman" w:hAnsi="Times New Roman" w:cs="Times New Roman"/>
          <w:sz w:val="28"/>
          <w:szCs w:val="28"/>
          <w:lang w:val="en-US"/>
        </w:rPr>
        <w:t xml:space="preserve">          </w:t>
      </w:r>
      <w:r w:rsidR="006F3E4D" w:rsidRPr="006F3E4D">
        <w:rPr>
          <w:rFonts w:ascii="Times New Roman" w:hAnsi="Times New Roman" w:cs="Times New Roman"/>
          <w:sz w:val="28"/>
          <w:szCs w:val="28"/>
          <w:lang w:val="en-US"/>
        </w:rPr>
        <w:t xml:space="preserve">The Methodical instruction for the students of the </w:t>
      </w:r>
      <w:r w:rsidR="008B5F1D">
        <w:rPr>
          <w:rFonts w:ascii="Times New Roman" w:hAnsi="Times New Roman" w:cs="Times New Roman"/>
          <w:sz w:val="28"/>
          <w:szCs w:val="28"/>
          <w:lang w:val="en-US"/>
        </w:rPr>
        <w:t>3</w:t>
      </w:r>
      <w:r w:rsidR="008B5F1D" w:rsidRPr="008B5F1D">
        <w:rPr>
          <w:rFonts w:ascii="Times New Roman" w:hAnsi="Times New Roman" w:cs="Times New Roman"/>
          <w:sz w:val="28"/>
          <w:szCs w:val="28"/>
          <w:vertAlign w:val="superscript"/>
          <w:lang w:val="en-US"/>
        </w:rPr>
        <w:t>rd</w:t>
      </w:r>
      <w:r w:rsidR="008B5F1D">
        <w:rPr>
          <w:rFonts w:ascii="Times New Roman" w:hAnsi="Times New Roman" w:cs="Times New Roman"/>
          <w:sz w:val="28"/>
          <w:szCs w:val="28"/>
          <w:lang w:val="en-US"/>
        </w:rPr>
        <w:t xml:space="preserve"> </w:t>
      </w:r>
      <w:r w:rsidR="006F3E4D" w:rsidRPr="006F3E4D">
        <w:rPr>
          <w:rFonts w:ascii="Times New Roman" w:hAnsi="Times New Roman" w:cs="Times New Roman"/>
          <w:sz w:val="28"/>
          <w:szCs w:val="28"/>
          <w:lang w:val="en-US"/>
        </w:rPr>
        <w:t xml:space="preserve">    course of High school </w:t>
      </w:r>
      <w:r w:rsidR="006F3E4D" w:rsidRPr="006F3E4D">
        <w:rPr>
          <w:rFonts w:ascii="Times New Roman" w:hAnsi="Times New Roman" w:cs="Times New Roman"/>
          <w:sz w:val="28"/>
          <w:szCs w:val="28"/>
          <w:lang w:val="kk-KZ"/>
        </w:rPr>
        <w:t>«</w:t>
      </w:r>
      <w:proofErr w:type="spellStart"/>
      <w:r w:rsidR="00553816">
        <w:rPr>
          <w:rFonts w:ascii="Times New Roman" w:hAnsi="Times New Roman" w:cs="Times New Roman"/>
          <w:sz w:val="28"/>
          <w:szCs w:val="28"/>
          <w:lang w:val="en-US"/>
        </w:rPr>
        <w:t>A</w:t>
      </w:r>
      <w:r w:rsidR="00553816" w:rsidRPr="00553816">
        <w:rPr>
          <w:rFonts w:ascii="Times New Roman" w:hAnsi="Times New Roman" w:cs="Times New Roman"/>
          <w:sz w:val="28"/>
          <w:szCs w:val="28"/>
          <w:lang w:val="en-US"/>
        </w:rPr>
        <w:t>groindustrial</w:t>
      </w:r>
      <w:proofErr w:type="spellEnd"/>
      <w:r w:rsidR="00553816" w:rsidRPr="00553816">
        <w:rPr>
          <w:rFonts w:ascii="Times New Roman" w:hAnsi="Times New Roman" w:cs="Times New Roman"/>
          <w:sz w:val="28"/>
          <w:szCs w:val="28"/>
          <w:lang w:val="en-US"/>
        </w:rPr>
        <w:t xml:space="preserve"> sciences</w:t>
      </w:r>
      <w:r w:rsidR="006F3E4D" w:rsidRPr="006F3E4D">
        <w:rPr>
          <w:rFonts w:ascii="Times New Roman" w:hAnsi="Times New Roman" w:cs="Times New Roman"/>
          <w:sz w:val="28"/>
          <w:szCs w:val="28"/>
          <w:lang w:val="kk-KZ"/>
        </w:rPr>
        <w:t>»</w:t>
      </w:r>
      <w:r w:rsidR="006F3E4D" w:rsidRPr="006F3E4D">
        <w:rPr>
          <w:rFonts w:ascii="Times New Roman" w:hAnsi="Times New Roman" w:cs="Times New Roman"/>
          <w:sz w:val="28"/>
          <w:szCs w:val="28"/>
          <w:lang w:val="en-US"/>
        </w:rPr>
        <w:t xml:space="preserve"> is developed in accordance with the requirements of State Educational Standards for specialties and curriculum of the given discipline. </w:t>
      </w:r>
    </w:p>
    <w:p w:rsidR="006F3E4D" w:rsidRPr="00F96A14" w:rsidRDefault="006F3E4D" w:rsidP="006F3E4D">
      <w:pPr>
        <w:rPr>
          <w:rFonts w:ascii="Times New Roman" w:hAnsi="Times New Roman" w:cs="Times New Roman"/>
          <w:sz w:val="28"/>
          <w:szCs w:val="28"/>
          <w:lang w:val="en-US"/>
        </w:rPr>
      </w:pPr>
      <w:r w:rsidRPr="00F96A14">
        <w:rPr>
          <w:rFonts w:ascii="Times New Roman" w:hAnsi="Times New Roman" w:cs="Times New Roman"/>
          <w:sz w:val="28"/>
          <w:szCs w:val="28"/>
          <w:lang w:val="en-US"/>
        </w:rPr>
        <w:t xml:space="preserve">          The Methodical instruction contains the adapted and original texts from the foreign journals and scientific literature, internet materials. The following topics are: </w:t>
      </w:r>
      <w:r w:rsidR="005C1117" w:rsidRPr="00F96A14">
        <w:rPr>
          <w:rFonts w:ascii="Times New Roman" w:hAnsi="Times New Roman" w:cs="Times New Roman"/>
          <w:sz w:val="28"/>
          <w:szCs w:val="28"/>
          <w:lang w:val="en-US"/>
        </w:rPr>
        <w:t xml:space="preserve">Veterinary </w:t>
      </w:r>
      <w:r w:rsidR="00F96A14" w:rsidRPr="00F96A14">
        <w:rPr>
          <w:rFonts w:ascii="Times New Roman" w:hAnsi="Times New Roman" w:cs="Times New Roman"/>
          <w:sz w:val="28"/>
          <w:szCs w:val="28"/>
          <w:lang w:val="en-US"/>
        </w:rPr>
        <w:t>medicine, Veterinary</w:t>
      </w:r>
      <w:r w:rsidR="005C1117" w:rsidRPr="00F96A14">
        <w:rPr>
          <w:rFonts w:ascii="Times New Roman" w:hAnsi="Times New Roman" w:cs="Times New Roman"/>
          <w:sz w:val="28"/>
          <w:szCs w:val="28"/>
          <w:lang w:val="en-US"/>
        </w:rPr>
        <w:t xml:space="preserve"> physicians</w:t>
      </w:r>
      <w:r w:rsidR="00F96A14" w:rsidRPr="00F96A14">
        <w:rPr>
          <w:rFonts w:ascii="Times New Roman" w:hAnsi="Times New Roman" w:cs="Times New Roman"/>
          <w:sz w:val="28"/>
          <w:szCs w:val="28"/>
          <w:lang w:val="en-US"/>
        </w:rPr>
        <w:t xml:space="preserve">, Veterinary education, Animal disease, Types of Animal disease </w:t>
      </w:r>
      <w:r w:rsidRPr="00F96A14">
        <w:rPr>
          <w:rFonts w:ascii="Times New Roman" w:hAnsi="Times New Roman" w:cs="Times New Roman"/>
          <w:sz w:val="28"/>
          <w:szCs w:val="28"/>
          <w:lang w:val="en-US"/>
        </w:rPr>
        <w:t xml:space="preserve">and </w:t>
      </w:r>
      <w:r w:rsidR="00F96A14" w:rsidRPr="00F96A14">
        <w:rPr>
          <w:rFonts w:ascii="Times New Roman" w:hAnsi="Times New Roman" w:cs="Times New Roman"/>
          <w:sz w:val="28"/>
          <w:szCs w:val="28"/>
          <w:lang w:val="en-US"/>
        </w:rPr>
        <w:t>The Role of Veterinary Research in Human Society</w:t>
      </w:r>
      <w:r w:rsidRPr="00F96A14">
        <w:rPr>
          <w:rFonts w:ascii="Times New Roman" w:hAnsi="Times New Roman" w:cs="Times New Roman"/>
          <w:sz w:val="28"/>
          <w:szCs w:val="28"/>
          <w:lang w:val="en-US"/>
        </w:rPr>
        <w:t xml:space="preserve">. Texts are provided with exercises designed for the activation of lexical and grammatical material. </w:t>
      </w:r>
      <w:proofErr w:type="gramStart"/>
      <w:r w:rsidRPr="00F96A14">
        <w:rPr>
          <w:rFonts w:ascii="Times New Roman" w:hAnsi="Times New Roman" w:cs="Times New Roman"/>
          <w:sz w:val="28"/>
          <w:szCs w:val="28"/>
          <w:lang w:val="en-US"/>
        </w:rPr>
        <w:t>The choice of exercises and their sequence due to the character of the texts.</w:t>
      </w:r>
      <w:proofErr w:type="gramEnd"/>
      <w:r w:rsidRPr="00F96A14">
        <w:rPr>
          <w:rFonts w:ascii="Times New Roman" w:hAnsi="Times New Roman" w:cs="Times New Roman"/>
          <w:sz w:val="28"/>
          <w:szCs w:val="28"/>
          <w:lang w:val="en-US"/>
        </w:rPr>
        <w:t xml:space="preserve"> </w:t>
      </w:r>
    </w:p>
    <w:p w:rsidR="0018356F" w:rsidRPr="00D95418" w:rsidRDefault="0018356F" w:rsidP="0018356F">
      <w:pPr>
        <w:rPr>
          <w:rFonts w:ascii="Times New Roman" w:hAnsi="Times New Roman" w:cs="Times New Roman"/>
          <w:sz w:val="28"/>
          <w:szCs w:val="28"/>
          <w:lang w:val="en-US"/>
        </w:rPr>
      </w:pPr>
      <w:r w:rsidRPr="00D95418">
        <w:rPr>
          <w:rFonts w:ascii="Times New Roman" w:hAnsi="Times New Roman" w:cs="Times New Roman"/>
          <w:sz w:val="28"/>
          <w:szCs w:val="28"/>
          <w:lang w:val="en-US"/>
        </w:rPr>
        <w:t xml:space="preserve">         The Methodical instruction can be used for independent work of students.</w:t>
      </w: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9B5E6C" w:rsidRDefault="009B5E6C" w:rsidP="00CE0BA2">
      <w:pPr>
        <w:rPr>
          <w:rFonts w:ascii="Times New Roman" w:hAnsi="Times New Roman" w:cs="Times New Roman"/>
          <w:b/>
          <w:sz w:val="28"/>
          <w:szCs w:val="28"/>
          <w:lang w:val="en-US"/>
        </w:rPr>
      </w:pPr>
    </w:p>
    <w:p w:rsidR="00CE0BA2" w:rsidRPr="000E5D1F" w:rsidRDefault="006F3E4D" w:rsidP="00CE0BA2">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Practical lesson</w:t>
      </w:r>
      <w:r w:rsidR="00CE0BA2" w:rsidRPr="00D95418">
        <w:rPr>
          <w:rFonts w:ascii="Times New Roman" w:hAnsi="Times New Roman" w:cs="Times New Roman"/>
          <w:b/>
          <w:sz w:val="28"/>
          <w:szCs w:val="28"/>
          <w:lang w:val="en-US"/>
        </w:rPr>
        <w:t xml:space="preserve"> 1</w:t>
      </w:r>
    </w:p>
    <w:p w:rsidR="00115AFA" w:rsidRPr="00CB5768" w:rsidRDefault="00115AFA" w:rsidP="00CE0BA2">
      <w:pPr>
        <w:rPr>
          <w:rFonts w:ascii="Times New Roman" w:hAnsi="Times New Roman" w:cs="Times New Roman"/>
          <w:b/>
          <w:sz w:val="28"/>
          <w:szCs w:val="28"/>
          <w:lang w:val="en-US"/>
        </w:rPr>
      </w:pPr>
      <w:r w:rsidRPr="00115AFA">
        <w:rPr>
          <w:rFonts w:ascii="Times New Roman" w:hAnsi="Times New Roman" w:cs="Times New Roman"/>
          <w:b/>
          <w:sz w:val="28"/>
          <w:szCs w:val="28"/>
          <w:lang w:val="en-US"/>
        </w:rPr>
        <w:t>The</w:t>
      </w:r>
      <w:r w:rsidR="001F4E91">
        <w:rPr>
          <w:rFonts w:ascii="Times New Roman" w:hAnsi="Times New Roman" w:cs="Times New Roman"/>
          <w:b/>
          <w:sz w:val="28"/>
          <w:szCs w:val="28"/>
          <w:lang w:val="en-US"/>
        </w:rPr>
        <w:t xml:space="preserve"> theme of the lesson: </w:t>
      </w:r>
      <w:r w:rsidR="00CB5768" w:rsidRPr="00CB5768">
        <w:rPr>
          <w:rFonts w:ascii="Times New Roman" w:hAnsi="Times New Roman" w:cs="Times New Roman"/>
          <w:b/>
          <w:sz w:val="28"/>
          <w:szCs w:val="28"/>
          <w:lang w:val="en-US"/>
        </w:rPr>
        <w:t xml:space="preserve">Veterinary medicine  </w:t>
      </w:r>
    </w:p>
    <w:p w:rsidR="006F52E0" w:rsidRPr="000E5D1F" w:rsidRDefault="006F52E0" w:rsidP="00C77160">
      <w:pPr>
        <w:rPr>
          <w:rFonts w:ascii="Times New Roman" w:hAnsi="Times New Roman" w:cs="Times New Roman"/>
          <w:sz w:val="28"/>
          <w:szCs w:val="28"/>
          <w:lang w:val="en-US"/>
        </w:rPr>
      </w:pPr>
      <w:r w:rsidRPr="006F52E0">
        <w:rPr>
          <w:rFonts w:ascii="Times New Roman" w:hAnsi="Times New Roman" w:cs="Times New Roman"/>
          <w:b/>
          <w:sz w:val="28"/>
          <w:szCs w:val="28"/>
          <w:lang w:val="en-US"/>
        </w:rPr>
        <w:t>Lesson plan:</w:t>
      </w:r>
      <w:r w:rsidR="00C77160" w:rsidRPr="00C77160">
        <w:rPr>
          <w:lang w:val="en-US"/>
        </w:rPr>
        <w:t xml:space="preserve"> </w:t>
      </w:r>
      <w:r w:rsidR="00C77160" w:rsidRPr="000E5D1F">
        <w:rPr>
          <w:rFonts w:ascii="Times New Roman" w:hAnsi="Times New Roman" w:cs="Times New Roman"/>
          <w:sz w:val="28"/>
          <w:szCs w:val="28"/>
          <w:lang w:val="en-US"/>
        </w:rPr>
        <w:t>to e</w:t>
      </w:r>
      <w:r w:rsidR="00C77160" w:rsidRPr="00DD182A">
        <w:rPr>
          <w:rFonts w:ascii="Times New Roman" w:hAnsi="Times New Roman" w:cs="Times New Roman"/>
          <w:sz w:val="28"/>
          <w:szCs w:val="28"/>
          <w:lang w:val="en-US"/>
        </w:rPr>
        <w:t>xtend voc</w:t>
      </w:r>
      <w:r w:rsidR="00C77160" w:rsidRPr="000E5D1F">
        <w:rPr>
          <w:rFonts w:ascii="Times New Roman" w:hAnsi="Times New Roman" w:cs="Times New Roman"/>
          <w:sz w:val="28"/>
          <w:szCs w:val="28"/>
          <w:lang w:val="en-US"/>
        </w:rPr>
        <w:t xml:space="preserve">abulary from the </w:t>
      </w:r>
      <w:r w:rsidR="00C77160" w:rsidRPr="00DD182A">
        <w:rPr>
          <w:rFonts w:ascii="Times New Roman" w:hAnsi="Times New Roman" w:cs="Times New Roman"/>
          <w:sz w:val="28"/>
          <w:szCs w:val="28"/>
          <w:lang w:val="en-US"/>
        </w:rPr>
        <w:t xml:space="preserve">fields of </w:t>
      </w:r>
      <w:r w:rsidR="00CB5768">
        <w:rPr>
          <w:rFonts w:ascii="Times New Roman" w:hAnsi="Times New Roman" w:cs="Times New Roman"/>
          <w:sz w:val="28"/>
          <w:szCs w:val="28"/>
          <w:lang w:val="en-US"/>
        </w:rPr>
        <w:t>veterinary and general v</w:t>
      </w:r>
      <w:r w:rsidR="00CB5768" w:rsidRPr="00CB5768">
        <w:rPr>
          <w:rFonts w:ascii="Times New Roman" w:hAnsi="Times New Roman" w:cs="Times New Roman"/>
          <w:sz w:val="28"/>
          <w:szCs w:val="28"/>
          <w:lang w:val="en-US"/>
        </w:rPr>
        <w:t>eterinary medicine </w:t>
      </w:r>
      <w:r w:rsidR="00CB5768">
        <w:rPr>
          <w:rFonts w:ascii="Times New Roman" w:hAnsi="Times New Roman" w:cs="Times New Roman"/>
          <w:sz w:val="28"/>
          <w:szCs w:val="28"/>
          <w:lang w:val="en-US"/>
        </w:rPr>
        <w:t>vocabulary</w:t>
      </w:r>
      <w:r w:rsidR="00DD182A" w:rsidRPr="000E5D1F">
        <w:rPr>
          <w:rFonts w:ascii="Times New Roman" w:hAnsi="Times New Roman" w:cs="Times New Roman"/>
          <w:sz w:val="28"/>
          <w:szCs w:val="28"/>
          <w:lang w:val="en-US"/>
        </w:rPr>
        <w:t xml:space="preserve">; </w:t>
      </w:r>
      <w:r w:rsidR="00C77160" w:rsidRPr="000E5D1F">
        <w:rPr>
          <w:rFonts w:ascii="Times New Roman" w:hAnsi="Times New Roman" w:cs="Times New Roman"/>
          <w:sz w:val="28"/>
          <w:szCs w:val="28"/>
          <w:lang w:val="en-US"/>
        </w:rPr>
        <w:t xml:space="preserve">to </w:t>
      </w:r>
      <w:r w:rsidR="00DD182A" w:rsidRPr="000E5D1F">
        <w:rPr>
          <w:rFonts w:ascii="Times New Roman" w:hAnsi="Times New Roman" w:cs="Times New Roman"/>
          <w:sz w:val="28"/>
          <w:szCs w:val="28"/>
          <w:lang w:val="en-US"/>
        </w:rPr>
        <w:t>i</w:t>
      </w:r>
      <w:r w:rsidR="00C77160" w:rsidRPr="000E5D1F">
        <w:rPr>
          <w:rFonts w:ascii="Times New Roman" w:hAnsi="Times New Roman" w:cs="Times New Roman"/>
          <w:sz w:val="28"/>
          <w:szCs w:val="28"/>
          <w:lang w:val="en-US"/>
        </w:rPr>
        <w:t>mprove</w:t>
      </w:r>
      <w:r w:rsidR="00C77160" w:rsidRPr="00DD182A">
        <w:rPr>
          <w:rFonts w:ascii="Times New Roman" w:hAnsi="Times New Roman" w:cs="Times New Roman"/>
          <w:sz w:val="28"/>
          <w:szCs w:val="28"/>
          <w:lang w:val="en-US"/>
        </w:rPr>
        <w:t xml:space="preserve"> the skills </w:t>
      </w:r>
      <w:r w:rsidR="00C77160" w:rsidRPr="000E5D1F">
        <w:rPr>
          <w:rFonts w:ascii="Times New Roman" w:hAnsi="Times New Roman" w:cs="Times New Roman"/>
          <w:sz w:val="28"/>
          <w:szCs w:val="28"/>
          <w:lang w:val="en-US"/>
        </w:rPr>
        <w:t>evaluation, viewing and</w:t>
      </w:r>
      <w:r w:rsidR="00DD182A" w:rsidRPr="000E5D1F">
        <w:rPr>
          <w:rFonts w:ascii="Times New Roman" w:hAnsi="Times New Roman" w:cs="Times New Roman"/>
          <w:sz w:val="28"/>
          <w:szCs w:val="28"/>
          <w:lang w:val="en-US"/>
        </w:rPr>
        <w:t xml:space="preserve"> reading of professional character</w:t>
      </w:r>
      <w:r w:rsidR="00C77160" w:rsidRPr="00DD182A">
        <w:rPr>
          <w:rFonts w:ascii="Times New Roman" w:hAnsi="Times New Roman" w:cs="Times New Roman"/>
          <w:sz w:val="28"/>
          <w:szCs w:val="28"/>
          <w:lang w:val="en-US"/>
        </w:rPr>
        <w:t xml:space="preserve"> of the texts;</w:t>
      </w:r>
    </w:p>
    <w:p w:rsidR="00B63A2C" w:rsidRPr="00DD182A" w:rsidRDefault="006F52E0" w:rsidP="00DD182A">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00196950" w:rsidRPr="00196950">
        <w:rPr>
          <w:sz w:val="28"/>
          <w:szCs w:val="28"/>
          <w:lang w:val="en-US"/>
        </w:rPr>
        <w:t xml:space="preserve"> </w:t>
      </w:r>
      <w:r w:rsidR="00332B6A" w:rsidRPr="00DD182A">
        <w:rPr>
          <w:rFonts w:ascii="Times New Roman" w:hAnsi="Times New Roman"/>
          <w:sz w:val="28"/>
          <w:szCs w:val="28"/>
          <w:lang w:val="en-US"/>
        </w:rPr>
        <w:t xml:space="preserve">to apply </w:t>
      </w:r>
      <w:r w:rsidR="00DD182A" w:rsidRPr="00DD182A">
        <w:rPr>
          <w:rFonts w:ascii="Times New Roman" w:hAnsi="Times New Roman"/>
          <w:sz w:val="28"/>
          <w:szCs w:val="28"/>
          <w:lang w:val="en-US"/>
        </w:rPr>
        <w:t>English</w:t>
      </w:r>
      <w:r w:rsidR="00332B6A" w:rsidRPr="00DD182A">
        <w:rPr>
          <w:rFonts w:ascii="Times New Roman" w:hAnsi="Times New Roman"/>
          <w:sz w:val="28"/>
          <w:szCs w:val="28"/>
          <w:lang w:val="en-US"/>
        </w:rPr>
        <w:t xml:space="preserve"> in professional sphere of the specialist, using skills of four kinds of communications: auditions, readings, letters, </w:t>
      </w:r>
      <w:r w:rsidR="00DD182A" w:rsidRPr="00DD182A">
        <w:rPr>
          <w:rFonts w:ascii="Times New Roman" w:hAnsi="Times New Roman"/>
          <w:sz w:val="28"/>
          <w:szCs w:val="28"/>
          <w:lang w:val="en-US"/>
        </w:rPr>
        <w:t>and communication</w:t>
      </w:r>
      <w:r w:rsidR="00332B6A" w:rsidRPr="00DD182A">
        <w:rPr>
          <w:rFonts w:ascii="Times New Roman" w:hAnsi="Times New Roman"/>
          <w:sz w:val="28"/>
          <w:szCs w:val="28"/>
          <w:lang w:val="en-US"/>
        </w:rPr>
        <w:t xml:space="preserve"> in a foreign language</w:t>
      </w:r>
      <w:r w:rsidR="00DD182A">
        <w:rPr>
          <w:rFonts w:ascii="Times New Roman" w:hAnsi="Times New Roman"/>
          <w:sz w:val="28"/>
          <w:szCs w:val="28"/>
          <w:lang w:val="en-US"/>
        </w:rPr>
        <w:t xml:space="preserve">; </w:t>
      </w:r>
      <w:r w:rsidR="00332B6A" w:rsidRPr="00DD182A">
        <w:rPr>
          <w:rFonts w:ascii="Times New Roman" w:hAnsi="Times New Roman"/>
          <w:sz w:val="28"/>
          <w:szCs w:val="28"/>
          <w:lang w:val="en-US"/>
        </w:rPr>
        <w:t>to use logical and critical thinking for problem</w:t>
      </w:r>
      <w:r w:rsidR="00DD182A" w:rsidRPr="00DD182A">
        <w:rPr>
          <w:rFonts w:ascii="Times New Roman" w:hAnsi="Times New Roman"/>
          <w:sz w:val="28"/>
          <w:szCs w:val="28"/>
          <w:lang w:val="en-US"/>
        </w:rPr>
        <w:t>s</w:t>
      </w:r>
    </w:p>
    <w:p w:rsidR="00DF4819" w:rsidRDefault="00DF4819" w:rsidP="00CE0BA2">
      <w:pPr>
        <w:rPr>
          <w:rFonts w:ascii="Times New Roman" w:hAnsi="Times New Roman" w:cs="Times New Roman"/>
          <w:b/>
          <w:sz w:val="28"/>
          <w:szCs w:val="28"/>
          <w:lang w:val="en-US"/>
        </w:rPr>
      </w:pPr>
    </w:p>
    <w:p w:rsidR="006F52E0" w:rsidRPr="00115AFA" w:rsidRDefault="00332B6A" w:rsidP="00CE0BA2">
      <w:pPr>
        <w:rPr>
          <w:rFonts w:ascii="Times New Roman" w:hAnsi="Times New Roman" w:cs="Times New Roman"/>
          <w:b/>
          <w:sz w:val="28"/>
          <w:szCs w:val="28"/>
          <w:lang w:val="en-US"/>
        </w:rPr>
      </w:pPr>
      <w:r w:rsidRPr="00332B6A">
        <w:rPr>
          <w:rFonts w:ascii="Times New Roman" w:hAnsi="Times New Roman" w:cs="Times New Roman"/>
          <w:b/>
          <w:sz w:val="28"/>
          <w:szCs w:val="28"/>
          <w:lang w:val="en-US"/>
        </w:rPr>
        <w:t>Brief theoretical information</w:t>
      </w:r>
    </w:p>
    <w:p w:rsidR="0088303D" w:rsidRPr="00D95418" w:rsidRDefault="00CB5768" w:rsidP="0088303D">
      <w:pPr>
        <w:rPr>
          <w:rFonts w:ascii="Times New Roman" w:hAnsi="Times New Roman" w:cs="Times New Roman"/>
          <w:b/>
          <w:sz w:val="28"/>
          <w:szCs w:val="28"/>
          <w:lang w:val="en-US"/>
        </w:rPr>
      </w:pPr>
      <w:r>
        <w:rPr>
          <w:rFonts w:ascii="Times New Roman" w:hAnsi="Times New Roman" w:cs="Times New Roman"/>
          <w:b/>
          <w:noProof/>
          <w:sz w:val="28"/>
          <w:szCs w:val="28"/>
        </w:rPr>
        <w:drawing>
          <wp:inline distT="0" distB="0" distL="0" distR="0">
            <wp:extent cx="5162550" cy="1828800"/>
            <wp:effectExtent l="19050" t="0" r="0" b="0"/>
            <wp:docPr id="1" name="Рисунок 1" descr="C:\Users\АЗИЗА\Desktop\Center_for_Veterinary_Medicine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Center_for_Veterinary_Medicine_logo.png"/>
                    <pic:cNvPicPr>
                      <a:picLocks noChangeAspect="1" noChangeArrowheads="1"/>
                    </pic:cNvPicPr>
                  </pic:nvPicPr>
                  <pic:blipFill>
                    <a:blip r:embed="rId8"/>
                    <a:srcRect/>
                    <a:stretch>
                      <a:fillRect/>
                    </a:stretch>
                  </pic:blipFill>
                  <pic:spPr bwMode="auto">
                    <a:xfrm>
                      <a:off x="0" y="0"/>
                      <a:ext cx="5162550" cy="1828800"/>
                    </a:xfrm>
                    <a:prstGeom prst="rect">
                      <a:avLst/>
                    </a:prstGeom>
                    <a:noFill/>
                    <a:ln w="9525">
                      <a:noFill/>
                      <a:miter lim="800000"/>
                      <a:headEnd/>
                      <a:tailEnd/>
                    </a:ln>
                  </pic:spPr>
                </pic:pic>
              </a:graphicData>
            </a:graphic>
          </wp:inline>
        </w:drawing>
      </w:r>
    </w:p>
    <w:p w:rsidR="00155625" w:rsidRDefault="00155625" w:rsidP="0088303D">
      <w:pPr>
        <w:rPr>
          <w:rFonts w:ascii="Times New Roman" w:hAnsi="Times New Roman" w:cs="Times New Roman"/>
          <w:b/>
          <w:sz w:val="28"/>
          <w:szCs w:val="28"/>
          <w:lang w:val="en-US"/>
        </w:rPr>
      </w:pPr>
    </w:p>
    <w:p w:rsidR="0088303D" w:rsidRDefault="0088303D" w:rsidP="0088303D">
      <w:pPr>
        <w:rPr>
          <w:rFonts w:ascii="Times New Roman" w:hAnsi="Times New Roman" w:cs="Times New Roman"/>
          <w:b/>
          <w:sz w:val="28"/>
          <w:szCs w:val="28"/>
          <w:lang w:val="en-US"/>
        </w:rPr>
      </w:pPr>
      <w:r w:rsidRPr="00D95418">
        <w:rPr>
          <w:rFonts w:ascii="Times New Roman" w:hAnsi="Times New Roman" w:cs="Times New Roman"/>
          <w:b/>
          <w:sz w:val="28"/>
          <w:szCs w:val="28"/>
          <w:lang w:val="en-US"/>
        </w:rPr>
        <w:t xml:space="preserve">List the main branches of </w:t>
      </w:r>
      <w:r w:rsidR="00CB5768" w:rsidRPr="00CB5768">
        <w:rPr>
          <w:rFonts w:ascii="Times New Roman" w:hAnsi="Times New Roman" w:cs="Times New Roman"/>
          <w:b/>
          <w:sz w:val="28"/>
          <w:szCs w:val="28"/>
          <w:lang w:val="en-US"/>
        </w:rPr>
        <w:t>Veterinary medicine</w:t>
      </w:r>
      <w:r w:rsidR="00CB5768" w:rsidRPr="00CB5768">
        <w:rPr>
          <w:rFonts w:ascii="Times New Roman" w:hAnsi="Times New Roman" w:cs="Times New Roman"/>
          <w:sz w:val="28"/>
          <w:szCs w:val="28"/>
          <w:lang w:val="en-US"/>
        </w:rPr>
        <w:t> </w:t>
      </w:r>
      <w:r w:rsidRPr="00D95418">
        <w:rPr>
          <w:rFonts w:ascii="Times New Roman" w:hAnsi="Times New Roman" w:cs="Times New Roman"/>
          <w:b/>
          <w:sz w:val="28"/>
          <w:szCs w:val="28"/>
          <w:lang w:val="en-US"/>
        </w:rPr>
        <w:t xml:space="preserve">.Combine your list with others in your group. </w:t>
      </w:r>
      <w:r w:rsidRPr="004F7D5D">
        <w:rPr>
          <w:rFonts w:ascii="Times New Roman" w:hAnsi="Times New Roman" w:cs="Times New Roman"/>
          <w:b/>
          <w:sz w:val="28"/>
          <w:szCs w:val="28"/>
          <w:lang w:val="en-US"/>
        </w:rPr>
        <w:t xml:space="preserve">Then read this text to </w:t>
      </w:r>
      <w:proofErr w:type="spellStart"/>
      <w:r w:rsidRPr="004F7D5D">
        <w:rPr>
          <w:rFonts w:ascii="Times New Roman" w:hAnsi="Times New Roman" w:cs="Times New Roman"/>
          <w:b/>
          <w:sz w:val="28"/>
          <w:szCs w:val="28"/>
          <w:lang w:val="en-US"/>
        </w:rPr>
        <w:t>tind</w:t>
      </w:r>
      <w:proofErr w:type="spellEnd"/>
      <w:r w:rsidRPr="004F7D5D">
        <w:rPr>
          <w:rFonts w:ascii="Times New Roman" w:hAnsi="Times New Roman" w:cs="Times New Roman"/>
          <w:b/>
          <w:sz w:val="28"/>
          <w:szCs w:val="28"/>
          <w:lang w:val="en-US"/>
        </w:rPr>
        <w:t xml:space="preserve"> out how many of the branches listed are mentioned.</w:t>
      </w:r>
    </w:p>
    <w:p w:rsidR="00F50325" w:rsidRPr="00CB5768" w:rsidRDefault="00CB5768" w:rsidP="00F50325">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F50325" w:rsidRPr="00CB5768">
        <w:rPr>
          <w:rFonts w:ascii="Times New Roman" w:hAnsi="Times New Roman" w:cs="Times New Roman"/>
          <w:sz w:val="28"/>
          <w:szCs w:val="28"/>
          <w:lang w:val="en-US"/>
        </w:rPr>
        <w:t>Veterinary medicine is the branch of medicine that deals with the prevention, diagnosis and treatment of disease, disorder and injury in non-human animals. The scope of veterinary medicine is wide, covering all animal species, both domesticated and wild, with a wide range of conditions which can affect different species.</w:t>
      </w:r>
    </w:p>
    <w:p w:rsidR="00F50325" w:rsidRPr="00CB5768" w:rsidRDefault="00155625" w:rsidP="00F50325">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F50325" w:rsidRPr="00CB5768">
        <w:rPr>
          <w:rFonts w:ascii="Times New Roman" w:hAnsi="Times New Roman" w:cs="Times New Roman"/>
          <w:sz w:val="28"/>
          <w:szCs w:val="28"/>
          <w:lang w:val="en-US"/>
        </w:rPr>
        <w:t>Veterinary medicine is widely practiced, both with and without professional supervision. Professional care is most often led by a veterinary physician (also known as a vet, veterinary surgeon or veterinarian), but also by </w:t>
      </w:r>
      <w:proofErr w:type="spellStart"/>
      <w:r w:rsidR="00F50325" w:rsidRPr="00CB5768">
        <w:rPr>
          <w:rFonts w:ascii="Times New Roman" w:hAnsi="Times New Roman" w:cs="Times New Roman"/>
          <w:sz w:val="28"/>
          <w:szCs w:val="28"/>
          <w:lang w:val="en-US"/>
        </w:rPr>
        <w:t>paraveterinary</w:t>
      </w:r>
      <w:proofErr w:type="spellEnd"/>
      <w:r w:rsidR="00F50325" w:rsidRPr="00CB5768">
        <w:rPr>
          <w:rFonts w:ascii="Times New Roman" w:hAnsi="Times New Roman" w:cs="Times New Roman"/>
          <w:sz w:val="28"/>
          <w:szCs w:val="28"/>
          <w:lang w:val="en-US"/>
        </w:rPr>
        <w:t xml:space="preserve"> workers such as veterinary nurses or technicians. This can be augmented by other paraprofes</w:t>
      </w:r>
      <w:r w:rsidR="00CB5768">
        <w:rPr>
          <w:rFonts w:ascii="Times New Roman" w:hAnsi="Times New Roman" w:cs="Times New Roman"/>
          <w:sz w:val="28"/>
          <w:szCs w:val="28"/>
          <w:lang w:val="en-US"/>
        </w:rPr>
        <w:t>sionals with specific specialist</w:t>
      </w:r>
      <w:r w:rsidR="00F50325" w:rsidRPr="00CB5768">
        <w:rPr>
          <w:rFonts w:ascii="Times New Roman" w:hAnsi="Times New Roman" w:cs="Times New Roman"/>
          <w:sz w:val="28"/>
          <w:szCs w:val="28"/>
          <w:lang w:val="en-US"/>
        </w:rPr>
        <w:t>s such as animal physiotherapy or dentistry, and species relevant roles such as </w:t>
      </w:r>
      <w:proofErr w:type="spellStart"/>
      <w:r w:rsidR="00F50325" w:rsidRPr="00CB5768">
        <w:rPr>
          <w:rFonts w:ascii="Times New Roman" w:hAnsi="Times New Roman" w:cs="Times New Roman"/>
          <w:sz w:val="28"/>
          <w:szCs w:val="28"/>
          <w:lang w:val="en-US"/>
        </w:rPr>
        <w:t>farriers</w:t>
      </w:r>
      <w:proofErr w:type="spellEnd"/>
      <w:r w:rsidR="00F50325" w:rsidRPr="00CB5768">
        <w:rPr>
          <w:rFonts w:ascii="Times New Roman" w:hAnsi="Times New Roman" w:cs="Times New Roman"/>
          <w:sz w:val="28"/>
          <w:szCs w:val="28"/>
          <w:lang w:val="en-US"/>
        </w:rPr>
        <w:t>.</w:t>
      </w:r>
    </w:p>
    <w:p w:rsidR="00F50325" w:rsidRDefault="00155625" w:rsidP="00F50325">
      <w:pPr>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  </w:t>
      </w:r>
      <w:r w:rsidR="00F50325" w:rsidRPr="00CB5768">
        <w:rPr>
          <w:rFonts w:ascii="Times New Roman" w:hAnsi="Times New Roman" w:cs="Times New Roman"/>
          <w:sz w:val="28"/>
          <w:szCs w:val="28"/>
          <w:lang w:val="en-US"/>
        </w:rPr>
        <w:t>Veterinary science helps human health through the monitoring and control of </w:t>
      </w:r>
      <w:proofErr w:type="spellStart"/>
      <w:r w:rsidR="00F50325" w:rsidRPr="00CB5768">
        <w:rPr>
          <w:rFonts w:ascii="Times New Roman" w:hAnsi="Times New Roman" w:cs="Times New Roman"/>
          <w:sz w:val="28"/>
          <w:szCs w:val="28"/>
          <w:lang w:val="en-US"/>
        </w:rPr>
        <w:t>zoonotic</w:t>
      </w:r>
      <w:proofErr w:type="spellEnd"/>
      <w:r w:rsidR="00F50325" w:rsidRPr="00CB5768">
        <w:rPr>
          <w:rFonts w:ascii="Times New Roman" w:hAnsi="Times New Roman" w:cs="Times New Roman"/>
          <w:sz w:val="28"/>
          <w:szCs w:val="28"/>
          <w:lang w:val="en-US"/>
        </w:rPr>
        <w:t xml:space="preserve"> disease (infectious disease transmitted from non-human animals to humans), food safety, and indirectly through human applications from basic medical research. They also help to maintain food supply through livestock health monitoring and treatment, and mental health by keeping </w:t>
      </w:r>
      <w:r w:rsidR="00CE198F" w:rsidRPr="00CB5768">
        <w:rPr>
          <w:rFonts w:ascii="Times New Roman" w:hAnsi="Times New Roman" w:cs="Times New Roman"/>
          <w:sz w:val="28"/>
          <w:szCs w:val="28"/>
          <w:lang w:val="en-US"/>
        </w:rPr>
        <w:t>pets’</w:t>
      </w:r>
      <w:r w:rsidR="00F50325" w:rsidRPr="00CB5768">
        <w:rPr>
          <w:rFonts w:ascii="Times New Roman" w:hAnsi="Times New Roman" w:cs="Times New Roman"/>
          <w:sz w:val="28"/>
          <w:szCs w:val="28"/>
          <w:lang w:val="en-US"/>
        </w:rPr>
        <w:t xml:space="preserve"> healthy and long living. Veterinary scientists often collaborate with epidemiologists, and other health or natural scientists depending on type of work. Ethically, veterinarians are usually obliged to look after animal welfare.</w:t>
      </w:r>
    </w:p>
    <w:p w:rsidR="00737A96" w:rsidRDefault="00737A96" w:rsidP="00737A96">
      <w:pPr>
        <w:rPr>
          <w:rFonts w:ascii="Times New Roman" w:hAnsi="Times New Roman" w:cs="Times New Roman"/>
          <w:b/>
          <w:sz w:val="28"/>
          <w:szCs w:val="28"/>
          <w:lang w:val="en-US"/>
        </w:rPr>
      </w:pPr>
      <w:r>
        <w:rPr>
          <w:rFonts w:ascii="Times New Roman" w:hAnsi="Times New Roman" w:cs="Times New Roman"/>
          <w:b/>
          <w:sz w:val="28"/>
          <w:szCs w:val="28"/>
          <w:lang w:val="en-US"/>
        </w:rPr>
        <w:t>Reading and discussing</w:t>
      </w:r>
    </w:p>
    <w:p w:rsidR="00F50325" w:rsidRPr="00D033A1" w:rsidRDefault="00F50325" w:rsidP="00CE198F">
      <w:pPr>
        <w:rPr>
          <w:rFonts w:ascii="Times New Roman" w:hAnsi="Times New Roman" w:cs="Times New Roman"/>
          <w:b/>
          <w:sz w:val="28"/>
          <w:szCs w:val="28"/>
          <w:lang w:val="en-US"/>
        </w:rPr>
      </w:pPr>
      <w:r w:rsidRPr="00D033A1">
        <w:rPr>
          <w:rFonts w:ascii="Times New Roman" w:hAnsi="Times New Roman" w:cs="Times New Roman"/>
          <w:b/>
          <w:sz w:val="28"/>
          <w:szCs w:val="28"/>
          <w:lang w:val="en-US"/>
        </w:rPr>
        <w:t>Veterinary physicians</w:t>
      </w:r>
    </w:p>
    <w:p w:rsidR="00F50325" w:rsidRPr="00CE198F" w:rsidRDefault="00155625" w:rsidP="00CE198F">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F50325" w:rsidRPr="00D033A1">
        <w:rPr>
          <w:rFonts w:ascii="Times New Roman" w:hAnsi="Times New Roman" w:cs="Times New Roman"/>
          <w:sz w:val="28"/>
          <w:szCs w:val="28"/>
          <w:lang w:val="en-US"/>
        </w:rPr>
        <w:t xml:space="preserve">Veterinary care and management is usually led by a veterinary physician (usually called a vet, veterinary surgeon or veterinarian). </w:t>
      </w:r>
      <w:r w:rsidR="00F50325" w:rsidRPr="00CE198F">
        <w:rPr>
          <w:rFonts w:ascii="Times New Roman" w:hAnsi="Times New Roman" w:cs="Times New Roman"/>
          <w:sz w:val="28"/>
          <w:szCs w:val="28"/>
          <w:lang w:val="en-US"/>
        </w:rPr>
        <w:t>This role is the equivalent of a doctor in human medicine, and usually involves post-graduate study and qualification.</w:t>
      </w:r>
    </w:p>
    <w:p w:rsidR="00F50325" w:rsidRPr="00CE198F" w:rsidRDefault="00F50325" w:rsidP="00CE198F">
      <w:pPr>
        <w:rPr>
          <w:rFonts w:ascii="Times New Roman" w:hAnsi="Times New Roman" w:cs="Times New Roman"/>
          <w:sz w:val="28"/>
          <w:szCs w:val="28"/>
          <w:lang w:val="en-US"/>
        </w:rPr>
      </w:pPr>
      <w:r w:rsidRPr="00D033A1">
        <w:rPr>
          <w:rFonts w:ascii="Times New Roman" w:hAnsi="Times New Roman" w:cs="Times New Roman"/>
          <w:sz w:val="28"/>
          <w:szCs w:val="28"/>
          <w:lang w:val="en-US"/>
        </w:rPr>
        <w:t xml:space="preserve">In many countries, the local nomenclature for a vet is a protected term, meaning that people without the prerequisite qualifications and/or registration are not able to use the title, and in many cases, the activities that may be undertaken by a vet (such as animal treatment or surgery) are restricted only to those people who are registered as vet. </w:t>
      </w:r>
      <w:r w:rsidRPr="00CE198F">
        <w:rPr>
          <w:rFonts w:ascii="Times New Roman" w:hAnsi="Times New Roman" w:cs="Times New Roman"/>
          <w:sz w:val="28"/>
          <w:szCs w:val="28"/>
          <w:lang w:val="en-US"/>
        </w:rPr>
        <w:t>For instance, in the United Kingdom, as in other jurisdictions, animal treatment may only be performed by registered vets (with a few designated exceptions, such as </w:t>
      </w:r>
      <w:proofErr w:type="spellStart"/>
      <w:r w:rsidRPr="00CE198F">
        <w:rPr>
          <w:rFonts w:ascii="Times New Roman" w:hAnsi="Times New Roman" w:cs="Times New Roman"/>
          <w:sz w:val="28"/>
          <w:szCs w:val="28"/>
          <w:lang w:val="en-US"/>
        </w:rPr>
        <w:t>paraveterinary</w:t>
      </w:r>
      <w:proofErr w:type="spellEnd"/>
      <w:r w:rsidRPr="00CE198F">
        <w:rPr>
          <w:rFonts w:ascii="Times New Roman" w:hAnsi="Times New Roman" w:cs="Times New Roman"/>
          <w:sz w:val="28"/>
          <w:szCs w:val="28"/>
          <w:lang w:val="en-US"/>
        </w:rPr>
        <w:t xml:space="preserve"> workers), and it is illegal for any person who is not registered to call themselves a vet or perform any treatment.</w:t>
      </w:r>
    </w:p>
    <w:p w:rsidR="00F50325" w:rsidRPr="00CE198F" w:rsidRDefault="00155625" w:rsidP="00CE198F">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F50325" w:rsidRPr="00D033A1">
        <w:rPr>
          <w:rFonts w:ascii="Times New Roman" w:hAnsi="Times New Roman" w:cs="Times New Roman"/>
          <w:sz w:val="28"/>
          <w:szCs w:val="28"/>
          <w:lang w:val="en-US"/>
        </w:rPr>
        <w:t xml:space="preserve">Most vets work in clinical settings, treating animals directly. </w:t>
      </w:r>
      <w:r w:rsidR="00F50325" w:rsidRPr="00CE198F">
        <w:rPr>
          <w:rFonts w:ascii="Times New Roman" w:hAnsi="Times New Roman" w:cs="Times New Roman"/>
          <w:sz w:val="28"/>
          <w:szCs w:val="28"/>
          <w:lang w:val="en-US"/>
        </w:rPr>
        <w:t>These vets may be involved in a general practice, treating animals of all types; may be specialized in a specific group of animals such as companion animals, livestock, laboratory animals, zoo animals or horses; or may specialize in a narrow medical discipline such as surgery, dermatology, laboratory animal medicine, or internal medicine.</w:t>
      </w:r>
    </w:p>
    <w:p w:rsidR="00F50325" w:rsidRPr="00CE198F" w:rsidRDefault="00155625" w:rsidP="00CE198F">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F50325" w:rsidRPr="00D033A1">
        <w:rPr>
          <w:rFonts w:ascii="Times New Roman" w:hAnsi="Times New Roman" w:cs="Times New Roman"/>
          <w:sz w:val="28"/>
          <w:szCs w:val="28"/>
          <w:lang w:val="en-US"/>
        </w:rPr>
        <w:t xml:space="preserve">As with healthcare professionals, vets face ethical decisions about the care of their patients. </w:t>
      </w:r>
      <w:r w:rsidR="00F50325" w:rsidRPr="00CE198F">
        <w:rPr>
          <w:rFonts w:ascii="Times New Roman" w:hAnsi="Times New Roman" w:cs="Times New Roman"/>
          <w:sz w:val="28"/>
          <w:szCs w:val="28"/>
          <w:lang w:val="en-US"/>
        </w:rPr>
        <w:t>Current debates within the profession include the ethics of purely cosmetic procedures on animals, such as declawing of cats, docking of tails, cropping of ears and debarking on dogs.</w:t>
      </w:r>
    </w:p>
    <w:p w:rsidR="00DF4819" w:rsidRDefault="00DF4819" w:rsidP="0035036A">
      <w:pPr>
        <w:pStyle w:val="ad"/>
        <w:rPr>
          <w:rFonts w:ascii="Times New Roman" w:hAnsi="Times New Roman" w:cs="Times New Roman"/>
          <w:b/>
          <w:sz w:val="28"/>
          <w:szCs w:val="28"/>
          <w:lang w:val="en-US"/>
        </w:rPr>
      </w:pP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Recommendations on the preparation of students for classes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Stud</w:t>
      </w:r>
      <w:r w:rsidR="00CE198F">
        <w:rPr>
          <w:rFonts w:ascii="Times New Roman" w:hAnsi="Times New Roman" w:cs="Times New Roman"/>
          <w:sz w:val="28"/>
          <w:szCs w:val="28"/>
          <w:lang w:val="en-US"/>
        </w:rPr>
        <w:t xml:space="preserve">ents should </w:t>
      </w:r>
      <w:r w:rsidR="00155625">
        <w:rPr>
          <w:rFonts w:ascii="Times New Roman" w:hAnsi="Times New Roman" w:cs="Times New Roman"/>
          <w:sz w:val="28"/>
          <w:szCs w:val="28"/>
          <w:lang w:val="en-US"/>
        </w:rPr>
        <w:t xml:space="preserve">understand </w:t>
      </w:r>
      <w:r w:rsidR="00155625" w:rsidRPr="000E5D1F">
        <w:rPr>
          <w:rFonts w:ascii="Times New Roman" w:hAnsi="Times New Roman" w:cs="Times New Roman"/>
          <w:sz w:val="28"/>
          <w:szCs w:val="28"/>
          <w:lang w:val="en-US"/>
        </w:rPr>
        <w:t>texts</w:t>
      </w:r>
      <w:r w:rsidRPr="000E5D1F">
        <w:rPr>
          <w:rFonts w:ascii="Times New Roman" w:hAnsi="Times New Roman" w:cs="Times New Roman"/>
          <w:sz w:val="28"/>
          <w:szCs w:val="28"/>
          <w:lang w:val="en-US"/>
        </w:rPr>
        <w:t xml:space="preserve"> of varying difficulty.</w:t>
      </w:r>
    </w:p>
    <w:p w:rsidR="0035036A" w:rsidRPr="000E5D1F" w:rsidRDefault="0035036A" w:rsidP="0035036A">
      <w:pPr>
        <w:pStyle w:val="ad"/>
        <w:rPr>
          <w:rFonts w:ascii="Times New Roman" w:hAnsi="Times New Roman" w:cs="Times New Roman"/>
          <w:sz w:val="28"/>
          <w:szCs w:val="28"/>
          <w:lang w:val="en-US"/>
        </w:rPr>
      </w:pPr>
      <w:proofErr w:type="gramStart"/>
      <w:r w:rsidRPr="000E5D1F">
        <w:rPr>
          <w:rFonts w:ascii="Times New Roman" w:hAnsi="Times New Roman" w:cs="Times New Roman"/>
          <w:sz w:val="28"/>
          <w:szCs w:val="28"/>
          <w:lang w:val="en-US"/>
        </w:rPr>
        <w:t>to</w:t>
      </w:r>
      <w:proofErr w:type="gramEnd"/>
      <w:r w:rsidRPr="000E5D1F">
        <w:rPr>
          <w:rFonts w:ascii="Times New Roman" w:hAnsi="Times New Roman" w:cs="Times New Roman"/>
          <w:sz w:val="28"/>
          <w:szCs w:val="28"/>
          <w:lang w:val="en-US"/>
        </w:rPr>
        <w:t xml:space="preserve"> search for more information contained in the text.</w:t>
      </w:r>
    </w:p>
    <w:p w:rsidR="0035036A" w:rsidRPr="00F45C09" w:rsidRDefault="0035036A" w:rsidP="0035036A">
      <w:pPr>
        <w:pStyle w:val="ad"/>
        <w:rPr>
          <w:rFonts w:ascii="Times New Roman" w:hAnsi="Times New Roman" w:cs="Times New Roman"/>
          <w:sz w:val="28"/>
          <w:szCs w:val="28"/>
          <w:lang w:val="en-US"/>
        </w:rPr>
      </w:pPr>
      <w:proofErr w:type="gramStart"/>
      <w:r w:rsidRPr="00F45C09">
        <w:rPr>
          <w:rFonts w:ascii="Times New Roman" w:hAnsi="Times New Roman" w:cs="Times New Roman"/>
          <w:sz w:val="28"/>
          <w:szCs w:val="28"/>
          <w:lang w:val="en-US"/>
        </w:rPr>
        <w:t>to</w:t>
      </w:r>
      <w:proofErr w:type="gramEnd"/>
      <w:r w:rsidRPr="00F45C09">
        <w:rPr>
          <w:rFonts w:ascii="Times New Roman" w:hAnsi="Times New Roman" w:cs="Times New Roman"/>
          <w:sz w:val="28"/>
          <w:szCs w:val="28"/>
          <w:lang w:val="en-US"/>
        </w:rPr>
        <w:t xml:space="preserve"> generalize (synthesize) the received information from several texts;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find sentences, paragraphs, which can be used to argue their point of view during the discussion, the conversation;</w:t>
      </w:r>
    </w:p>
    <w:p w:rsidR="0035036A" w:rsidRPr="000E5D1F" w:rsidRDefault="0035036A" w:rsidP="0035036A">
      <w:pPr>
        <w:pStyle w:val="ad"/>
        <w:rPr>
          <w:rFonts w:ascii="Times New Roman" w:hAnsi="Times New Roman" w:cs="Times New Roman"/>
          <w:sz w:val="28"/>
          <w:szCs w:val="28"/>
          <w:lang w:val="en-US"/>
        </w:rPr>
      </w:pPr>
      <w:proofErr w:type="gramStart"/>
      <w:r w:rsidRPr="000E5D1F">
        <w:rPr>
          <w:rFonts w:ascii="Times New Roman" w:hAnsi="Times New Roman" w:cs="Times New Roman"/>
          <w:sz w:val="28"/>
          <w:szCs w:val="28"/>
          <w:lang w:val="en-US"/>
        </w:rPr>
        <w:lastRenderedPageBreak/>
        <w:t>comments</w:t>
      </w:r>
      <w:proofErr w:type="gramEnd"/>
      <w:r w:rsidRPr="000E5D1F">
        <w:rPr>
          <w:rFonts w:ascii="Times New Roman" w:hAnsi="Times New Roman" w:cs="Times New Roman"/>
          <w:sz w:val="28"/>
          <w:szCs w:val="28"/>
          <w:lang w:val="en-US"/>
        </w:rPr>
        <w:t xml:space="preserve"> contained in the text of the facts and events;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 xml:space="preserve">-to select information to </w:t>
      </w:r>
      <w:proofErr w:type="gramStart"/>
      <w:r w:rsidRPr="000E5D1F">
        <w:rPr>
          <w:rFonts w:ascii="Times New Roman" w:hAnsi="Times New Roman" w:cs="Times New Roman"/>
          <w:sz w:val="28"/>
          <w:szCs w:val="28"/>
          <w:lang w:val="en-US"/>
        </w:rPr>
        <w:t>report .</w:t>
      </w:r>
      <w:proofErr w:type="gramEnd"/>
    </w:p>
    <w:p w:rsidR="0035036A" w:rsidRDefault="0035036A" w:rsidP="0035036A">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35036A" w:rsidRPr="00F45C09" w:rsidRDefault="0035036A" w:rsidP="0035036A">
      <w:pPr>
        <w:pStyle w:val="ad"/>
        <w:rPr>
          <w:rFonts w:ascii="Times New Roman" w:hAnsi="Times New Roman" w:cs="Times New Roman"/>
          <w:sz w:val="28"/>
          <w:szCs w:val="28"/>
          <w:lang w:val="en-US"/>
        </w:rPr>
      </w:pPr>
      <w:proofErr w:type="gramStart"/>
      <w:r w:rsidRPr="00F45C09">
        <w:rPr>
          <w:rFonts w:ascii="Times New Roman" w:hAnsi="Times New Roman" w:cs="Times New Roman"/>
          <w:sz w:val="28"/>
          <w:szCs w:val="28"/>
          <w:lang w:val="en-US"/>
        </w:rPr>
        <w:t>to</w:t>
      </w:r>
      <w:proofErr w:type="gramEnd"/>
      <w:r w:rsidRPr="00F45C09">
        <w:rPr>
          <w:rFonts w:ascii="Times New Roman" w:hAnsi="Times New Roman" w:cs="Times New Roman"/>
          <w:sz w:val="28"/>
          <w:szCs w:val="28"/>
          <w:lang w:val="en-US"/>
        </w:rPr>
        <w:t xml:space="preserve"> read texts with the extraction of complete and accurate information:</w:t>
      </w:r>
    </w:p>
    <w:p w:rsidR="0035036A" w:rsidRPr="00F45C09" w:rsidRDefault="0035036A" w:rsidP="0035036A">
      <w:pPr>
        <w:pStyle w:val="ad"/>
        <w:rPr>
          <w:rFonts w:ascii="Times New Roman" w:hAnsi="Times New Roman" w:cs="Times New Roman"/>
          <w:sz w:val="28"/>
          <w:szCs w:val="28"/>
          <w:lang w:val="en-US"/>
        </w:rPr>
      </w:pPr>
      <w:proofErr w:type="gramStart"/>
      <w:r w:rsidRPr="00F45C09">
        <w:rPr>
          <w:rFonts w:ascii="Times New Roman" w:hAnsi="Times New Roman" w:cs="Times New Roman"/>
          <w:sz w:val="28"/>
          <w:szCs w:val="28"/>
          <w:lang w:val="en-US"/>
        </w:rPr>
        <w:t>to</w:t>
      </w:r>
      <w:proofErr w:type="gramEnd"/>
      <w:r w:rsidRPr="00F45C09">
        <w:rPr>
          <w:rFonts w:ascii="Times New Roman" w:hAnsi="Times New Roman" w:cs="Times New Roman"/>
          <w:sz w:val="28"/>
          <w:szCs w:val="28"/>
          <w:lang w:val="en-US"/>
        </w:rPr>
        <w:t xml:space="preserve"> search for the information you need, annotate and abstracted texts:</w:t>
      </w:r>
    </w:p>
    <w:p w:rsidR="0035036A" w:rsidRPr="000E5D1F" w:rsidRDefault="0035036A" w:rsidP="0035036A">
      <w:pPr>
        <w:pStyle w:val="ad"/>
        <w:rPr>
          <w:rFonts w:ascii="Times New Roman" w:hAnsi="Times New Roman" w:cs="Times New Roman"/>
          <w:sz w:val="28"/>
          <w:szCs w:val="28"/>
          <w:lang w:val="en-US"/>
        </w:rPr>
      </w:pPr>
      <w:proofErr w:type="gramStart"/>
      <w:r w:rsidRPr="000E5D1F">
        <w:rPr>
          <w:rFonts w:ascii="Times New Roman" w:hAnsi="Times New Roman" w:cs="Times New Roman"/>
          <w:sz w:val="28"/>
          <w:szCs w:val="28"/>
          <w:lang w:val="en-US"/>
        </w:rPr>
        <w:t>to</w:t>
      </w:r>
      <w:proofErr w:type="gramEnd"/>
      <w:r w:rsidRPr="000E5D1F">
        <w:rPr>
          <w:rFonts w:ascii="Times New Roman" w:hAnsi="Times New Roman" w:cs="Times New Roman"/>
          <w:sz w:val="28"/>
          <w:szCs w:val="28"/>
          <w:lang w:val="en-US"/>
        </w:rPr>
        <w:t xml:space="preserve"> keep the conversation in English language within the studied theme:</w:t>
      </w:r>
    </w:p>
    <w:p w:rsidR="0035036A" w:rsidRPr="000E5D1F" w:rsidRDefault="0035036A" w:rsidP="0035036A">
      <w:pPr>
        <w:pStyle w:val="ad"/>
        <w:rPr>
          <w:rFonts w:ascii="Times New Roman" w:hAnsi="Times New Roman" w:cs="Times New Roman"/>
          <w:sz w:val="28"/>
          <w:szCs w:val="28"/>
          <w:lang w:val="en-US"/>
        </w:rPr>
      </w:pPr>
      <w:proofErr w:type="gramStart"/>
      <w:r w:rsidRPr="000E5D1F">
        <w:rPr>
          <w:rFonts w:ascii="Times New Roman" w:hAnsi="Times New Roman" w:cs="Times New Roman"/>
          <w:sz w:val="28"/>
          <w:szCs w:val="28"/>
          <w:lang w:val="en-US"/>
        </w:rPr>
        <w:t>to</w:t>
      </w:r>
      <w:proofErr w:type="gramEnd"/>
      <w:r w:rsidRPr="000E5D1F">
        <w:rPr>
          <w:rFonts w:ascii="Times New Roman" w:hAnsi="Times New Roman" w:cs="Times New Roman"/>
          <w:sz w:val="28"/>
          <w:szCs w:val="28"/>
          <w:lang w:val="en-US"/>
        </w:rPr>
        <w:t xml:space="preserve"> do exercises</w:t>
      </w:r>
    </w:p>
    <w:p w:rsidR="00155625" w:rsidRDefault="00155625" w:rsidP="0035036A">
      <w:pPr>
        <w:pStyle w:val="ad"/>
        <w:rPr>
          <w:rFonts w:ascii="Times New Roman" w:hAnsi="Times New Roman" w:cs="Times New Roman"/>
          <w:b/>
          <w:sz w:val="28"/>
          <w:szCs w:val="28"/>
          <w:lang w:val="en-US"/>
        </w:rPr>
      </w:pP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(2) Cambridge University Press</w:t>
      </w:r>
    </w:p>
    <w:p w:rsidR="00155625" w:rsidRDefault="00155625" w:rsidP="0035036A">
      <w:pPr>
        <w:shd w:val="clear" w:color="auto" w:fill="FFFFFF"/>
        <w:spacing w:after="0" w:line="240" w:lineRule="exact"/>
        <w:jc w:val="both"/>
        <w:rPr>
          <w:rFonts w:ascii="Times New Roman" w:hAnsi="Times New Roman" w:cs="Times New Roman"/>
          <w:b/>
          <w:sz w:val="28"/>
          <w:szCs w:val="28"/>
          <w:lang w:val="en-US"/>
        </w:rPr>
      </w:pPr>
    </w:p>
    <w:p w:rsidR="0035036A" w:rsidRDefault="0035036A" w:rsidP="0035036A">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eastAsia="Times New Roman" w:hAnsi="Times New Roman" w:cs="Times New Roman"/>
          <w:sz w:val="28"/>
          <w:szCs w:val="28"/>
          <w:lang w:val="en-US"/>
        </w:rPr>
        <w:t>Prepare the report on the theme: “</w:t>
      </w:r>
      <w:r w:rsidR="00CE198F">
        <w:rPr>
          <w:rFonts w:ascii="Times New Roman" w:hAnsi="Times New Roman" w:cs="Times New Roman"/>
          <w:sz w:val="28"/>
          <w:szCs w:val="28"/>
          <w:lang w:val="en-US"/>
        </w:rPr>
        <w:t xml:space="preserve">Veterinary </w:t>
      </w:r>
      <w:proofErr w:type="gramStart"/>
      <w:r w:rsidR="00CE198F">
        <w:rPr>
          <w:rFonts w:ascii="Times New Roman" w:hAnsi="Times New Roman" w:cs="Times New Roman"/>
          <w:sz w:val="28"/>
          <w:szCs w:val="28"/>
          <w:lang w:val="en-US"/>
        </w:rPr>
        <w:t>medicine</w:t>
      </w:r>
      <w:r w:rsidRPr="00F45C09">
        <w:rPr>
          <w:rFonts w:ascii="Times New Roman" w:eastAsia="Times New Roman" w:hAnsi="Times New Roman" w:cs="Times New Roman"/>
          <w:sz w:val="28"/>
          <w:szCs w:val="28"/>
          <w:lang w:val="en-US"/>
        </w:rPr>
        <w:t xml:space="preserve"> ”</w:t>
      </w:r>
      <w:proofErr w:type="gramEnd"/>
    </w:p>
    <w:p w:rsidR="0035036A" w:rsidRPr="00F45C09" w:rsidRDefault="0035036A" w:rsidP="0035036A">
      <w:pPr>
        <w:pStyle w:val="ad"/>
        <w:rPr>
          <w:rFonts w:ascii="Times New Roman" w:hAnsi="Times New Roman" w:cs="Times New Roman"/>
          <w:sz w:val="28"/>
          <w:szCs w:val="28"/>
          <w:lang w:val="en-US"/>
        </w:rPr>
      </w:pPr>
      <w:r w:rsidRPr="000E5D1F">
        <w:rPr>
          <w:rFonts w:ascii="Times New Roman" w:eastAsia="Times New Roman" w:hAnsi="Times New Roman" w:cs="Times New Roman"/>
          <w:sz w:val="28"/>
          <w:szCs w:val="28"/>
          <w:lang w:val="en-US"/>
        </w:rPr>
        <w:t>Make up the situation</w:t>
      </w:r>
    </w:p>
    <w:p w:rsidR="00155625" w:rsidRDefault="00155625" w:rsidP="0035036A">
      <w:pPr>
        <w:pStyle w:val="ad"/>
        <w:rPr>
          <w:rFonts w:ascii="Times New Roman" w:hAnsi="Times New Roman" w:cs="Times New Roman"/>
          <w:b/>
          <w:sz w:val="28"/>
          <w:szCs w:val="28"/>
          <w:lang w:val="en-US"/>
        </w:rPr>
      </w:pP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Control questions</w:t>
      </w:r>
    </w:p>
    <w:p w:rsidR="0035036A" w:rsidRPr="00F45C09" w:rsidRDefault="00B7474D" w:rsidP="0035036A">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How do you </w:t>
      </w:r>
      <w:proofErr w:type="gramStart"/>
      <w:r>
        <w:rPr>
          <w:rFonts w:ascii="Times New Roman" w:hAnsi="Times New Roman" w:cs="Times New Roman"/>
          <w:sz w:val="28"/>
          <w:szCs w:val="28"/>
          <w:lang w:val="en-US"/>
        </w:rPr>
        <w:t xml:space="preserve">understand </w:t>
      </w:r>
      <w:r w:rsidR="0035036A" w:rsidRPr="00F45C09">
        <w:rPr>
          <w:rFonts w:ascii="Times New Roman" w:hAnsi="Times New Roman" w:cs="Times New Roman"/>
          <w:sz w:val="28"/>
          <w:szCs w:val="28"/>
          <w:lang w:val="en-US"/>
        </w:rPr>
        <w:t xml:space="preserve"> “</w:t>
      </w:r>
      <w:proofErr w:type="gramEnd"/>
      <w:r w:rsidR="00CE198F" w:rsidRPr="00CB5768">
        <w:rPr>
          <w:rFonts w:ascii="Times New Roman" w:hAnsi="Times New Roman" w:cs="Times New Roman"/>
          <w:sz w:val="28"/>
          <w:szCs w:val="28"/>
          <w:lang w:val="en-US"/>
        </w:rPr>
        <w:t>Veterinary medicine </w:t>
      </w:r>
      <w:r w:rsidR="0035036A" w:rsidRPr="00F45C09">
        <w:rPr>
          <w:rFonts w:ascii="Times New Roman" w:hAnsi="Times New Roman" w:cs="Times New Roman"/>
          <w:sz w:val="28"/>
          <w:szCs w:val="28"/>
          <w:lang w:val="en-US"/>
        </w:rPr>
        <w:t>”?</w:t>
      </w:r>
    </w:p>
    <w:p w:rsidR="00B7474D" w:rsidRDefault="00B7474D" w:rsidP="0035036A">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What do you know about </w:t>
      </w:r>
      <w:r w:rsidRPr="00CB5768">
        <w:rPr>
          <w:rFonts w:ascii="Times New Roman" w:hAnsi="Times New Roman" w:cs="Times New Roman"/>
          <w:sz w:val="28"/>
          <w:szCs w:val="28"/>
          <w:lang w:val="en-US"/>
        </w:rPr>
        <w:t xml:space="preserve">Veterinary </w:t>
      </w:r>
      <w:r w:rsidR="00155625" w:rsidRPr="00CB5768">
        <w:rPr>
          <w:rFonts w:ascii="Times New Roman" w:hAnsi="Times New Roman" w:cs="Times New Roman"/>
          <w:sz w:val="28"/>
          <w:szCs w:val="28"/>
          <w:lang w:val="en-US"/>
        </w:rPr>
        <w:t>Science?</w:t>
      </w:r>
      <w:r w:rsidRPr="00CB5768">
        <w:rPr>
          <w:rFonts w:ascii="Times New Roman" w:hAnsi="Times New Roman" w:cs="Times New Roman"/>
          <w:sz w:val="28"/>
          <w:szCs w:val="28"/>
          <w:lang w:val="en-US"/>
        </w:rPr>
        <w:t xml:space="preserve"> </w:t>
      </w:r>
    </w:p>
    <w:p w:rsidR="0035036A" w:rsidRPr="000E5D1F" w:rsidRDefault="00CE198F" w:rsidP="0035036A">
      <w:pPr>
        <w:pStyle w:val="ad"/>
        <w:rPr>
          <w:rFonts w:ascii="Times New Roman" w:hAnsi="Times New Roman" w:cs="Times New Roman"/>
          <w:sz w:val="28"/>
          <w:szCs w:val="28"/>
          <w:lang w:val="en-US"/>
        </w:rPr>
      </w:pPr>
      <w:r>
        <w:rPr>
          <w:rFonts w:ascii="Times New Roman" w:hAnsi="Times New Roman" w:cs="Times New Roman"/>
          <w:sz w:val="28"/>
          <w:szCs w:val="28"/>
          <w:lang w:val="en-US"/>
        </w:rPr>
        <w:t>Is the vet</w:t>
      </w:r>
      <w:r w:rsidR="0035036A" w:rsidRPr="000E5D1F">
        <w:rPr>
          <w:rFonts w:ascii="Times New Roman" w:hAnsi="Times New Roman" w:cs="Times New Roman"/>
          <w:sz w:val="28"/>
          <w:szCs w:val="28"/>
          <w:lang w:val="en-US"/>
        </w:rPr>
        <w:t xml:space="preserve"> profession actual today?</w:t>
      </w:r>
    </w:p>
    <w:p w:rsidR="0035036A" w:rsidRPr="00F45C09" w:rsidRDefault="0035036A" w:rsidP="0035036A">
      <w:pPr>
        <w:pStyle w:val="ad"/>
        <w:rPr>
          <w:rFonts w:ascii="Times New Roman" w:hAnsi="Times New Roman" w:cs="Times New Roman"/>
          <w:b/>
          <w:sz w:val="28"/>
          <w:szCs w:val="28"/>
          <w:lang w:val="en-US"/>
        </w:rPr>
      </w:pPr>
      <w:proofErr w:type="spellStart"/>
      <w:r w:rsidRPr="00F45C09">
        <w:rPr>
          <w:rFonts w:ascii="Times New Roman" w:hAnsi="Times New Roman" w:cs="Times New Roman"/>
          <w:b/>
          <w:sz w:val="28"/>
          <w:szCs w:val="28"/>
          <w:lang w:val="en-US"/>
        </w:rPr>
        <w:t>Taks</w:t>
      </w:r>
      <w:proofErr w:type="spellEnd"/>
      <w:r w:rsidRPr="00F45C09">
        <w:rPr>
          <w:rFonts w:ascii="Times New Roman" w:hAnsi="Times New Roman" w:cs="Times New Roman"/>
          <w:b/>
          <w:sz w:val="28"/>
          <w:szCs w:val="28"/>
          <w:lang w:val="en-US"/>
        </w:rPr>
        <w:t xml:space="preserve"> for SIW</w:t>
      </w:r>
    </w:p>
    <w:p w:rsidR="0035036A" w:rsidRPr="000E5D1F" w:rsidRDefault="0035036A" w:rsidP="0035036A">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1. Give the main idea of the text.</w:t>
      </w:r>
    </w:p>
    <w:p w:rsidR="0035036A" w:rsidRPr="000E5D1F" w:rsidRDefault="0035036A" w:rsidP="0035036A">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2. Find the information describing this text.</w:t>
      </w:r>
    </w:p>
    <w:p w:rsidR="00CE198F" w:rsidRDefault="00E656E9" w:rsidP="0035036A">
      <w:pPr>
        <w:pStyle w:val="ad"/>
        <w:rPr>
          <w:rFonts w:ascii="Times New Roman" w:hAnsi="Times New Roman" w:cs="Times New Roman"/>
          <w:sz w:val="28"/>
          <w:szCs w:val="28"/>
          <w:lang w:val="en-US"/>
        </w:rPr>
      </w:pPr>
      <w:r>
        <w:rPr>
          <w:rFonts w:ascii="Times New Roman" w:eastAsia="Times New Roman" w:hAnsi="Times New Roman" w:cs="Times New Roman"/>
          <w:sz w:val="28"/>
          <w:szCs w:val="28"/>
          <w:lang w:val="en-US"/>
        </w:rPr>
        <w:t xml:space="preserve">3. Read the </w:t>
      </w:r>
      <w:r w:rsidR="0035036A" w:rsidRPr="00F45C09">
        <w:rPr>
          <w:rFonts w:ascii="Times New Roman" w:eastAsia="Times New Roman" w:hAnsi="Times New Roman" w:cs="Times New Roman"/>
          <w:sz w:val="28"/>
          <w:szCs w:val="28"/>
          <w:lang w:val="en-US"/>
        </w:rPr>
        <w:t>text and find characteri</w:t>
      </w:r>
      <w:r w:rsidR="0035036A" w:rsidRPr="00F45C09">
        <w:rPr>
          <w:rFonts w:ascii="Times New Roman" w:hAnsi="Times New Roman" w:cs="Times New Roman"/>
          <w:sz w:val="28"/>
          <w:szCs w:val="28"/>
          <w:lang w:val="en-US"/>
        </w:rPr>
        <w:t>s</w:t>
      </w:r>
      <w:r>
        <w:rPr>
          <w:rFonts w:ascii="Times New Roman" w:hAnsi="Times New Roman" w:cs="Times New Roman"/>
          <w:sz w:val="28"/>
          <w:szCs w:val="28"/>
          <w:lang w:val="en-US"/>
        </w:rPr>
        <w:t xml:space="preserve">tics of </w:t>
      </w:r>
      <w:r w:rsidR="00CE198F" w:rsidRPr="00CB5768">
        <w:rPr>
          <w:rFonts w:ascii="Times New Roman" w:hAnsi="Times New Roman" w:cs="Times New Roman"/>
          <w:sz w:val="28"/>
          <w:szCs w:val="28"/>
          <w:lang w:val="en-US"/>
        </w:rPr>
        <w:t>Veterinary medicine </w:t>
      </w:r>
      <w:r w:rsidR="00CE198F">
        <w:rPr>
          <w:rFonts w:ascii="Times New Roman" w:hAnsi="Times New Roman" w:cs="Times New Roman"/>
          <w:sz w:val="28"/>
          <w:szCs w:val="28"/>
          <w:lang w:val="en-US"/>
        </w:rPr>
        <w:t xml:space="preserve"> </w:t>
      </w:r>
    </w:p>
    <w:p w:rsidR="00F96A14" w:rsidRDefault="00F96A14" w:rsidP="0035036A">
      <w:pPr>
        <w:pStyle w:val="ad"/>
        <w:rPr>
          <w:rFonts w:ascii="Times New Roman" w:hAnsi="Times New Roman" w:cs="Times New Roman"/>
          <w:b/>
          <w:sz w:val="28"/>
          <w:szCs w:val="28"/>
          <w:lang w:val="en-US"/>
        </w:rPr>
      </w:pP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Recommended literature</w:t>
      </w:r>
    </w:p>
    <w:p w:rsidR="0035036A"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Main literature</w:t>
      </w:r>
      <w:r w:rsidRPr="00F45C09">
        <w:rPr>
          <w:rFonts w:ascii="Times New Roman" w:hAnsi="Times New Roman" w:cs="Times New Roman"/>
          <w:b/>
          <w:sz w:val="28"/>
          <w:szCs w:val="28"/>
          <w:lang w:val="kk-KZ"/>
        </w:rPr>
        <w:t>:</w:t>
      </w:r>
    </w:p>
    <w:p w:rsidR="00B7474D" w:rsidRPr="00B7474D" w:rsidRDefault="00B7474D" w:rsidP="00B7474D">
      <w:pPr>
        <w:pStyle w:val="ad"/>
        <w:rPr>
          <w:rFonts w:ascii="Times New Roman" w:hAnsi="Times New Roman" w:cs="Times New Roman"/>
          <w:sz w:val="28"/>
          <w:szCs w:val="28"/>
          <w:lang w:val="en-US"/>
        </w:rPr>
      </w:pPr>
      <w:r>
        <w:rPr>
          <w:rFonts w:ascii="Times New Roman" w:hAnsi="Times New Roman" w:cs="Times New Roman"/>
          <w:sz w:val="28"/>
          <w:szCs w:val="28"/>
          <w:lang w:val="en-US"/>
        </w:rPr>
        <w:t>1</w:t>
      </w:r>
      <w:r w:rsidRPr="00B7474D">
        <w:rPr>
          <w:rFonts w:ascii="Times New Roman" w:hAnsi="Times New Roman" w:cs="Times New Roman"/>
          <w:sz w:val="28"/>
          <w:szCs w:val="28"/>
          <w:lang w:val="en-US"/>
        </w:rPr>
        <w:t xml:space="preserve">. Kate </w:t>
      </w:r>
      <w:proofErr w:type="spellStart"/>
      <w:proofErr w:type="gramStart"/>
      <w:r w:rsidRPr="00B7474D">
        <w:rPr>
          <w:rFonts w:ascii="Times New Roman" w:hAnsi="Times New Roman" w:cs="Times New Roman"/>
          <w:sz w:val="28"/>
          <w:szCs w:val="28"/>
          <w:lang w:val="en-US"/>
        </w:rPr>
        <w:t>pickering</w:t>
      </w:r>
      <w:proofErr w:type="spellEnd"/>
      <w:proofErr w:type="gramEnd"/>
      <w:r w:rsidRPr="00B7474D">
        <w:rPr>
          <w:rFonts w:ascii="Times New Roman" w:hAnsi="Times New Roman" w:cs="Times New Roman"/>
          <w:sz w:val="28"/>
          <w:szCs w:val="28"/>
          <w:lang w:val="en-US"/>
        </w:rPr>
        <w:t>&amp; Jackie</w:t>
      </w:r>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McAvoy</w:t>
      </w:r>
      <w:proofErr w:type="spellEnd"/>
      <w:r>
        <w:rPr>
          <w:rFonts w:ascii="Times New Roman" w:hAnsi="Times New Roman" w:cs="Times New Roman"/>
          <w:sz w:val="28"/>
          <w:szCs w:val="28"/>
          <w:lang w:val="en-US"/>
        </w:rPr>
        <w:t xml:space="preserve"> Global English,</w:t>
      </w:r>
      <w:r w:rsidRPr="00B7474D">
        <w:rPr>
          <w:rFonts w:ascii="Times New Roman" w:hAnsi="Times New Roman" w:cs="Times New Roman"/>
          <w:sz w:val="28"/>
          <w:szCs w:val="28"/>
          <w:lang w:val="en-US"/>
        </w:rPr>
        <w:t xml:space="preserve"> </w:t>
      </w:r>
      <w:proofErr w:type="spellStart"/>
      <w:r w:rsidRPr="00B7474D">
        <w:rPr>
          <w:rFonts w:ascii="Times New Roman" w:hAnsi="Times New Roman" w:cs="Times New Roman"/>
          <w:sz w:val="28"/>
          <w:szCs w:val="28"/>
          <w:lang w:val="en-US"/>
        </w:rPr>
        <w:t>coursebookMacmillan</w:t>
      </w:r>
      <w:proofErr w:type="spellEnd"/>
      <w:r w:rsidRPr="00B7474D">
        <w:rPr>
          <w:rFonts w:ascii="Times New Roman" w:hAnsi="Times New Roman" w:cs="Times New Roman"/>
          <w:sz w:val="28"/>
          <w:szCs w:val="28"/>
          <w:lang w:val="en-US"/>
        </w:rPr>
        <w:t xml:space="preserve"> 2010</w:t>
      </w:r>
    </w:p>
    <w:p w:rsidR="00B7474D" w:rsidRPr="00155625" w:rsidRDefault="00B7474D" w:rsidP="00B7474D">
      <w:pPr>
        <w:pStyle w:val="ad"/>
        <w:rPr>
          <w:rFonts w:ascii="Times New Roman" w:hAnsi="Times New Roman" w:cs="Times New Roman"/>
          <w:sz w:val="28"/>
          <w:szCs w:val="28"/>
          <w:lang w:val="en-US"/>
        </w:rPr>
      </w:pPr>
      <w:r>
        <w:rPr>
          <w:rFonts w:ascii="Times New Roman" w:hAnsi="Times New Roman" w:cs="Times New Roman"/>
          <w:sz w:val="28"/>
          <w:szCs w:val="28"/>
          <w:lang w:val="en-US"/>
        </w:rPr>
        <w:t>2</w:t>
      </w:r>
      <w:r w:rsidRPr="00155625">
        <w:rPr>
          <w:rFonts w:ascii="Times New Roman" w:hAnsi="Times New Roman" w:cs="Times New Roman"/>
          <w:sz w:val="28"/>
          <w:szCs w:val="28"/>
          <w:lang w:val="en-US"/>
        </w:rPr>
        <w:t>. Sue Kay &amp; Vaughan Jones. Inside Out, Elementary, Pre-Intermediate Macmillan 2007</w:t>
      </w:r>
    </w:p>
    <w:p w:rsidR="00B7474D" w:rsidRPr="00155625" w:rsidRDefault="00B7474D" w:rsidP="00B7474D">
      <w:pPr>
        <w:pStyle w:val="ad"/>
        <w:rPr>
          <w:rFonts w:ascii="Times New Roman" w:hAnsi="Times New Roman" w:cs="Times New Roman"/>
          <w:sz w:val="28"/>
          <w:szCs w:val="28"/>
          <w:lang w:val="en-US"/>
        </w:rPr>
      </w:pPr>
      <w:r>
        <w:rPr>
          <w:rFonts w:ascii="Times New Roman" w:hAnsi="Times New Roman" w:cs="Times New Roman"/>
          <w:sz w:val="28"/>
          <w:szCs w:val="28"/>
          <w:lang w:val="en-US"/>
        </w:rPr>
        <w:t>3</w:t>
      </w:r>
      <w:r w:rsidRPr="00155625">
        <w:rPr>
          <w:rFonts w:ascii="Times New Roman" w:hAnsi="Times New Roman" w:cs="Times New Roman"/>
          <w:sz w:val="28"/>
          <w:szCs w:val="28"/>
          <w:lang w:val="en-US"/>
        </w:rPr>
        <w:t xml:space="preserve">. Professional English in Use. Cambridge, Santiago </w:t>
      </w:r>
      <w:proofErr w:type="spellStart"/>
      <w:r w:rsidRPr="00155625">
        <w:rPr>
          <w:rFonts w:ascii="Times New Roman" w:hAnsi="Times New Roman" w:cs="Times New Roman"/>
          <w:sz w:val="28"/>
          <w:szCs w:val="28"/>
          <w:lang w:val="en-US"/>
        </w:rPr>
        <w:t>RemachaEsteras</w:t>
      </w:r>
      <w:proofErr w:type="spellEnd"/>
      <w:r w:rsidRPr="00155625">
        <w:rPr>
          <w:rFonts w:ascii="Times New Roman" w:hAnsi="Times New Roman" w:cs="Times New Roman"/>
          <w:sz w:val="28"/>
          <w:szCs w:val="28"/>
          <w:lang w:val="en-US"/>
        </w:rPr>
        <w:t xml:space="preserve">, Elena Marco Fabre. </w:t>
      </w:r>
    </w:p>
    <w:p w:rsidR="00B7474D" w:rsidRPr="00155625" w:rsidRDefault="00B7474D" w:rsidP="00B7474D">
      <w:pPr>
        <w:pStyle w:val="ad"/>
        <w:rPr>
          <w:rFonts w:ascii="Times New Roman" w:hAnsi="Times New Roman" w:cs="Times New Roman"/>
          <w:sz w:val="28"/>
          <w:szCs w:val="28"/>
          <w:lang w:val="en-US"/>
        </w:rPr>
      </w:pPr>
      <w:proofErr w:type="gramStart"/>
      <w:r>
        <w:rPr>
          <w:rFonts w:ascii="Times New Roman" w:hAnsi="Times New Roman" w:cs="Times New Roman"/>
          <w:sz w:val="28"/>
          <w:szCs w:val="28"/>
          <w:lang w:val="en-US"/>
        </w:rPr>
        <w:t>4</w:t>
      </w:r>
      <w:r w:rsidRPr="00155625">
        <w:rPr>
          <w:rFonts w:ascii="Times New Roman" w:hAnsi="Times New Roman" w:cs="Times New Roman"/>
          <w:sz w:val="28"/>
          <w:szCs w:val="28"/>
          <w:lang w:val="en-US"/>
        </w:rPr>
        <w:t xml:space="preserve">. Peter </w:t>
      </w:r>
      <w:proofErr w:type="spellStart"/>
      <w:r w:rsidRPr="00155625">
        <w:rPr>
          <w:rFonts w:ascii="Times New Roman" w:hAnsi="Times New Roman" w:cs="Times New Roman"/>
          <w:sz w:val="28"/>
          <w:szCs w:val="28"/>
          <w:lang w:val="en-US"/>
        </w:rPr>
        <w:t>Maggs</w:t>
      </w:r>
      <w:proofErr w:type="spellEnd"/>
      <w:r w:rsidRPr="00155625">
        <w:rPr>
          <w:rFonts w:ascii="Times New Roman" w:hAnsi="Times New Roman" w:cs="Times New Roman"/>
          <w:sz w:val="28"/>
          <w:szCs w:val="28"/>
          <w:lang w:val="en-US"/>
        </w:rPr>
        <w:t>&amp; Jenny Quintana.</w:t>
      </w:r>
      <w:proofErr w:type="gramEnd"/>
      <w:r w:rsidRPr="00155625">
        <w:rPr>
          <w:rFonts w:ascii="Times New Roman" w:hAnsi="Times New Roman" w:cs="Times New Roman"/>
          <w:sz w:val="28"/>
          <w:szCs w:val="28"/>
          <w:lang w:val="en-US"/>
        </w:rPr>
        <w:t xml:space="preserve"> Move. </w:t>
      </w:r>
      <w:proofErr w:type="gramStart"/>
      <w:r w:rsidRPr="00155625">
        <w:rPr>
          <w:rFonts w:ascii="Times New Roman" w:hAnsi="Times New Roman" w:cs="Times New Roman"/>
          <w:sz w:val="28"/>
          <w:szCs w:val="28"/>
          <w:lang w:val="en-US"/>
        </w:rPr>
        <w:t>Elementary.</w:t>
      </w:r>
      <w:proofErr w:type="gramEnd"/>
      <w:r w:rsidRPr="00155625">
        <w:rPr>
          <w:rFonts w:ascii="Times New Roman" w:hAnsi="Times New Roman" w:cs="Times New Roman"/>
          <w:sz w:val="28"/>
          <w:szCs w:val="28"/>
          <w:lang w:val="en-US"/>
        </w:rPr>
        <w:t xml:space="preserve"> Macmillan 2007</w:t>
      </w:r>
    </w:p>
    <w:p w:rsidR="00B7474D" w:rsidRPr="00155625" w:rsidRDefault="00B7474D" w:rsidP="00B7474D">
      <w:pPr>
        <w:pStyle w:val="ad"/>
        <w:rPr>
          <w:rFonts w:ascii="Times New Roman" w:hAnsi="Times New Roman" w:cs="Times New Roman"/>
          <w:sz w:val="28"/>
          <w:szCs w:val="28"/>
          <w:lang w:val="en-US"/>
        </w:rPr>
      </w:pPr>
      <w:proofErr w:type="gramStart"/>
      <w:r>
        <w:rPr>
          <w:rFonts w:ascii="Times New Roman" w:hAnsi="Times New Roman" w:cs="Times New Roman"/>
          <w:sz w:val="28"/>
          <w:szCs w:val="28"/>
          <w:lang w:val="en-US"/>
        </w:rPr>
        <w:t>5</w:t>
      </w:r>
      <w:r w:rsidRPr="00155625">
        <w:rPr>
          <w:rFonts w:ascii="Times New Roman" w:hAnsi="Times New Roman" w:cs="Times New Roman"/>
          <w:sz w:val="28"/>
          <w:szCs w:val="28"/>
          <w:lang w:val="en-US"/>
        </w:rPr>
        <w:t xml:space="preserve">. Peter </w:t>
      </w:r>
      <w:proofErr w:type="spellStart"/>
      <w:r w:rsidRPr="00155625">
        <w:rPr>
          <w:rFonts w:ascii="Times New Roman" w:hAnsi="Times New Roman" w:cs="Times New Roman"/>
          <w:sz w:val="28"/>
          <w:szCs w:val="28"/>
          <w:lang w:val="en-US"/>
        </w:rPr>
        <w:t>Maggs</w:t>
      </w:r>
      <w:proofErr w:type="spellEnd"/>
      <w:r w:rsidRPr="00155625">
        <w:rPr>
          <w:rFonts w:ascii="Times New Roman" w:hAnsi="Times New Roman" w:cs="Times New Roman"/>
          <w:sz w:val="28"/>
          <w:szCs w:val="28"/>
          <w:lang w:val="en-US"/>
        </w:rPr>
        <w:t>&amp; Jenny Quintana.</w:t>
      </w:r>
      <w:proofErr w:type="gramEnd"/>
      <w:r w:rsidRPr="00155625">
        <w:rPr>
          <w:rFonts w:ascii="Times New Roman" w:hAnsi="Times New Roman" w:cs="Times New Roman"/>
          <w:sz w:val="28"/>
          <w:szCs w:val="28"/>
          <w:lang w:val="en-US"/>
        </w:rPr>
        <w:t xml:space="preserve">  Move. Pre –intermediate. Macmillan 2007.</w:t>
      </w:r>
    </w:p>
    <w:p w:rsidR="00B7474D" w:rsidRPr="00155625" w:rsidRDefault="00B7474D" w:rsidP="00B7474D">
      <w:pPr>
        <w:pStyle w:val="ad"/>
        <w:rPr>
          <w:rFonts w:ascii="Times New Roman" w:hAnsi="Times New Roman" w:cs="Times New Roman"/>
          <w:sz w:val="28"/>
          <w:szCs w:val="28"/>
          <w:lang w:val="en-US"/>
        </w:rPr>
      </w:pPr>
      <w:proofErr w:type="gramStart"/>
      <w:r>
        <w:rPr>
          <w:rFonts w:ascii="Times New Roman" w:hAnsi="Times New Roman" w:cs="Times New Roman"/>
          <w:sz w:val="28"/>
          <w:szCs w:val="28"/>
          <w:lang w:val="en-US"/>
        </w:rPr>
        <w:t>6</w:t>
      </w:r>
      <w:r w:rsidRPr="00B7474D">
        <w:rPr>
          <w:rFonts w:ascii="Times New Roman" w:hAnsi="Times New Roman" w:cs="Times New Roman"/>
          <w:sz w:val="28"/>
          <w:szCs w:val="28"/>
          <w:lang w:val="en-US"/>
        </w:rPr>
        <w:t xml:space="preserve">. Jan Bell &amp; Roger </w:t>
      </w:r>
      <w:proofErr w:type="spellStart"/>
      <w:r w:rsidRPr="00B7474D">
        <w:rPr>
          <w:rFonts w:ascii="Times New Roman" w:hAnsi="Times New Roman" w:cs="Times New Roman"/>
          <w:sz w:val="28"/>
          <w:szCs w:val="28"/>
          <w:lang w:val="en-US"/>
        </w:rPr>
        <w:t>Gower.Matters</w:t>
      </w:r>
      <w:proofErr w:type="spellEnd"/>
      <w:r w:rsidRPr="00B7474D">
        <w:rPr>
          <w:rFonts w:ascii="Times New Roman" w:hAnsi="Times New Roman" w:cs="Times New Roman"/>
          <w:sz w:val="28"/>
          <w:szCs w:val="28"/>
          <w:lang w:val="en-US"/>
        </w:rPr>
        <w:t>.</w:t>
      </w:r>
      <w:proofErr w:type="gramEnd"/>
      <w:r w:rsidRPr="00B7474D">
        <w:rPr>
          <w:rFonts w:ascii="Times New Roman" w:hAnsi="Times New Roman" w:cs="Times New Roman"/>
          <w:sz w:val="28"/>
          <w:szCs w:val="28"/>
          <w:lang w:val="en-US"/>
        </w:rPr>
        <w:t xml:space="preserve">  </w:t>
      </w:r>
      <w:r w:rsidRPr="00155625">
        <w:rPr>
          <w:rFonts w:ascii="Times New Roman" w:hAnsi="Times New Roman" w:cs="Times New Roman"/>
          <w:sz w:val="28"/>
          <w:szCs w:val="28"/>
          <w:lang w:val="en-US"/>
        </w:rPr>
        <w:t xml:space="preserve">Pre –intermediate. </w:t>
      </w:r>
      <w:proofErr w:type="gramStart"/>
      <w:r w:rsidRPr="00155625">
        <w:rPr>
          <w:rFonts w:ascii="Times New Roman" w:hAnsi="Times New Roman" w:cs="Times New Roman"/>
          <w:sz w:val="28"/>
          <w:szCs w:val="28"/>
          <w:lang w:val="en-US"/>
        </w:rPr>
        <w:t>Longman  2007</w:t>
      </w:r>
      <w:proofErr w:type="gramEnd"/>
      <w:r w:rsidRPr="00155625">
        <w:rPr>
          <w:rFonts w:ascii="Times New Roman" w:hAnsi="Times New Roman" w:cs="Times New Roman"/>
          <w:sz w:val="28"/>
          <w:szCs w:val="28"/>
          <w:lang w:val="en-US"/>
        </w:rPr>
        <w:t>.</w:t>
      </w:r>
    </w:p>
    <w:p w:rsidR="00B7474D" w:rsidRPr="00155625" w:rsidRDefault="00B7474D" w:rsidP="00B7474D">
      <w:pPr>
        <w:pStyle w:val="ad"/>
        <w:rPr>
          <w:rFonts w:ascii="Times New Roman" w:hAnsi="Times New Roman" w:cs="Times New Roman"/>
          <w:sz w:val="28"/>
          <w:szCs w:val="28"/>
          <w:lang w:val="en-US"/>
        </w:rPr>
      </w:pPr>
      <w:r>
        <w:rPr>
          <w:rFonts w:ascii="Times New Roman" w:hAnsi="Times New Roman" w:cs="Times New Roman"/>
          <w:sz w:val="28"/>
          <w:szCs w:val="28"/>
          <w:lang w:val="en-US"/>
        </w:rPr>
        <w:t>7</w:t>
      </w:r>
      <w:r w:rsidRPr="00155625">
        <w:rPr>
          <w:rFonts w:ascii="Times New Roman" w:hAnsi="Times New Roman" w:cs="Times New Roman"/>
          <w:sz w:val="28"/>
          <w:szCs w:val="28"/>
          <w:lang w:val="en-US"/>
        </w:rPr>
        <w:t xml:space="preserve">. Liz &amp; John Soars. </w:t>
      </w:r>
      <w:proofErr w:type="gramStart"/>
      <w:r w:rsidRPr="00155625">
        <w:rPr>
          <w:rFonts w:ascii="Times New Roman" w:hAnsi="Times New Roman" w:cs="Times New Roman"/>
          <w:sz w:val="28"/>
          <w:szCs w:val="28"/>
          <w:lang w:val="en-US"/>
        </w:rPr>
        <w:t>New Headway.</w:t>
      </w:r>
      <w:proofErr w:type="gramEnd"/>
      <w:r w:rsidRPr="00155625">
        <w:rPr>
          <w:rFonts w:ascii="Times New Roman" w:hAnsi="Times New Roman" w:cs="Times New Roman"/>
          <w:sz w:val="28"/>
          <w:szCs w:val="28"/>
          <w:lang w:val="en-US"/>
        </w:rPr>
        <w:t xml:space="preserve"> Pre –intermediate.  </w:t>
      </w:r>
      <w:proofErr w:type="gramStart"/>
      <w:r w:rsidRPr="00155625">
        <w:rPr>
          <w:rFonts w:ascii="Times New Roman" w:hAnsi="Times New Roman" w:cs="Times New Roman"/>
          <w:sz w:val="28"/>
          <w:szCs w:val="28"/>
          <w:lang w:val="en-US"/>
        </w:rPr>
        <w:t>Oxford University Press 2009.</w:t>
      </w:r>
      <w:proofErr w:type="gramEnd"/>
    </w:p>
    <w:p w:rsidR="00B7474D" w:rsidRPr="00155625" w:rsidRDefault="00B7474D" w:rsidP="00B7474D">
      <w:pPr>
        <w:pStyle w:val="ad"/>
        <w:rPr>
          <w:rFonts w:ascii="Times New Roman" w:hAnsi="Times New Roman" w:cs="Times New Roman"/>
          <w:sz w:val="28"/>
          <w:szCs w:val="28"/>
          <w:lang w:val="en-US"/>
        </w:rPr>
      </w:pPr>
      <w:proofErr w:type="gramStart"/>
      <w:r>
        <w:rPr>
          <w:rFonts w:ascii="Times New Roman" w:hAnsi="Times New Roman" w:cs="Times New Roman"/>
          <w:sz w:val="28"/>
          <w:szCs w:val="28"/>
          <w:lang w:val="en-US"/>
        </w:rPr>
        <w:t>8</w:t>
      </w:r>
      <w:r w:rsidRPr="00155625">
        <w:rPr>
          <w:rFonts w:ascii="Times New Roman" w:hAnsi="Times New Roman" w:cs="Times New Roman"/>
          <w:sz w:val="28"/>
          <w:szCs w:val="28"/>
          <w:lang w:val="en-US"/>
        </w:rPr>
        <w:t xml:space="preserve"> .www.</w:t>
      </w:r>
      <w:proofErr w:type="gramEnd"/>
      <w:r w:rsidRPr="00155625">
        <w:rPr>
          <w:rFonts w:ascii="Times New Roman" w:hAnsi="Times New Roman" w:cs="Times New Roman"/>
          <w:sz w:val="28"/>
          <w:szCs w:val="28"/>
          <w:lang w:val="en-US"/>
        </w:rPr>
        <w:t xml:space="preserve"> Wikipedia</w:t>
      </w:r>
    </w:p>
    <w:p w:rsidR="00B7474D" w:rsidRPr="0007500B" w:rsidRDefault="00B7474D" w:rsidP="00B7474D">
      <w:pPr>
        <w:spacing w:after="0" w:line="240" w:lineRule="auto"/>
        <w:jc w:val="both"/>
        <w:rPr>
          <w:rFonts w:ascii="Times New Roman" w:hAnsi="Times New Roman"/>
          <w:b/>
          <w:sz w:val="24"/>
          <w:szCs w:val="24"/>
          <w:lang w:val="en-US"/>
        </w:rPr>
      </w:pP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 xml:space="preserve">1. </w:t>
      </w:r>
      <w:proofErr w:type="spellStart"/>
      <w:r w:rsidRPr="00F45C09">
        <w:rPr>
          <w:rFonts w:ascii="Times New Roman" w:hAnsi="Times New Roman" w:cs="Times New Roman"/>
          <w:sz w:val="28"/>
          <w:szCs w:val="28"/>
          <w:lang w:val="en-US"/>
        </w:rPr>
        <w:t>R.Murphy</w:t>
      </w:r>
      <w:proofErr w:type="spellEnd"/>
      <w:r w:rsidRPr="00F45C09">
        <w:rPr>
          <w:rFonts w:ascii="Times New Roman" w:hAnsi="Times New Roman" w:cs="Times New Roman"/>
          <w:sz w:val="28"/>
          <w:szCs w:val="28"/>
          <w:lang w:val="en-US"/>
        </w:rPr>
        <w:t xml:space="preserve"> “English Grammar in Use” a self-study reference and practice book for elementary students of English, and audio CDs (2</w:t>
      </w:r>
      <w:proofErr w:type="gramStart"/>
      <w:r w:rsidRPr="00F45C09">
        <w:rPr>
          <w:rFonts w:ascii="Times New Roman" w:hAnsi="Times New Roman" w:cs="Times New Roman"/>
          <w:sz w:val="28"/>
          <w:szCs w:val="28"/>
          <w:lang w:val="en-US"/>
        </w:rPr>
        <w:t>)  third</w:t>
      </w:r>
      <w:proofErr w:type="gramEnd"/>
      <w:r w:rsidRPr="00F45C09">
        <w:rPr>
          <w:rFonts w:ascii="Times New Roman" w:hAnsi="Times New Roman" w:cs="Times New Roman"/>
          <w:sz w:val="28"/>
          <w:szCs w:val="28"/>
          <w:lang w:val="en-US"/>
        </w:rPr>
        <w:t xml:space="preserve"> edition; Oxford University Press. 2011</w:t>
      </w:r>
    </w:p>
    <w:p w:rsidR="0035036A" w:rsidRPr="00155625" w:rsidRDefault="0035036A" w:rsidP="0035036A">
      <w:pPr>
        <w:pStyle w:val="ad"/>
        <w:rPr>
          <w:rFonts w:ascii="Times New Roman" w:hAnsi="Times New Roman"/>
          <w:sz w:val="28"/>
          <w:szCs w:val="28"/>
          <w:lang w:val="en-US"/>
        </w:rPr>
      </w:pPr>
      <w:proofErr w:type="gramStart"/>
      <w:r>
        <w:rPr>
          <w:rFonts w:ascii="Times New Roman" w:hAnsi="Times New Roman"/>
          <w:sz w:val="28"/>
          <w:szCs w:val="28"/>
          <w:lang w:val="en-US"/>
        </w:rPr>
        <w:t>2.</w:t>
      </w:r>
      <w:r w:rsidRPr="00886423">
        <w:rPr>
          <w:rFonts w:ascii="Times New Roman" w:hAnsi="Times New Roman"/>
          <w:sz w:val="28"/>
          <w:szCs w:val="28"/>
          <w:lang w:val="en-US"/>
        </w:rPr>
        <w:t xml:space="preserve"> R. Murphy “English Grammar in Use” a self-study reference and practice book for intermediate students of English, and audio CDs (2) third edition); Oxford University Press.</w:t>
      </w:r>
      <w:proofErr w:type="gramEnd"/>
      <w:r w:rsidRPr="00886423">
        <w:rPr>
          <w:rFonts w:ascii="Times New Roman" w:hAnsi="Times New Roman"/>
          <w:sz w:val="28"/>
          <w:szCs w:val="28"/>
          <w:lang w:val="en-US"/>
        </w:rPr>
        <w:t xml:space="preserve"> </w:t>
      </w:r>
      <w:r w:rsidRPr="00155625">
        <w:rPr>
          <w:rFonts w:ascii="Times New Roman" w:hAnsi="Times New Roman"/>
          <w:sz w:val="28"/>
          <w:szCs w:val="28"/>
          <w:lang w:val="en-US"/>
        </w:rPr>
        <w:t>2011</w:t>
      </w:r>
    </w:p>
    <w:p w:rsidR="0035036A" w:rsidRPr="00886423" w:rsidRDefault="0035036A" w:rsidP="0035036A">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xml:space="preserve"> Kate Pickering&amp; Jackie </w:t>
      </w:r>
      <w:proofErr w:type="spellStart"/>
      <w:r w:rsidRPr="00886423">
        <w:rPr>
          <w:rFonts w:ascii="Times New Roman" w:hAnsi="Times New Roman"/>
          <w:sz w:val="28"/>
          <w:szCs w:val="28"/>
          <w:lang w:val="en-US"/>
        </w:rPr>
        <w:t>McAvoy</w:t>
      </w:r>
      <w:proofErr w:type="spellEnd"/>
      <w:r w:rsidRPr="00886423">
        <w:rPr>
          <w:rFonts w:ascii="Times New Roman" w:hAnsi="Times New Roman"/>
          <w:sz w:val="28"/>
          <w:szCs w:val="28"/>
          <w:lang w:val="en-US"/>
        </w:rPr>
        <w:t xml:space="preserve"> Global English, Pre-Intermediate </w:t>
      </w:r>
      <w:proofErr w:type="spellStart"/>
      <w:r w:rsidRPr="00886423">
        <w:rPr>
          <w:rFonts w:ascii="Times New Roman" w:hAnsi="Times New Roman"/>
          <w:sz w:val="28"/>
          <w:szCs w:val="28"/>
          <w:lang w:val="en-US"/>
        </w:rPr>
        <w:t>coursebook</w:t>
      </w:r>
      <w:proofErr w:type="spellEnd"/>
      <w:r w:rsidRPr="00886423">
        <w:rPr>
          <w:rFonts w:ascii="Times New Roman" w:hAnsi="Times New Roman"/>
          <w:sz w:val="28"/>
          <w:szCs w:val="28"/>
          <w:lang w:val="en-US"/>
        </w:rPr>
        <w:t xml:space="preserve"> Macmillan 2010</w:t>
      </w:r>
    </w:p>
    <w:p w:rsidR="0035036A" w:rsidRPr="00886423" w:rsidRDefault="0035036A" w:rsidP="0035036A">
      <w:pPr>
        <w:pStyle w:val="ad"/>
        <w:rPr>
          <w:rFonts w:ascii="Times New Roman" w:hAnsi="Times New Roman"/>
          <w:sz w:val="28"/>
          <w:szCs w:val="28"/>
          <w:lang w:val="en-US"/>
        </w:rPr>
      </w:pPr>
      <w:r>
        <w:rPr>
          <w:rFonts w:ascii="Times New Roman" w:hAnsi="Times New Roman"/>
          <w:sz w:val="28"/>
          <w:szCs w:val="28"/>
          <w:lang w:val="en-US"/>
        </w:rPr>
        <w:t>5.</w:t>
      </w:r>
      <w:r w:rsidRPr="00886423">
        <w:rPr>
          <w:rFonts w:ascii="Times New Roman" w:hAnsi="Times New Roman"/>
          <w:sz w:val="28"/>
          <w:szCs w:val="28"/>
          <w:lang w:val="en-US"/>
        </w:rPr>
        <w:t xml:space="preserve"> Richard </w:t>
      </w:r>
      <w:proofErr w:type="spellStart"/>
      <w:r w:rsidRPr="00886423">
        <w:rPr>
          <w:rFonts w:ascii="Times New Roman" w:hAnsi="Times New Roman"/>
          <w:sz w:val="28"/>
          <w:szCs w:val="28"/>
          <w:lang w:val="en-US"/>
        </w:rPr>
        <w:t>Acklam</w:t>
      </w:r>
      <w:proofErr w:type="spellEnd"/>
      <w:r w:rsidRPr="00886423">
        <w:rPr>
          <w:rFonts w:ascii="Times New Roman" w:hAnsi="Times New Roman"/>
          <w:sz w:val="28"/>
          <w:szCs w:val="28"/>
          <w:lang w:val="en-US"/>
        </w:rPr>
        <w:t xml:space="preserve"> &amp; </w:t>
      </w:r>
      <w:proofErr w:type="spellStart"/>
      <w:r w:rsidRPr="00886423">
        <w:rPr>
          <w:rFonts w:ascii="Times New Roman" w:hAnsi="Times New Roman"/>
          <w:sz w:val="28"/>
          <w:szCs w:val="28"/>
          <w:lang w:val="en-US"/>
        </w:rPr>
        <w:t>AramintaCrace</w:t>
      </w:r>
      <w:proofErr w:type="spellEnd"/>
      <w:r w:rsidRPr="00886423">
        <w:rPr>
          <w:rFonts w:ascii="Times New Roman" w:hAnsi="Times New Roman"/>
          <w:sz w:val="28"/>
          <w:szCs w:val="28"/>
          <w:lang w:val="en-US"/>
        </w:rPr>
        <w:t xml:space="preserve"> Total English, Pre-Intermediate Longman 2007</w:t>
      </w:r>
    </w:p>
    <w:p w:rsidR="0035036A" w:rsidRPr="00886423" w:rsidRDefault="0035036A" w:rsidP="0035036A">
      <w:pPr>
        <w:pStyle w:val="ad"/>
        <w:rPr>
          <w:rFonts w:ascii="Times New Roman" w:hAnsi="Times New Roman"/>
          <w:sz w:val="28"/>
          <w:szCs w:val="28"/>
          <w:lang w:val="en-US"/>
        </w:rPr>
      </w:pPr>
      <w:r>
        <w:rPr>
          <w:rFonts w:ascii="Times New Roman" w:hAnsi="Times New Roman"/>
          <w:sz w:val="28"/>
          <w:szCs w:val="28"/>
          <w:lang w:val="en-US"/>
        </w:rPr>
        <w:lastRenderedPageBreak/>
        <w:t>6.</w:t>
      </w:r>
      <w:r w:rsidRPr="00886423">
        <w:rPr>
          <w:rFonts w:ascii="Times New Roman" w:hAnsi="Times New Roman"/>
          <w:sz w:val="28"/>
          <w:szCs w:val="28"/>
          <w:lang w:val="en-US"/>
        </w:rPr>
        <w:t xml:space="preserve"> Sue Kay &amp; Vaughan Jones. Inside Out, Pre-Intermediate Macmillan 2007</w:t>
      </w:r>
    </w:p>
    <w:p w:rsidR="0035036A" w:rsidRPr="000E5D1F" w:rsidRDefault="0035036A" w:rsidP="0035036A">
      <w:pPr>
        <w:pStyle w:val="ad"/>
        <w:rPr>
          <w:rFonts w:ascii="Times New Roman" w:hAnsi="Times New Roman"/>
          <w:sz w:val="28"/>
          <w:szCs w:val="28"/>
          <w:lang w:val="en-US"/>
        </w:rPr>
      </w:pPr>
    </w:p>
    <w:p w:rsidR="00D30129" w:rsidRPr="000E5D1F" w:rsidRDefault="00DF4819" w:rsidP="00D30129">
      <w:pPr>
        <w:rPr>
          <w:rFonts w:ascii="Times New Roman" w:hAnsi="Times New Roman" w:cs="Times New Roman"/>
          <w:b/>
          <w:sz w:val="28"/>
          <w:szCs w:val="28"/>
          <w:lang w:val="en-US"/>
        </w:rPr>
      </w:pPr>
      <w:r>
        <w:rPr>
          <w:rFonts w:ascii="Times New Roman" w:hAnsi="Times New Roman" w:cs="Times New Roman"/>
          <w:b/>
          <w:sz w:val="28"/>
          <w:szCs w:val="28"/>
          <w:lang w:val="en-US"/>
        </w:rPr>
        <w:t>Practical lessons 2-3</w:t>
      </w:r>
    </w:p>
    <w:p w:rsidR="00D30129" w:rsidRDefault="00D30129" w:rsidP="00D30129">
      <w:pPr>
        <w:rPr>
          <w:rFonts w:ascii="Times New Roman" w:hAnsi="Times New Roman" w:cs="Times New Roman"/>
          <w:b/>
          <w:sz w:val="28"/>
          <w:szCs w:val="28"/>
          <w:lang w:val="en-US"/>
        </w:rPr>
      </w:pPr>
      <w:r w:rsidRPr="00115AFA">
        <w:rPr>
          <w:rFonts w:ascii="Times New Roman" w:hAnsi="Times New Roman" w:cs="Times New Roman"/>
          <w:b/>
          <w:sz w:val="28"/>
          <w:szCs w:val="28"/>
          <w:lang w:val="en-US"/>
        </w:rPr>
        <w:t>The</w:t>
      </w:r>
      <w:r>
        <w:rPr>
          <w:rFonts w:ascii="Times New Roman" w:hAnsi="Times New Roman" w:cs="Times New Roman"/>
          <w:b/>
          <w:sz w:val="28"/>
          <w:szCs w:val="28"/>
          <w:lang w:val="en-US"/>
        </w:rPr>
        <w:t xml:space="preserve"> theme of the lesson: </w:t>
      </w:r>
      <w:r w:rsidR="00B7474D" w:rsidRPr="00207131">
        <w:rPr>
          <w:rFonts w:ascii="Times New Roman" w:hAnsi="Times New Roman" w:cs="Times New Roman"/>
          <w:b/>
          <w:sz w:val="28"/>
          <w:szCs w:val="28"/>
          <w:lang w:val="en-US"/>
        </w:rPr>
        <w:t>Veterinary education </w:t>
      </w:r>
    </w:p>
    <w:p w:rsidR="00D30129" w:rsidRPr="000E5D1F" w:rsidRDefault="00D30129" w:rsidP="00D30129">
      <w:pPr>
        <w:rPr>
          <w:rFonts w:ascii="Times New Roman" w:hAnsi="Times New Roman" w:cs="Times New Roman"/>
          <w:sz w:val="28"/>
          <w:szCs w:val="28"/>
          <w:lang w:val="en-US"/>
        </w:rPr>
      </w:pPr>
      <w:r w:rsidRPr="006F52E0">
        <w:rPr>
          <w:rFonts w:ascii="Times New Roman" w:hAnsi="Times New Roman" w:cs="Times New Roman"/>
          <w:b/>
          <w:sz w:val="28"/>
          <w:szCs w:val="28"/>
          <w:lang w:val="en-US"/>
        </w:rPr>
        <w:t>Lesson plan:</w:t>
      </w:r>
      <w:r w:rsidRPr="00C77160">
        <w:rPr>
          <w:lang w:val="en-US"/>
        </w:rPr>
        <w:t xml:space="preserve"> </w:t>
      </w:r>
      <w:r w:rsidRPr="000E5D1F">
        <w:rPr>
          <w:rFonts w:ascii="Times New Roman" w:hAnsi="Times New Roman" w:cs="Times New Roman"/>
          <w:sz w:val="28"/>
          <w:szCs w:val="28"/>
          <w:lang w:val="en-US"/>
        </w:rPr>
        <w:t>to e</w:t>
      </w:r>
      <w:r w:rsidRPr="00DD182A">
        <w:rPr>
          <w:rFonts w:ascii="Times New Roman" w:hAnsi="Times New Roman" w:cs="Times New Roman"/>
          <w:sz w:val="28"/>
          <w:szCs w:val="28"/>
          <w:lang w:val="en-US"/>
        </w:rPr>
        <w:t>xtend voc</w:t>
      </w:r>
      <w:r w:rsidRPr="000E5D1F">
        <w:rPr>
          <w:rFonts w:ascii="Times New Roman" w:hAnsi="Times New Roman" w:cs="Times New Roman"/>
          <w:sz w:val="28"/>
          <w:szCs w:val="28"/>
          <w:lang w:val="en-US"/>
        </w:rPr>
        <w:t xml:space="preserve">abulary from the </w:t>
      </w:r>
      <w:r w:rsidRPr="00DD182A">
        <w:rPr>
          <w:rFonts w:ascii="Times New Roman" w:hAnsi="Times New Roman" w:cs="Times New Roman"/>
          <w:sz w:val="28"/>
          <w:szCs w:val="28"/>
          <w:lang w:val="en-US"/>
        </w:rPr>
        <w:t xml:space="preserve">fields of </w:t>
      </w:r>
      <w:r w:rsidR="00155625">
        <w:rPr>
          <w:rFonts w:ascii="Times New Roman" w:hAnsi="Times New Roman" w:cs="Times New Roman"/>
          <w:sz w:val="28"/>
          <w:szCs w:val="28"/>
          <w:lang w:val="en-US"/>
        </w:rPr>
        <w:t>V</w:t>
      </w:r>
      <w:r w:rsidR="00B7474D">
        <w:rPr>
          <w:rFonts w:ascii="Times New Roman" w:hAnsi="Times New Roman" w:cs="Times New Roman"/>
          <w:sz w:val="28"/>
          <w:szCs w:val="28"/>
          <w:lang w:val="en-US"/>
        </w:rPr>
        <w:t>eterinary education</w:t>
      </w:r>
      <w:r w:rsidRPr="000E5D1F">
        <w:rPr>
          <w:rFonts w:ascii="Times New Roman" w:hAnsi="Times New Roman" w:cs="Times New Roman"/>
          <w:sz w:val="28"/>
          <w:szCs w:val="28"/>
          <w:lang w:val="en-US"/>
        </w:rPr>
        <w:t xml:space="preserve"> and general vocabulary; to improve</w:t>
      </w:r>
      <w:r w:rsidRPr="00DD182A">
        <w:rPr>
          <w:rFonts w:ascii="Times New Roman" w:hAnsi="Times New Roman" w:cs="Times New Roman"/>
          <w:sz w:val="28"/>
          <w:szCs w:val="28"/>
          <w:lang w:val="en-US"/>
        </w:rPr>
        <w:t xml:space="preserve"> the skills </w:t>
      </w:r>
      <w:r w:rsidRPr="000E5D1F">
        <w:rPr>
          <w:rFonts w:ascii="Times New Roman" w:hAnsi="Times New Roman" w:cs="Times New Roman"/>
          <w:sz w:val="28"/>
          <w:szCs w:val="28"/>
          <w:lang w:val="en-US"/>
        </w:rPr>
        <w:t>evaluation, viewing and reading of professional character</w:t>
      </w:r>
      <w:r w:rsidRPr="00DD182A">
        <w:rPr>
          <w:rFonts w:ascii="Times New Roman" w:hAnsi="Times New Roman" w:cs="Times New Roman"/>
          <w:sz w:val="28"/>
          <w:szCs w:val="28"/>
          <w:lang w:val="en-US"/>
        </w:rPr>
        <w:t xml:space="preserve"> of the texts;</w:t>
      </w:r>
    </w:p>
    <w:p w:rsidR="00D30129" w:rsidRPr="00DD182A" w:rsidRDefault="00D30129" w:rsidP="00D30129">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155625" w:rsidRDefault="00155625" w:rsidP="00D30129">
      <w:pPr>
        <w:rPr>
          <w:rFonts w:ascii="Times New Roman" w:hAnsi="Times New Roman" w:cs="Times New Roman"/>
          <w:b/>
          <w:sz w:val="28"/>
          <w:szCs w:val="28"/>
          <w:lang w:val="en-US"/>
        </w:rPr>
      </w:pPr>
    </w:p>
    <w:p w:rsidR="001F4E91" w:rsidRPr="00D30129" w:rsidRDefault="00D30129" w:rsidP="00D30129">
      <w:pPr>
        <w:rPr>
          <w:rFonts w:ascii="Times New Roman" w:hAnsi="Times New Roman" w:cs="Times New Roman"/>
          <w:b/>
          <w:sz w:val="28"/>
          <w:szCs w:val="28"/>
          <w:lang w:val="en-US"/>
        </w:rPr>
      </w:pPr>
      <w:r w:rsidRPr="00332B6A">
        <w:rPr>
          <w:rFonts w:ascii="Times New Roman" w:hAnsi="Times New Roman" w:cs="Times New Roman"/>
          <w:b/>
          <w:sz w:val="28"/>
          <w:szCs w:val="28"/>
          <w:lang w:val="en-US"/>
        </w:rPr>
        <w:t>Brief theoretical information</w:t>
      </w:r>
    </w:p>
    <w:p w:rsidR="001F4E91" w:rsidRDefault="001F4E91" w:rsidP="000C3AF3">
      <w:pPr>
        <w:spacing w:after="0" w:line="240" w:lineRule="auto"/>
        <w:rPr>
          <w:rFonts w:ascii="Times New Roman" w:eastAsia="Times New Roman" w:hAnsi="Times New Roman" w:cs="Times New Roman"/>
          <w:color w:val="000000"/>
          <w:sz w:val="20"/>
          <w:szCs w:val="20"/>
          <w:lang w:val="en-US" w:eastAsia="en-US"/>
        </w:rPr>
      </w:pPr>
    </w:p>
    <w:p w:rsidR="00D30129" w:rsidRPr="00D30129" w:rsidRDefault="00D30129" w:rsidP="00D30129">
      <w:pPr>
        <w:rPr>
          <w:rFonts w:ascii="Times New Roman" w:hAnsi="Times New Roman" w:cs="Times New Roman"/>
          <w:b/>
          <w:sz w:val="28"/>
          <w:szCs w:val="28"/>
          <w:lang w:val="en-US"/>
        </w:rPr>
      </w:pPr>
      <w:r w:rsidRPr="00D30129">
        <w:rPr>
          <w:rFonts w:ascii="Times New Roman" w:hAnsi="Times New Roman" w:cs="Times New Roman"/>
          <w:b/>
          <w:sz w:val="28"/>
          <w:szCs w:val="28"/>
          <w:lang w:val="en-US"/>
        </w:rPr>
        <w:t>Reading and discussing</w:t>
      </w:r>
    </w:p>
    <w:p w:rsidR="00207131" w:rsidRDefault="00207131" w:rsidP="00207131">
      <w:pPr>
        <w:rPr>
          <w:rFonts w:ascii="Times New Roman" w:hAnsi="Times New Roman" w:cs="Times New Roman"/>
          <w:b/>
          <w:sz w:val="28"/>
          <w:szCs w:val="28"/>
          <w:lang w:val="en-US"/>
        </w:rPr>
      </w:pPr>
      <w:r>
        <w:rPr>
          <w:rFonts w:ascii="Times New Roman" w:hAnsi="Times New Roman" w:cs="Times New Roman"/>
          <w:b/>
          <w:noProof/>
          <w:sz w:val="28"/>
          <w:szCs w:val="28"/>
        </w:rPr>
        <w:drawing>
          <wp:inline distT="0" distB="0" distL="0" distR="0">
            <wp:extent cx="3962400" cy="1685925"/>
            <wp:effectExtent l="19050" t="0" r="0" b="0"/>
            <wp:docPr id="3" name="Рисунок 3" descr="C:\Users\АЗИЗА\Desktop\graduate_school_letter_of_intent_veterinary_medic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АЗИЗА\Desktop\graduate_school_letter_of_intent_veterinary_medicine.jpg"/>
                    <pic:cNvPicPr>
                      <a:picLocks noChangeAspect="1" noChangeArrowheads="1"/>
                    </pic:cNvPicPr>
                  </pic:nvPicPr>
                  <pic:blipFill>
                    <a:blip r:embed="rId9"/>
                    <a:srcRect/>
                    <a:stretch>
                      <a:fillRect/>
                    </a:stretch>
                  </pic:blipFill>
                  <pic:spPr bwMode="auto">
                    <a:xfrm>
                      <a:off x="0" y="0"/>
                      <a:ext cx="3962400" cy="1685925"/>
                    </a:xfrm>
                    <a:prstGeom prst="rect">
                      <a:avLst/>
                    </a:prstGeom>
                    <a:noFill/>
                    <a:ln w="9525">
                      <a:noFill/>
                      <a:miter lim="800000"/>
                      <a:headEnd/>
                      <a:tailEnd/>
                    </a:ln>
                  </pic:spPr>
                </pic:pic>
              </a:graphicData>
            </a:graphic>
          </wp:inline>
        </w:drawing>
      </w:r>
    </w:p>
    <w:p w:rsidR="00DF4819" w:rsidRDefault="00DF4819" w:rsidP="00207131">
      <w:pPr>
        <w:rPr>
          <w:rFonts w:ascii="Times New Roman" w:hAnsi="Times New Roman" w:cs="Times New Roman"/>
          <w:b/>
          <w:sz w:val="28"/>
          <w:szCs w:val="28"/>
          <w:lang w:val="en-US"/>
        </w:rPr>
      </w:pPr>
    </w:p>
    <w:p w:rsidR="00207131" w:rsidRPr="00207131" w:rsidRDefault="00207131" w:rsidP="00207131">
      <w:pPr>
        <w:rPr>
          <w:rFonts w:ascii="Times New Roman" w:hAnsi="Times New Roman" w:cs="Times New Roman"/>
          <w:b/>
          <w:sz w:val="28"/>
          <w:szCs w:val="28"/>
          <w:lang w:val="en-US"/>
        </w:rPr>
      </w:pPr>
      <w:r w:rsidRPr="00207131">
        <w:rPr>
          <w:rFonts w:ascii="Times New Roman" w:hAnsi="Times New Roman" w:cs="Times New Roman"/>
          <w:b/>
          <w:sz w:val="28"/>
          <w:szCs w:val="28"/>
          <w:lang w:val="en-US"/>
        </w:rPr>
        <w:t>Veterinary education </w:t>
      </w:r>
    </w:p>
    <w:p w:rsidR="00207131" w:rsidRPr="00207131" w:rsidRDefault="00DF4819" w:rsidP="00207131">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207131" w:rsidRPr="00207131">
        <w:rPr>
          <w:rFonts w:ascii="Times New Roman" w:hAnsi="Times New Roman" w:cs="Times New Roman"/>
          <w:sz w:val="28"/>
          <w:szCs w:val="28"/>
          <w:lang w:val="en-US"/>
        </w:rPr>
        <w:t xml:space="preserve">Veterinary education is the tertiary education of veterinarians. To become a veterinarian, one must first complete a veterinary degree (DVM, VMD, BVS, </w:t>
      </w:r>
      <w:proofErr w:type="spellStart"/>
      <w:r w:rsidR="00207131" w:rsidRPr="00207131">
        <w:rPr>
          <w:rFonts w:ascii="Times New Roman" w:hAnsi="Times New Roman" w:cs="Times New Roman"/>
          <w:sz w:val="28"/>
          <w:szCs w:val="28"/>
          <w:lang w:val="en-US"/>
        </w:rPr>
        <w:t>BVSc</w:t>
      </w:r>
      <w:proofErr w:type="spellEnd"/>
      <w:r w:rsidR="00207131" w:rsidRPr="00207131">
        <w:rPr>
          <w:rFonts w:ascii="Times New Roman" w:hAnsi="Times New Roman" w:cs="Times New Roman"/>
          <w:sz w:val="28"/>
          <w:szCs w:val="28"/>
          <w:lang w:val="en-US"/>
        </w:rPr>
        <w:t xml:space="preserve">, BVMS, BVM, </w:t>
      </w:r>
      <w:proofErr w:type="spellStart"/>
      <w:r w:rsidR="00207131" w:rsidRPr="00207131">
        <w:rPr>
          <w:rFonts w:ascii="Times New Roman" w:hAnsi="Times New Roman" w:cs="Times New Roman"/>
          <w:sz w:val="28"/>
          <w:szCs w:val="28"/>
          <w:lang w:val="en-US"/>
        </w:rPr>
        <w:t>cand.med.vet</w:t>
      </w:r>
      <w:proofErr w:type="spellEnd"/>
      <w:r w:rsidR="00207131" w:rsidRPr="00207131">
        <w:rPr>
          <w:rFonts w:ascii="Times New Roman" w:hAnsi="Times New Roman" w:cs="Times New Roman"/>
          <w:sz w:val="28"/>
          <w:szCs w:val="28"/>
          <w:lang w:val="en-US"/>
        </w:rPr>
        <w:t>).</w:t>
      </w:r>
    </w:p>
    <w:p w:rsidR="00207131" w:rsidRPr="00207131" w:rsidRDefault="00DF4819" w:rsidP="00207131">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207131" w:rsidRPr="00207131">
        <w:rPr>
          <w:rFonts w:ascii="Times New Roman" w:hAnsi="Times New Roman" w:cs="Times New Roman"/>
          <w:sz w:val="28"/>
          <w:szCs w:val="28"/>
          <w:lang w:val="en-US"/>
        </w:rPr>
        <w:t xml:space="preserve">Many veterinary schools outside North America use the title "Faculty of Veterinary Science" instead of "College of Veterinary Medicine" or "School of Veterinary Medicine", and some veterinary schools in China, Japan and South Korea (such as the DVM degree-awarding Department of Veterinary Science and Animal Husbandry at Guangxi University in China and the Department of Veterinary Medicine at Tokyo University of Agriculture and Technology use the term "Department".) Veterinary schools are distinct from departments of animal science offering a pre-veterinary curriculum, teaching </w:t>
      </w:r>
      <w:r w:rsidR="00207131" w:rsidRPr="00207131">
        <w:rPr>
          <w:rFonts w:ascii="Times New Roman" w:hAnsi="Times New Roman" w:cs="Times New Roman"/>
          <w:sz w:val="28"/>
          <w:szCs w:val="28"/>
          <w:lang w:val="en-US"/>
        </w:rPr>
        <w:lastRenderedPageBreak/>
        <w:t>the biomedical sciences (and awarding a Bachelor of Science degree or the equivalent), and providing graduate veterinary education in disciplines such as microbiology, virology, and molecular biology.</w:t>
      </w:r>
    </w:p>
    <w:p w:rsidR="00207131" w:rsidRPr="00207131" w:rsidRDefault="00DF4819" w:rsidP="00207131">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207131" w:rsidRPr="00207131">
        <w:rPr>
          <w:rFonts w:ascii="Times New Roman" w:hAnsi="Times New Roman" w:cs="Times New Roman"/>
          <w:sz w:val="28"/>
          <w:szCs w:val="28"/>
          <w:lang w:val="en-US"/>
        </w:rPr>
        <w:t xml:space="preserve">Aspiring veterinarians can earn several types of degrees, differing by country and involving undergraduate or graduate education. In the United States, schools award the </w:t>
      </w:r>
      <w:proofErr w:type="gramStart"/>
      <w:r w:rsidR="00207131" w:rsidRPr="00207131">
        <w:rPr>
          <w:rFonts w:ascii="Times New Roman" w:hAnsi="Times New Roman" w:cs="Times New Roman"/>
          <w:sz w:val="28"/>
          <w:szCs w:val="28"/>
          <w:lang w:val="en-US"/>
        </w:rPr>
        <w:t>About</w:t>
      </w:r>
      <w:proofErr w:type="gramEnd"/>
      <w:r w:rsidR="00207131" w:rsidRPr="00207131">
        <w:rPr>
          <w:rFonts w:ascii="Times New Roman" w:hAnsi="Times New Roman" w:cs="Times New Roman"/>
          <w:sz w:val="28"/>
          <w:szCs w:val="28"/>
          <w:lang w:val="en-US"/>
        </w:rPr>
        <w:t xml:space="preserve"> 50 percent of veterinarians own their own business when they graduate from school. Nearly every country requires an individual with a veterinary degree to be licensed before practicing. Most countries require a non-national with a veterinary degree to pass a separate licensure exam for foreign graduates before practicing. In the US, the Educational Commission for Foreign Veterinary Graduates (ECFVG) administers a four-step examination recognized by all American state and territorial veterinary licensing boards, the US federal government, and the District of Columbia. The European Parliament issued a September 30, 2005 directive providing EU-wide standards for veterinary medical education and the recognition of veterinary degrees from member states.</w:t>
      </w:r>
    </w:p>
    <w:p w:rsidR="00F50325" w:rsidRPr="00D033A1" w:rsidRDefault="00DF4819" w:rsidP="00CE198F">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F50325" w:rsidRPr="00CE198F">
        <w:rPr>
          <w:rFonts w:ascii="Times New Roman" w:hAnsi="Times New Roman" w:cs="Times New Roman"/>
          <w:sz w:val="28"/>
          <w:szCs w:val="28"/>
          <w:lang w:val="en-US"/>
        </w:rPr>
        <w:t xml:space="preserve">Animal Science (also Animal Bioscience) is described as "studying the biology of animals that are under the control of humankind". Historically, the degree was called animal husbandry and the animals studied were livestock species, like cattle, sheep, pigs, poultry, and horses. Today, courses available now look at a far broader area to include companion animals like dogs and cats, and many exotic species. </w:t>
      </w:r>
      <w:r w:rsidR="00F50325" w:rsidRPr="00D033A1">
        <w:rPr>
          <w:rFonts w:ascii="Times New Roman" w:hAnsi="Times New Roman" w:cs="Times New Roman"/>
          <w:sz w:val="28"/>
          <w:szCs w:val="28"/>
          <w:lang w:val="en-US"/>
        </w:rPr>
        <w:t xml:space="preserve">Degrees in Animal Science are offered at a number of colleges and universities. </w:t>
      </w:r>
      <w:r w:rsidR="00F50325" w:rsidRPr="00CE198F">
        <w:rPr>
          <w:rFonts w:ascii="Times New Roman" w:hAnsi="Times New Roman" w:cs="Times New Roman"/>
          <w:sz w:val="28"/>
          <w:szCs w:val="28"/>
          <w:lang w:val="en-US"/>
        </w:rPr>
        <w:t xml:space="preserve">In the United States, the universities offering such a program were Land Grant Universities and include University of Nebraska–Lincoln, Cornell University, UC Davis, Michigan State University, Purdue University, The Ohio State University, The Pennsylvania State University, Iowa State University and the University of </w:t>
      </w:r>
      <w:proofErr w:type="spellStart"/>
      <w:r w:rsidR="00F50325" w:rsidRPr="00CE198F">
        <w:rPr>
          <w:rFonts w:ascii="Times New Roman" w:hAnsi="Times New Roman" w:cs="Times New Roman"/>
          <w:sz w:val="28"/>
          <w:szCs w:val="28"/>
          <w:lang w:val="en-US"/>
        </w:rPr>
        <w:t>Minnesota.In</w:t>
      </w:r>
      <w:proofErr w:type="spellEnd"/>
      <w:r w:rsidR="00F50325" w:rsidRPr="00CE198F">
        <w:rPr>
          <w:rFonts w:ascii="Times New Roman" w:hAnsi="Times New Roman" w:cs="Times New Roman"/>
          <w:sz w:val="28"/>
          <w:szCs w:val="28"/>
          <w:lang w:val="en-US"/>
        </w:rPr>
        <w:t xml:space="preserve"> Tanzania the program offered at </w:t>
      </w:r>
      <w:proofErr w:type="spellStart"/>
      <w:r w:rsidR="00F50325" w:rsidRPr="00CE198F">
        <w:rPr>
          <w:rFonts w:ascii="Times New Roman" w:hAnsi="Times New Roman" w:cs="Times New Roman"/>
          <w:sz w:val="28"/>
          <w:szCs w:val="28"/>
          <w:lang w:val="en-US"/>
        </w:rPr>
        <w:t>sokoine</w:t>
      </w:r>
      <w:proofErr w:type="spellEnd"/>
      <w:r w:rsidR="00F50325" w:rsidRPr="00CE198F">
        <w:rPr>
          <w:rFonts w:ascii="Times New Roman" w:hAnsi="Times New Roman" w:cs="Times New Roman"/>
          <w:sz w:val="28"/>
          <w:szCs w:val="28"/>
          <w:lang w:val="en-US"/>
        </w:rPr>
        <w:t xml:space="preserve"> university . </w:t>
      </w:r>
      <w:r w:rsidR="00F50325" w:rsidRPr="00D033A1">
        <w:rPr>
          <w:rFonts w:ascii="Times New Roman" w:hAnsi="Times New Roman" w:cs="Times New Roman"/>
          <w:sz w:val="28"/>
          <w:szCs w:val="28"/>
          <w:lang w:val="en-US"/>
        </w:rPr>
        <w:t>Typically, the Animal Science curriculum not only provides a strong science background, but also hands-on experience working with animals on campus-based farms.</w:t>
      </w:r>
    </w:p>
    <w:p w:rsidR="00F50325" w:rsidRDefault="00155625" w:rsidP="00CE198F">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F50325" w:rsidRPr="00CE198F">
        <w:rPr>
          <w:rFonts w:ascii="Times New Roman" w:hAnsi="Times New Roman" w:cs="Times New Roman"/>
          <w:sz w:val="28"/>
          <w:szCs w:val="28"/>
          <w:lang w:val="en-US"/>
        </w:rPr>
        <w:t>Professional education in animal science prepares students for career opportunities in areas such as animal breeding, food and fiber production, nutrition, animal agribusines</w:t>
      </w:r>
      <w:r w:rsidR="00CE198F" w:rsidRPr="00CE198F">
        <w:rPr>
          <w:rFonts w:ascii="Times New Roman" w:hAnsi="Times New Roman" w:cs="Times New Roman"/>
          <w:sz w:val="28"/>
          <w:szCs w:val="28"/>
          <w:lang w:val="en-US"/>
        </w:rPr>
        <w:t>s</w:t>
      </w:r>
      <w:r w:rsidR="00F50325" w:rsidRPr="00CE198F">
        <w:rPr>
          <w:rFonts w:ascii="Times New Roman" w:hAnsi="Times New Roman" w:cs="Times New Roman"/>
          <w:sz w:val="28"/>
          <w:szCs w:val="28"/>
          <w:lang w:val="en-US"/>
        </w:rPr>
        <w:t xml:space="preserve">, animal behavior and welfare. </w:t>
      </w:r>
      <w:r w:rsidR="00F50325" w:rsidRPr="00D033A1">
        <w:rPr>
          <w:rFonts w:ascii="Times New Roman" w:hAnsi="Times New Roman" w:cs="Times New Roman"/>
          <w:sz w:val="28"/>
          <w:szCs w:val="28"/>
          <w:lang w:val="en-US"/>
        </w:rPr>
        <w:t>Courses in a typical Animal Science program may include genetics, microbiology, animal behavior, nutrition, physiology, and reproduction. Courses in support areas, such as genetics, soils, agricultural economics and marketing, legal aspects, and the environment also are offered. All of these courses are essential to entering an animal science profession.</w:t>
      </w:r>
    </w:p>
    <w:p w:rsidR="00F96A14" w:rsidRDefault="00F96A14" w:rsidP="0035036A">
      <w:pPr>
        <w:pStyle w:val="ad"/>
        <w:rPr>
          <w:rFonts w:ascii="Times New Roman" w:hAnsi="Times New Roman" w:cs="Times New Roman"/>
          <w:b/>
          <w:sz w:val="28"/>
          <w:szCs w:val="28"/>
          <w:lang w:val="en-US"/>
        </w:rPr>
      </w:pP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Recommendations on the preparation of students for classes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lastRenderedPageBreak/>
        <w:t>Students should understand technical texts of varying difficulty.</w:t>
      </w:r>
    </w:p>
    <w:p w:rsidR="0035036A" w:rsidRPr="000E5D1F" w:rsidRDefault="0035036A" w:rsidP="0035036A">
      <w:pPr>
        <w:pStyle w:val="ad"/>
        <w:rPr>
          <w:rFonts w:ascii="Times New Roman" w:hAnsi="Times New Roman" w:cs="Times New Roman"/>
          <w:sz w:val="28"/>
          <w:szCs w:val="28"/>
          <w:lang w:val="en-US"/>
        </w:rPr>
      </w:pPr>
      <w:proofErr w:type="gramStart"/>
      <w:r w:rsidRPr="000E5D1F">
        <w:rPr>
          <w:rFonts w:ascii="Times New Roman" w:hAnsi="Times New Roman" w:cs="Times New Roman"/>
          <w:sz w:val="28"/>
          <w:szCs w:val="28"/>
          <w:lang w:val="en-US"/>
        </w:rPr>
        <w:t>to</w:t>
      </w:r>
      <w:proofErr w:type="gramEnd"/>
      <w:r w:rsidRPr="000E5D1F">
        <w:rPr>
          <w:rFonts w:ascii="Times New Roman" w:hAnsi="Times New Roman" w:cs="Times New Roman"/>
          <w:sz w:val="28"/>
          <w:szCs w:val="28"/>
          <w:lang w:val="en-US"/>
        </w:rPr>
        <w:t xml:space="preserve"> search for more information contained in the text.</w:t>
      </w:r>
    </w:p>
    <w:p w:rsidR="0035036A" w:rsidRPr="00F45C09" w:rsidRDefault="0035036A" w:rsidP="0035036A">
      <w:pPr>
        <w:pStyle w:val="ad"/>
        <w:rPr>
          <w:rFonts w:ascii="Times New Roman" w:hAnsi="Times New Roman" w:cs="Times New Roman"/>
          <w:sz w:val="28"/>
          <w:szCs w:val="28"/>
          <w:lang w:val="en-US"/>
        </w:rPr>
      </w:pPr>
      <w:proofErr w:type="gramStart"/>
      <w:r w:rsidRPr="00F45C09">
        <w:rPr>
          <w:rFonts w:ascii="Times New Roman" w:hAnsi="Times New Roman" w:cs="Times New Roman"/>
          <w:sz w:val="28"/>
          <w:szCs w:val="28"/>
          <w:lang w:val="en-US"/>
        </w:rPr>
        <w:t>to</w:t>
      </w:r>
      <w:proofErr w:type="gramEnd"/>
      <w:r w:rsidRPr="00F45C09">
        <w:rPr>
          <w:rFonts w:ascii="Times New Roman" w:hAnsi="Times New Roman" w:cs="Times New Roman"/>
          <w:sz w:val="28"/>
          <w:szCs w:val="28"/>
          <w:lang w:val="en-US"/>
        </w:rPr>
        <w:t xml:space="preserve"> generalize (synthesize) the received information from several texts;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find sentences, paragraphs, which can be used to argue their point of view during the discussion, the conversation;</w:t>
      </w:r>
    </w:p>
    <w:p w:rsidR="0035036A" w:rsidRPr="000E5D1F" w:rsidRDefault="0035036A" w:rsidP="0035036A">
      <w:pPr>
        <w:pStyle w:val="ad"/>
        <w:rPr>
          <w:rFonts w:ascii="Times New Roman" w:hAnsi="Times New Roman" w:cs="Times New Roman"/>
          <w:sz w:val="28"/>
          <w:szCs w:val="28"/>
          <w:lang w:val="en-US"/>
        </w:rPr>
      </w:pPr>
      <w:proofErr w:type="gramStart"/>
      <w:r w:rsidRPr="000E5D1F">
        <w:rPr>
          <w:rFonts w:ascii="Times New Roman" w:hAnsi="Times New Roman" w:cs="Times New Roman"/>
          <w:sz w:val="28"/>
          <w:szCs w:val="28"/>
          <w:lang w:val="en-US"/>
        </w:rPr>
        <w:t>comments</w:t>
      </w:r>
      <w:proofErr w:type="gramEnd"/>
      <w:r w:rsidRPr="000E5D1F">
        <w:rPr>
          <w:rFonts w:ascii="Times New Roman" w:hAnsi="Times New Roman" w:cs="Times New Roman"/>
          <w:sz w:val="28"/>
          <w:szCs w:val="28"/>
          <w:lang w:val="en-US"/>
        </w:rPr>
        <w:t xml:space="preserve"> contained in the text of the facts and events;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 xml:space="preserve">-to select information to </w:t>
      </w:r>
      <w:proofErr w:type="gramStart"/>
      <w:r w:rsidRPr="000E5D1F">
        <w:rPr>
          <w:rFonts w:ascii="Times New Roman" w:hAnsi="Times New Roman" w:cs="Times New Roman"/>
          <w:sz w:val="28"/>
          <w:szCs w:val="28"/>
          <w:lang w:val="en-US"/>
        </w:rPr>
        <w:t>report .</w:t>
      </w:r>
      <w:proofErr w:type="gramEnd"/>
    </w:p>
    <w:p w:rsidR="0035036A" w:rsidRDefault="0035036A" w:rsidP="0035036A">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35036A" w:rsidRPr="00F45C09" w:rsidRDefault="0035036A" w:rsidP="0035036A">
      <w:pPr>
        <w:pStyle w:val="ad"/>
        <w:rPr>
          <w:rFonts w:ascii="Times New Roman" w:hAnsi="Times New Roman" w:cs="Times New Roman"/>
          <w:sz w:val="28"/>
          <w:szCs w:val="28"/>
          <w:lang w:val="en-US"/>
        </w:rPr>
      </w:pPr>
      <w:proofErr w:type="gramStart"/>
      <w:r w:rsidRPr="00F45C09">
        <w:rPr>
          <w:rFonts w:ascii="Times New Roman" w:hAnsi="Times New Roman" w:cs="Times New Roman"/>
          <w:sz w:val="28"/>
          <w:szCs w:val="28"/>
          <w:lang w:val="en-US"/>
        </w:rPr>
        <w:t>to</w:t>
      </w:r>
      <w:proofErr w:type="gramEnd"/>
      <w:r w:rsidRPr="00F45C09">
        <w:rPr>
          <w:rFonts w:ascii="Times New Roman" w:hAnsi="Times New Roman" w:cs="Times New Roman"/>
          <w:sz w:val="28"/>
          <w:szCs w:val="28"/>
          <w:lang w:val="en-US"/>
        </w:rPr>
        <w:t xml:space="preserve"> read texts with the extraction of complete and accurate information:</w:t>
      </w:r>
    </w:p>
    <w:p w:rsidR="0035036A" w:rsidRPr="00F45C09" w:rsidRDefault="0035036A" w:rsidP="0035036A">
      <w:pPr>
        <w:pStyle w:val="ad"/>
        <w:rPr>
          <w:rFonts w:ascii="Times New Roman" w:hAnsi="Times New Roman" w:cs="Times New Roman"/>
          <w:sz w:val="28"/>
          <w:szCs w:val="28"/>
          <w:lang w:val="en-US"/>
        </w:rPr>
      </w:pPr>
      <w:proofErr w:type="gramStart"/>
      <w:r w:rsidRPr="00F45C09">
        <w:rPr>
          <w:rFonts w:ascii="Times New Roman" w:hAnsi="Times New Roman" w:cs="Times New Roman"/>
          <w:sz w:val="28"/>
          <w:szCs w:val="28"/>
          <w:lang w:val="en-US"/>
        </w:rPr>
        <w:t>to</w:t>
      </w:r>
      <w:proofErr w:type="gramEnd"/>
      <w:r w:rsidRPr="00F45C09">
        <w:rPr>
          <w:rFonts w:ascii="Times New Roman" w:hAnsi="Times New Roman" w:cs="Times New Roman"/>
          <w:sz w:val="28"/>
          <w:szCs w:val="28"/>
          <w:lang w:val="en-US"/>
        </w:rPr>
        <w:t xml:space="preserve"> search for the information you need, annotate and abstracted texts:</w:t>
      </w:r>
    </w:p>
    <w:p w:rsidR="0035036A" w:rsidRPr="000E5D1F" w:rsidRDefault="0035036A" w:rsidP="0035036A">
      <w:pPr>
        <w:pStyle w:val="ad"/>
        <w:rPr>
          <w:rFonts w:ascii="Times New Roman" w:hAnsi="Times New Roman" w:cs="Times New Roman"/>
          <w:sz w:val="28"/>
          <w:szCs w:val="28"/>
          <w:lang w:val="en-US"/>
        </w:rPr>
      </w:pPr>
      <w:proofErr w:type="gramStart"/>
      <w:r w:rsidRPr="000E5D1F">
        <w:rPr>
          <w:rFonts w:ascii="Times New Roman" w:hAnsi="Times New Roman" w:cs="Times New Roman"/>
          <w:sz w:val="28"/>
          <w:szCs w:val="28"/>
          <w:lang w:val="en-US"/>
        </w:rPr>
        <w:t>to</w:t>
      </w:r>
      <w:proofErr w:type="gramEnd"/>
      <w:r w:rsidRPr="000E5D1F">
        <w:rPr>
          <w:rFonts w:ascii="Times New Roman" w:hAnsi="Times New Roman" w:cs="Times New Roman"/>
          <w:sz w:val="28"/>
          <w:szCs w:val="28"/>
          <w:lang w:val="en-US"/>
        </w:rPr>
        <w:t xml:space="preserve"> keep the conversation in English language within the studied theme:</w:t>
      </w:r>
    </w:p>
    <w:p w:rsidR="0035036A" w:rsidRPr="000E5D1F" w:rsidRDefault="0035036A" w:rsidP="0035036A">
      <w:pPr>
        <w:pStyle w:val="ad"/>
        <w:rPr>
          <w:rFonts w:ascii="Times New Roman" w:hAnsi="Times New Roman" w:cs="Times New Roman"/>
          <w:sz w:val="28"/>
          <w:szCs w:val="28"/>
          <w:lang w:val="en-US"/>
        </w:rPr>
      </w:pPr>
      <w:proofErr w:type="gramStart"/>
      <w:r w:rsidRPr="000E5D1F">
        <w:rPr>
          <w:rFonts w:ascii="Times New Roman" w:hAnsi="Times New Roman" w:cs="Times New Roman"/>
          <w:sz w:val="28"/>
          <w:szCs w:val="28"/>
          <w:lang w:val="en-US"/>
        </w:rPr>
        <w:t>to</w:t>
      </w:r>
      <w:proofErr w:type="gramEnd"/>
      <w:r w:rsidRPr="000E5D1F">
        <w:rPr>
          <w:rFonts w:ascii="Times New Roman" w:hAnsi="Times New Roman" w:cs="Times New Roman"/>
          <w:sz w:val="28"/>
          <w:szCs w:val="28"/>
          <w:lang w:val="en-US"/>
        </w:rPr>
        <w:t xml:space="preserve"> do exercises</w:t>
      </w:r>
    </w:p>
    <w:p w:rsidR="00155625" w:rsidRDefault="00155625" w:rsidP="0035036A">
      <w:pPr>
        <w:pStyle w:val="ad"/>
        <w:rPr>
          <w:rFonts w:ascii="Times New Roman" w:hAnsi="Times New Roman" w:cs="Times New Roman"/>
          <w:b/>
          <w:sz w:val="28"/>
          <w:szCs w:val="28"/>
          <w:lang w:val="en-US"/>
        </w:rPr>
      </w:pP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(2) Cambridge University Press</w:t>
      </w:r>
    </w:p>
    <w:p w:rsidR="00155625" w:rsidRDefault="00155625" w:rsidP="0035036A">
      <w:pPr>
        <w:shd w:val="clear" w:color="auto" w:fill="FFFFFF"/>
        <w:spacing w:after="0" w:line="240" w:lineRule="exact"/>
        <w:jc w:val="both"/>
        <w:rPr>
          <w:rFonts w:ascii="Times New Roman" w:hAnsi="Times New Roman" w:cs="Times New Roman"/>
          <w:b/>
          <w:sz w:val="28"/>
          <w:szCs w:val="28"/>
          <w:lang w:val="en-US"/>
        </w:rPr>
      </w:pPr>
    </w:p>
    <w:p w:rsidR="0035036A" w:rsidRDefault="0035036A" w:rsidP="0035036A">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35036A" w:rsidRPr="00B7474D" w:rsidRDefault="0035036A" w:rsidP="00B7474D">
      <w:pPr>
        <w:rPr>
          <w:rFonts w:ascii="Times New Roman" w:hAnsi="Times New Roman" w:cs="Times New Roman"/>
          <w:b/>
          <w:sz w:val="28"/>
          <w:szCs w:val="28"/>
          <w:lang w:val="en-US"/>
        </w:rPr>
      </w:pPr>
      <w:r w:rsidRPr="00F45C09">
        <w:rPr>
          <w:rFonts w:ascii="Times New Roman" w:eastAsia="Times New Roman" w:hAnsi="Times New Roman" w:cs="Times New Roman"/>
          <w:sz w:val="28"/>
          <w:szCs w:val="28"/>
          <w:lang w:val="en-US"/>
        </w:rPr>
        <w:t>Prepare the report on t</w:t>
      </w:r>
      <w:r w:rsidR="00B7474D">
        <w:rPr>
          <w:rFonts w:ascii="Times New Roman" w:eastAsia="Times New Roman" w:hAnsi="Times New Roman" w:cs="Times New Roman"/>
          <w:sz w:val="28"/>
          <w:szCs w:val="28"/>
          <w:lang w:val="en-US"/>
        </w:rPr>
        <w:t>he theme: “</w:t>
      </w:r>
      <w:r w:rsidR="00B7474D" w:rsidRPr="00B7474D">
        <w:rPr>
          <w:rFonts w:ascii="Times New Roman" w:hAnsi="Times New Roman" w:cs="Times New Roman"/>
          <w:sz w:val="28"/>
          <w:szCs w:val="28"/>
          <w:lang w:val="en-US"/>
        </w:rPr>
        <w:t xml:space="preserve">Veterinary </w:t>
      </w:r>
      <w:proofErr w:type="gramStart"/>
      <w:r w:rsidR="00B7474D" w:rsidRPr="00B7474D">
        <w:rPr>
          <w:rFonts w:ascii="Times New Roman" w:hAnsi="Times New Roman" w:cs="Times New Roman"/>
          <w:sz w:val="28"/>
          <w:szCs w:val="28"/>
          <w:lang w:val="en-US"/>
        </w:rPr>
        <w:t>education</w:t>
      </w:r>
      <w:r w:rsidR="00B7474D" w:rsidRPr="00207131">
        <w:rPr>
          <w:rFonts w:ascii="Times New Roman" w:hAnsi="Times New Roman" w:cs="Times New Roman"/>
          <w:b/>
          <w:sz w:val="28"/>
          <w:szCs w:val="28"/>
          <w:lang w:val="en-US"/>
        </w:rPr>
        <w:t> </w:t>
      </w:r>
      <w:r w:rsidRPr="00F45C09">
        <w:rPr>
          <w:rFonts w:ascii="Times New Roman" w:eastAsia="Times New Roman" w:hAnsi="Times New Roman" w:cs="Times New Roman"/>
          <w:sz w:val="28"/>
          <w:szCs w:val="28"/>
          <w:lang w:val="en-US"/>
        </w:rPr>
        <w:t>”</w:t>
      </w:r>
      <w:proofErr w:type="gramEnd"/>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Control questions</w:t>
      </w:r>
    </w:p>
    <w:p w:rsidR="00B7474D" w:rsidRDefault="00155625" w:rsidP="0035036A">
      <w:pPr>
        <w:pStyle w:val="ad"/>
        <w:rPr>
          <w:rFonts w:ascii="Times New Roman" w:hAnsi="Times New Roman" w:cs="Times New Roman"/>
          <w:sz w:val="28"/>
          <w:szCs w:val="28"/>
          <w:lang w:val="en-US"/>
        </w:rPr>
      </w:pPr>
      <w:r>
        <w:rPr>
          <w:rFonts w:ascii="Times New Roman" w:hAnsi="Times New Roman" w:cs="Times New Roman"/>
          <w:sz w:val="28"/>
          <w:szCs w:val="28"/>
          <w:lang w:val="en-US"/>
        </w:rPr>
        <w:t>What does Animal Science describe?</w:t>
      </w:r>
    </w:p>
    <w:p w:rsidR="00155625" w:rsidRDefault="00155625" w:rsidP="0035036A">
      <w:pPr>
        <w:pStyle w:val="ad"/>
        <w:rPr>
          <w:rFonts w:ascii="Times New Roman" w:hAnsi="Times New Roman" w:cs="Times New Roman"/>
          <w:sz w:val="28"/>
          <w:szCs w:val="28"/>
          <w:lang w:val="en-US"/>
        </w:rPr>
      </w:pPr>
      <w:r>
        <w:rPr>
          <w:rFonts w:ascii="Times New Roman" w:hAnsi="Times New Roman" w:cs="Times New Roman"/>
          <w:sz w:val="28"/>
          <w:szCs w:val="28"/>
          <w:lang w:val="en-US"/>
        </w:rPr>
        <w:t>V</w:t>
      </w:r>
      <w:r w:rsidRPr="00207131">
        <w:rPr>
          <w:rFonts w:ascii="Times New Roman" w:hAnsi="Times New Roman" w:cs="Times New Roman"/>
          <w:sz w:val="28"/>
          <w:szCs w:val="28"/>
          <w:lang w:val="en-US"/>
        </w:rPr>
        <w:t>eterinarians can earn several types of degrees</w:t>
      </w:r>
      <w:r>
        <w:rPr>
          <w:rFonts w:ascii="Times New Roman" w:hAnsi="Times New Roman" w:cs="Times New Roman"/>
          <w:sz w:val="28"/>
          <w:szCs w:val="28"/>
          <w:lang w:val="en-US"/>
        </w:rPr>
        <w:t>? What are they?</w:t>
      </w:r>
    </w:p>
    <w:p w:rsidR="0035036A" w:rsidRPr="00F45C09" w:rsidRDefault="0035036A" w:rsidP="0035036A">
      <w:pPr>
        <w:pStyle w:val="ad"/>
        <w:rPr>
          <w:rFonts w:ascii="Times New Roman" w:hAnsi="Times New Roman" w:cs="Times New Roman"/>
          <w:b/>
          <w:sz w:val="28"/>
          <w:szCs w:val="28"/>
          <w:lang w:val="en-US"/>
        </w:rPr>
      </w:pPr>
      <w:proofErr w:type="spellStart"/>
      <w:r w:rsidRPr="00F45C09">
        <w:rPr>
          <w:rFonts w:ascii="Times New Roman" w:hAnsi="Times New Roman" w:cs="Times New Roman"/>
          <w:b/>
          <w:sz w:val="28"/>
          <w:szCs w:val="28"/>
          <w:lang w:val="en-US"/>
        </w:rPr>
        <w:t>Taks</w:t>
      </w:r>
      <w:proofErr w:type="spellEnd"/>
      <w:r w:rsidRPr="00F45C09">
        <w:rPr>
          <w:rFonts w:ascii="Times New Roman" w:hAnsi="Times New Roman" w:cs="Times New Roman"/>
          <w:b/>
          <w:sz w:val="28"/>
          <w:szCs w:val="28"/>
          <w:lang w:val="en-US"/>
        </w:rPr>
        <w:t xml:space="preserve"> for SIW</w:t>
      </w:r>
    </w:p>
    <w:p w:rsidR="0035036A" w:rsidRPr="000E5D1F" w:rsidRDefault="0035036A" w:rsidP="0035036A">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1. Give the main idea of the text.</w:t>
      </w:r>
    </w:p>
    <w:p w:rsidR="0035036A" w:rsidRPr="000E5D1F" w:rsidRDefault="0035036A" w:rsidP="0035036A">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2. Find the information describing this text.</w:t>
      </w:r>
    </w:p>
    <w:p w:rsidR="004E0C5C" w:rsidRDefault="004E0C5C" w:rsidP="0035036A">
      <w:pPr>
        <w:pStyle w:val="ad"/>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3. Read the </w:t>
      </w:r>
      <w:r w:rsidR="0035036A" w:rsidRPr="00F45C09">
        <w:rPr>
          <w:rFonts w:ascii="Times New Roman" w:eastAsia="Times New Roman" w:hAnsi="Times New Roman" w:cs="Times New Roman"/>
          <w:sz w:val="28"/>
          <w:szCs w:val="28"/>
          <w:lang w:val="en-US"/>
        </w:rPr>
        <w:t xml:space="preserve">text and </w:t>
      </w:r>
      <w:r>
        <w:rPr>
          <w:rFonts w:ascii="Times New Roman" w:eastAsia="Times New Roman" w:hAnsi="Times New Roman" w:cs="Times New Roman"/>
          <w:sz w:val="28"/>
          <w:szCs w:val="28"/>
          <w:lang w:val="en-US"/>
        </w:rPr>
        <w:t>translate into Russian</w:t>
      </w:r>
    </w:p>
    <w:p w:rsidR="00B7474D" w:rsidRPr="00F45C09" w:rsidRDefault="00B7474D" w:rsidP="00B7474D">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Recommended literature</w:t>
      </w:r>
    </w:p>
    <w:p w:rsidR="00B7474D" w:rsidRDefault="00B7474D" w:rsidP="00B7474D">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Main literature</w:t>
      </w:r>
      <w:r w:rsidRPr="00F45C09">
        <w:rPr>
          <w:rFonts w:ascii="Times New Roman" w:hAnsi="Times New Roman" w:cs="Times New Roman"/>
          <w:b/>
          <w:sz w:val="28"/>
          <w:szCs w:val="28"/>
          <w:lang w:val="kk-KZ"/>
        </w:rPr>
        <w:t>:</w:t>
      </w:r>
    </w:p>
    <w:p w:rsidR="00B7474D" w:rsidRPr="00B7474D" w:rsidRDefault="00B7474D" w:rsidP="00B7474D">
      <w:pPr>
        <w:pStyle w:val="ad"/>
        <w:rPr>
          <w:rFonts w:ascii="Times New Roman" w:hAnsi="Times New Roman" w:cs="Times New Roman"/>
          <w:sz w:val="28"/>
          <w:szCs w:val="28"/>
          <w:lang w:val="en-US"/>
        </w:rPr>
      </w:pPr>
      <w:r>
        <w:rPr>
          <w:rFonts w:ascii="Times New Roman" w:hAnsi="Times New Roman" w:cs="Times New Roman"/>
          <w:sz w:val="28"/>
          <w:szCs w:val="28"/>
          <w:lang w:val="en-US"/>
        </w:rPr>
        <w:t>1</w:t>
      </w:r>
      <w:r w:rsidRPr="00B7474D">
        <w:rPr>
          <w:rFonts w:ascii="Times New Roman" w:hAnsi="Times New Roman" w:cs="Times New Roman"/>
          <w:sz w:val="28"/>
          <w:szCs w:val="28"/>
          <w:lang w:val="en-US"/>
        </w:rPr>
        <w:t xml:space="preserve">. Kate </w:t>
      </w:r>
      <w:proofErr w:type="spellStart"/>
      <w:proofErr w:type="gramStart"/>
      <w:r w:rsidRPr="00B7474D">
        <w:rPr>
          <w:rFonts w:ascii="Times New Roman" w:hAnsi="Times New Roman" w:cs="Times New Roman"/>
          <w:sz w:val="28"/>
          <w:szCs w:val="28"/>
          <w:lang w:val="en-US"/>
        </w:rPr>
        <w:t>pickering</w:t>
      </w:r>
      <w:proofErr w:type="spellEnd"/>
      <w:proofErr w:type="gramEnd"/>
      <w:r w:rsidRPr="00B7474D">
        <w:rPr>
          <w:rFonts w:ascii="Times New Roman" w:hAnsi="Times New Roman" w:cs="Times New Roman"/>
          <w:sz w:val="28"/>
          <w:szCs w:val="28"/>
          <w:lang w:val="en-US"/>
        </w:rPr>
        <w:t>&amp; Jackie</w:t>
      </w:r>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McAvoy</w:t>
      </w:r>
      <w:proofErr w:type="spellEnd"/>
      <w:r>
        <w:rPr>
          <w:rFonts w:ascii="Times New Roman" w:hAnsi="Times New Roman" w:cs="Times New Roman"/>
          <w:sz w:val="28"/>
          <w:szCs w:val="28"/>
          <w:lang w:val="en-US"/>
        </w:rPr>
        <w:t xml:space="preserve"> Global English,</w:t>
      </w:r>
      <w:r w:rsidRPr="00B7474D">
        <w:rPr>
          <w:rFonts w:ascii="Times New Roman" w:hAnsi="Times New Roman" w:cs="Times New Roman"/>
          <w:sz w:val="28"/>
          <w:szCs w:val="28"/>
          <w:lang w:val="en-US"/>
        </w:rPr>
        <w:t xml:space="preserve"> </w:t>
      </w:r>
      <w:proofErr w:type="spellStart"/>
      <w:r w:rsidRPr="00B7474D">
        <w:rPr>
          <w:rFonts w:ascii="Times New Roman" w:hAnsi="Times New Roman" w:cs="Times New Roman"/>
          <w:sz w:val="28"/>
          <w:szCs w:val="28"/>
          <w:lang w:val="en-US"/>
        </w:rPr>
        <w:t>coursebookMacmillan</w:t>
      </w:r>
      <w:proofErr w:type="spellEnd"/>
      <w:r w:rsidRPr="00B7474D">
        <w:rPr>
          <w:rFonts w:ascii="Times New Roman" w:hAnsi="Times New Roman" w:cs="Times New Roman"/>
          <w:sz w:val="28"/>
          <w:szCs w:val="28"/>
          <w:lang w:val="en-US"/>
        </w:rPr>
        <w:t xml:space="preserve"> 2010</w:t>
      </w:r>
    </w:p>
    <w:p w:rsidR="00B7474D" w:rsidRPr="00B7474D" w:rsidRDefault="00B7474D" w:rsidP="00B7474D">
      <w:pPr>
        <w:pStyle w:val="ad"/>
        <w:rPr>
          <w:rFonts w:ascii="Times New Roman" w:hAnsi="Times New Roman" w:cs="Times New Roman"/>
          <w:sz w:val="28"/>
          <w:szCs w:val="28"/>
          <w:lang w:val="en-US"/>
        </w:rPr>
      </w:pPr>
      <w:r>
        <w:rPr>
          <w:rFonts w:ascii="Times New Roman" w:hAnsi="Times New Roman" w:cs="Times New Roman"/>
          <w:sz w:val="28"/>
          <w:szCs w:val="28"/>
          <w:lang w:val="en-US"/>
        </w:rPr>
        <w:t>2</w:t>
      </w:r>
      <w:r w:rsidRPr="00B7474D">
        <w:rPr>
          <w:rFonts w:ascii="Times New Roman" w:hAnsi="Times New Roman" w:cs="Times New Roman"/>
          <w:sz w:val="28"/>
          <w:szCs w:val="28"/>
          <w:lang w:val="en-US"/>
        </w:rPr>
        <w:t>. Sue Kay &amp; Vaughan Jones. Inside Out, Elementary, Pre-Intermediate Macmillan 2007</w:t>
      </w:r>
    </w:p>
    <w:p w:rsidR="00B7474D" w:rsidRPr="00B7474D" w:rsidRDefault="00B7474D" w:rsidP="00B7474D">
      <w:pPr>
        <w:pStyle w:val="ad"/>
        <w:rPr>
          <w:rFonts w:ascii="Times New Roman" w:hAnsi="Times New Roman" w:cs="Times New Roman"/>
          <w:sz w:val="28"/>
          <w:szCs w:val="28"/>
          <w:lang w:val="en-US"/>
        </w:rPr>
      </w:pPr>
      <w:r>
        <w:rPr>
          <w:rFonts w:ascii="Times New Roman" w:hAnsi="Times New Roman" w:cs="Times New Roman"/>
          <w:sz w:val="28"/>
          <w:szCs w:val="28"/>
          <w:lang w:val="en-US"/>
        </w:rPr>
        <w:t>3</w:t>
      </w:r>
      <w:r w:rsidRPr="00B7474D">
        <w:rPr>
          <w:rFonts w:ascii="Times New Roman" w:hAnsi="Times New Roman" w:cs="Times New Roman"/>
          <w:sz w:val="28"/>
          <w:szCs w:val="28"/>
          <w:lang w:val="en-US"/>
        </w:rPr>
        <w:t xml:space="preserve">. Professional English in Use. Cambridge, Santiago </w:t>
      </w:r>
      <w:proofErr w:type="spellStart"/>
      <w:r w:rsidRPr="00B7474D">
        <w:rPr>
          <w:rFonts w:ascii="Times New Roman" w:hAnsi="Times New Roman" w:cs="Times New Roman"/>
          <w:sz w:val="28"/>
          <w:szCs w:val="28"/>
          <w:lang w:val="en-US"/>
        </w:rPr>
        <w:t>RemachaEsteras</w:t>
      </w:r>
      <w:proofErr w:type="spellEnd"/>
      <w:r w:rsidRPr="00B7474D">
        <w:rPr>
          <w:rFonts w:ascii="Times New Roman" w:hAnsi="Times New Roman" w:cs="Times New Roman"/>
          <w:sz w:val="28"/>
          <w:szCs w:val="28"/>
          <w:lang w:val="en-US"/>
        </w:rPr>
        <w:t xml:space="preserve">, Elena Marco Fabre. </w:t>
      </w:r>
    </w:p>
    <w:p w:rsidR="00B7474D" w:rsidRPr="00B7474D" w:rsidRDefault="00B7474D" w:rsidP="00B7474D">
      <w:pPr>
        <w:pStyle w:val="ad"/>
        <w:rPr>
          <w:rFonts w:ascii="Times New Roman" w:hAnsi="Times New Roman" w:cs="Times New Roman"/>
          <w:sz w:val="28"/>
          <w:szCs w:val="28"/>
          <w:lang w:val="en-US"/>
        </w:rPr>
      </w:pPr>
      <w:proofErr w:type="gramStart"/>
      <w:r>
        <w:rPr>
          <w:rFonts w:ascii="Times New Roman" w:hAnsi="Times New Roman" w:cs="Times New Roman"/>
          <w:sz w:val="28"/>
          <w:szCs w:val="28"/>
          <w:lang w:val="en-US"/>
        </w:rPr>
        <w:t>4</w:t>
      </w:r>
      <w:r w:rsidRPr="00B7474D">
        <w:rPr>
          <w:rFonts w:ascii="Times New Roman" w:hAnsi="Times New Roman" w:cs="Times New Roman"/>
          <w:sz w:val="28"/>
          <w:szCs w:val="28"/>
          <w:lang w:val="en-US"/>
        </w:rPr>
        <w:t xml:space="preserve">. Peter </w:t>
      </w:r>
      <w:proofErr w:type="spellStart"/>
      <w:r w:rsidRPr="00B7474D">
        <w:rPr>
          <w:rFonts w:ascii="Times New Roman" w:hAnsi="Times New Roman" w:cs="Times New Roman"/>
          <w:sz w:val="28"/>
          <w:szCs w:val="28"/>
          <w:lang w:val="en-US"/>
        </w:rPr>
        <w:t>Maggs</w:t>
      </w:r>
      <w:proofErr w:type="spellEnd"/>
      <w:r w:rsidRPr="00B7474D">
        <w:rPr>
          <w:rFonts w:ascii="Times New Roman" w:hAnsi="Times New Roman" w:cs="Times New Roman"/>
          <w:sz w:val="28"/>
          <w:szCs w:val="28"/>
          <w:lang w:val="en-US"/>
        </w:rPr>
        <w:t>&amp; Jenny Quintana.</w:t>
      </w:r>
      <w:proofErr w:type="gramEnd"/>
      <w:r w:rsidRPr="00B7474D">
        <w:rPr>
          <w:rFonts w:ascii="Times New Roman" w:hAnsi="Times New Roman" w:cs="Times New Roman"/>
          <w:sz w:val="28"/>
          <w:szCs w:val="28"/>
          <w:lang w:val="en-US"/>
        </w:rPr>
        <w:t xml:space="preserve"> Move. </w:t>
      </w:r>
      <w:proofErr w:type="gramStart"/>
      <w:r w:rsidRPr="00B7474D">
        <w:rPr>
          <w:rFonts w:ascii="Times New Roman" w:hAnsi="Times New Roman" w:cs="Times New Roman"/>
          <w:sz w:val="28"/>
          <w:szCs w:val="28"/>
          <w:lang w:val="en-US"/>
        </w:rPr>
        <w:t>Elementary.</w:t>
      </w:r>
      <w:proofErr w:type="gramEnd"/>
      <w:r w:rsidRPr="00B7474D">
        <w:rPr>
          <w:rFonts w:ascii="Times New Roman" w:hAnsi="Times New Roman" w:cs="Times New Roman"/>
          <w:sz w:val="28"/>
          <w:szCs w:val="28"/>
          <w:lang w:val="en-US"/>
        </w:rPr>
        <w:t xml:space="preserve"> Macmillan 2007</w:t>
      </w:r>
    </w:p>
    <w:p w:rsidR="00B7474D" w:rsidRPr="00B7474D" w:rsidRDefault="00B7474D" w:rsidP="00B7474D">
      <w:pPr>
        <w:pStyle w:val="ad"/>
        <w:rPr>
          <w:rFonts w:ascii="Times New Roman" w:hAnsi="Times New Roman" w:cs="Times New Roman"/>
          <w:sz w:val="28"/>
          <w:szCs w:val="28"/>
          <w:lang w:val="en-US"/>
        </w:rPr>
      </w:pPr>
      <w:proofErr w:type="gramStart"/>
      <w:r>
        <w:rPr>
          <w:rFonts w:ascii="Times New Roman" w:hAnsi="Times New Roman" w:cs="Times New Roman"/>
          <w:sz w:val="28"/>
          <w:szCs w:val="28"/>
          <w:lang w:val="en-US"/>
        </w:rPr>
        <w:t>5</w:t>
      </w:r>
      <w:r w:rsidRPr="00B7474D">
        <w:rPr>
          <w:rFonts w:ascii="Times New Roman" w:hAnsi="Times New Roman" w:cs="Times New Roman"/>
          <w:sz w:val="28"/>
          <w:szCs w:val="28"/>
          <w:lang w:val="en-US"/>
        </w:rPr>
        <w:t xml:space="preserve">. Peter </w:t>
      </w:r>
      <w:proofErr w:type="spellStart"/>
      <w:r w:rsidRPr="00B7474D">
        <w:rPr>
          <w:rFonts w:ascii="Times New Roman" w:hAnsi="Times New Roman" w:cs="Times New Roman"/>
          <w:sz w:val="28"/>
          <w:szCs w:val="28"/>
          <w:lang w:val="en-US"/>
        </w:rPr>
        <w:t>Maggs</w:t>
      </w:r>
      <w:proofErr w:type="spellEnd"/>
      <w:r w:rsidRPr="00B7474D">
        <w:rPr>
          <w:rFonts w:ascii="Times New Roman" w:hAnsi="Times New Roman" w:cs="Times New Roman"/>
          <w:sz w:val="28"/>
          <w:szCs w:val="28"/>
          <w:lang w:val="en-US"/>
        </w:rPr>
        <w:t>&amp; Jenny Quintana.</w:t>
      </w:r>
      <w:proofErr w:type="gramEnd"/>
      <w:r w:rsidRPr="00B7474D">
        <w:rPr>
          <w:rFonts w:ascii="Times New Roman" w:hAnsi="Times New Roman" w:cs="Times New Roman"/>
          <w:sz w:val="28"/>
          <w:szCs w:val="28"/>
          <w:lang w:val="en-US"/>
        </w:rPr>
        <w:t xml:space="preserve">  Move. Pre –intermediate. Macmillan 2007.</w:t>
      </w:r>
    </w:p>
    <w:p w:rsidR="00B7474D" w:rsidRPr="00B7474D" w:rsidRDefault="00B7474D" w:rsidP="00B7474D">
      <w:pPr>
        <w:pStyle w:val="ad"/>
        <w:rPr>
          <w:rFonts w:ascii="Times New Roman" w:hAnsi="Times New Roman" w:cs="Times New Roman"/>
          <w:sz w:val="28"/>
          <w:szCs w:val="28"/>
          <w:lang w:val="en-US"/>
        </w:rPr>
      </w:pPr>
      <w:proofErr w:type="gramStart"/>
      <w:r>
        <w:rPr>
          <w:rFonts w:ascii="Times New Roman" w:hAnsi="Times New Roman" w:cs="Times New Roman"/>
          <w:sz w:val="28"/>
          <w:szCs w:val="28"/>
          <w:lang w:val="en-US"/>
        </w:rPr>
        <w:t>6</w:t>
      </w:r>
      <w:r w:rsidRPr="00B7474D">
        <w:rPr>
          <w:rFonts w:ascii="Times New Roman" w:hAnsi="Times New Roman" w:cs="Times New Roman"/>
          <w:sz w:val="28"/>
          <w:szCs w:val="28"/>
          <w:lang w:val="en-US"/>
        </w:rPr>
        <w:t xml:space="preserve">. Jan Bell &amp; Roger </w:t>
      </w:r>
      <w:proofErr w:type="spellStart"/>
      <w:r w:rsidRPr="00B7474D">
        <w:rPr>
          <w:rFonts w:ascii="Times New Roman" w:hAnsi="Times New Roman" w:cs="Times New Roman"/>
          <w:sz w:val="28"/>
          <w:szCs w:val="28"/>
          <w:lang w:val="en-US"/>
        </w:rPr>
        <w:t>Gower.Matters</w:t>
      </w:r>
      <w:proofErr w:type="spellEnd"/>
      <w:r w:rsidRPr="00B7474D">
        <w:rPr>
          <w:rFonts w:ascii="Times New Roman" w:hAnsi="Times New Roman" w:cs="Times New Roman"/>
          <w:sz w:val="28"/>
          <w:szCs w:val="28"/>
          <w:lang w:val="en-US"/>
        </w:rPr>
        <w:t>.</w:t>
      </w:r>
      <w:proofErr w:type="gramEnd"/>
      <w:r w:rsidRPr="00B7474D">
        <w:rPr>
          <w:rFonts w:ascii="Times New Roman" w:hAnsi="Times New Roman" w:cs="Times New Roman"/>
          <w:sz w:val="28"/>
          <w:szCs w:val="28"/>
          <w:lang w:val="en-US"/>
        </w:rPr>
        <w:t xml:space="preserve">  Pre –intermediate. </w:t>
      </w:r>
      <w:proofErr w:type="gramStart"/>
      <w:r w:rsidRPr="00B7474D">
        <w:rPr>
          <w:rFonts w:ascii="Times New Roman" w:hAnsi="Times New Roman" w:cs="Times New Roman"/>
          <w:sz w:val="28"/>
          <w:szCs w:val="28"/>
          <w:lang w:val="en-US"/>
        </w:rPr>
        <w:t>Longman  2007</w:t>
      </w:r>
      <w:proofErr w:type="gramEnd"/>
      <w:r w:rsidRPr="00B7474D">
        <w:rPr>
          <w:rFonts w:ascii="Times New Roman" w:hAnsi="Times New Roman" w:cs="Times New Roman"/>
          <w:sz w:val="28"/>
          <w:szCs w:val="28"/>
          <w:lang w:val="en-US"/>
        </w:rPr>
        <w:t>.</w:t>
      </w:r>
    </w:p>
    <w:p w:rsidR="00B7474D" w:rsidRPr="00B7474D" w:rsidRDefault="00B7474D" w:rsidP="00B7474D">
      <w:pPr>
        <w:pStyle w:val="ad"/>
        <w:rPr>
          <w:rFonts w:ascii="Times New Roman" w:hAnsi="Times New Roman" w:cs="Times New Roman"/>
          <w:sz w:val="28"/>
          <w:szCs w:val="28"/>
          <w:lang w:val="en-US"/>
        </w:rPr>
      </w:pPr>
      <w:r>
        <w:rPr>
          <w:rFonts w:ascii="Times New Roman" w:hAnsi="Times New Roman" w:cs="Times New Roman"/>
          <w:sz w:val="28"/>
          <w:szCs w:val="28"/>
          <w:lang w:val="en-US"/>
        </w:rPr>
        <w:t>7</w:t>
      </w:r>
      <w:r w:rsidRPr="00B7474D">
        <w:rPr>
          <w:rFonts w:ascii="Times New Roman" w:hAnsi="Times New Roman" w:cs="Times New Roman"/>
          <w:sz w:val="28"/>
          <w:szCs w:val="28"/>
          <w:lang w:val="en-US"/>
        </w:rPr>
        <w:t xml:space="preserve">. Liz &amp; John Soars. </w:t>
      </w:r>
      <w:proofErr w:type="gramStart"/>
      <w:r w:rsidRPr="00B7474D">
        <w:rPr>
          <w:rFonts w:ascii="Times New Roman" w:hAnsi="Times New Roman" w:cs="Times New Roman"/>
          <w:sz w:val="28"/>
          <w:szCs w:val="28"/>
          <w:lang w:val="en-US"/>
        </w:rPr>
        <w:t>New Headway.</w:t>
      </w:r>
      <w:proofErr w:type="gramEnd"/>
      <w:r w:rsidRPr="00B7474D">
        <w:rPr>
          <w:rFonts w:ascii="Times New Roman" w:hAnsi="Times New Roman" w:cs="Times New Roman"/>
          <w:sz w:val="28"/>
          <w:szCs w:val="28"/>
          <w:lang w:val="en-US"/>
        </w:rPr>
        <w:t xml:space="preserve"> Pre –intermediate.  </w:t>
      </w:r>
      <w:proofErr w:type="gramStart"/>
      <w:r w:rsidRPr="00B7474D">
        <w:rPr>
          <w:rFonts w:ascii="Times New Roman" w:hAnsi="Times New Roman" w:cs="Times New Roman"/>
          <w:sz w:val="28"/>
          <w:szCs w:val="28"/>
          <w:lang w:val="en-US"/>
        </w:rPr>
        <w:t>Oxford University Press 2009.</w:t>
      </w:r>
      <w:proofErr w:type="gramEnd"/>
    </w:p>
    <w:p w:rsidR="00B7474D" w:rsidRPr="00B7474D" w:rsidRDefault="00B7474D" w:rsidP="00B7474D">
      <w:pPr>
        <w:pStyle w:val="ad"/>
        <w:rPr>
          <w:rFonts w:ascii="Times New Roman" w:hAnsi="Times New Roman" w:cs="Times New Roman"/>
          <w:sz w:val="28"/>
          <w:szCs w:val="28"/>
          <w:lang w:val="en-US"/>
        </w:rPr>
      </w:pPr>
      <w:proofErr w:type="gramStart"/>
      <w:r>
        <w:rPr>
          <w:rFonts w:ascii="Times New Roman" w:hAnsi="Times New Roman" w:cs="Times New Roman"/>
          <w:sz w:val="28"/>
          <w:szCs w:val="28"/>
          <w:lang w:val="en-US"/>
        </w:rPr>
        <w:t>8</w:t>
      </w:r>
      <w:r w:rsidRPr="00B7474D">
        <w:rPr>
          <w:rFonts w:ascii="Times New Roman" w:hAnsi="Times New Roman" w:cs="Times New Roman"/>
          <w:sz w:val="28"/>
          <w:szCs w:val="28"/>
          <w:lang w:val="en-US"/>
        </w:rPr>
        <w:t xml:space="preserve"> .www.</w:t>
      </w:r>
      <w:proofErr w:type="gramEnd"/>
      <w:r w:rsidRPr="00B7474D">
        <w:rPr>
          <w:rFonts w:ascii="Times New Roman" w:hAnsi="Times New Roman" w:cs="Times New Roman"/>
          <w:sz w:val="28"/>
          <w:szCs w:val="28"/>
          <w:lang w:val="en-US"/>
        </w:rPr>
        <w:t xml:space="preserve"> Wikipedia</w:t>
      </w:r>
    </w:p>
    <w:p w:rsidR="00B7474D" w:rsidRPr="0007500B" w:rsidRDefault="00B7474D" w:rsidP="00B7474D">
      <w:pPr>
        <w:spacing w:after="0" w:line="240" w:lineRule="auto"/>
        <w:jc w:val="both"/>
        <w:rPr>
          <w:rFonts w:ascii="Times New Roman" w:hAnsi="Times New Roman"/>
          <w:b/>
          <w:sz w:val="24"/>
          <w:szCs w:val="24"/>
          <w:lang w:val="en-US"/>
        </w:rPr>
      </w:pPr>
    </w:p>
    <w:p w:rsidR="00B7474D" w:rsidRPr="00F45C09" w:rsidRDefault="00B7474D" w:rsidP="00B7474D">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B7474D" w:rsidRPr="00F45C09" w:rsidRDefault="00B7474D" w:rsidP="00B7474D">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 xml:space="preserve">1. </w:t>
      </w:r>
      <w:proofErr w:type="spellStart"/>
      <w:r w:rsidRPr="00F45C09">
        <w:rPr>
          <w:rFonts w:ascii="Times New Roman" w:hAnsi="Times New Roman" w:cs="Times New Roman"/>
          <w:sz w:val="28"/>
          <w:szCs w:val="28"/>
          <w:lang w:val="en-US"/>
        </w:rPr>
        <w:t>R.Murphy</w:t>
      </w:r>
      <w:proofErr w:type="spellEnd"/>
      <w:r w:rsidRPr="00F45C09">
        <w:rPr>
          <w:rFonts w:ascii="Times New Roman" w:hAnsi="Times New Roman" w:cs="Times New Roman"/>
          <w:sz w:val="28"/>
          <w:szCs w:val="28"/>
          <w:lang w:val="en-US"/>
        </w:rPr>
        <w:t xml:space="preserve"> “English Grammar in Use” a self-study reference and practice book for elementary students of English, and audio CDs (2</w:t>
      </w:r>
      <w:proofErr w:type="gramStart"/>
      <w:r w:rsidRPr="00F45C09">
        <w:rPr>
          <w:rFonts w:ascii="Times New Roman" w:hAnsi="Times New Roman" w:cs="Times New Roman"/>
          <w:sz w:val="28"/>
          <w:szCs w:val="28"/>
          <w:lang w:val="en-US"/>
        </w:rPr>
        <w:t>)  third</w:t>
      </w:r>
      <w:proofErr w:type="gramEnd"/>
      <w:r w:rsidRPr="00F45C09">
        <w:rPr>
          <w:rFonts w:ascii="Times New Roman" w:hAnsi="Times New Roman" w:cs="Times New Roman"/>
          <w:sz w:val="28"/>
          <w:szCs w:val="28"/>
          <w:lang w:val="en-US"/>
        </w:rPr>
        <w:t xml:space="preserve"> edition; Oxford University Press. 2011</w:t>
      </w:r>
    </w:p>
    <w:p w:rsidR="00B7474D" w:rsidRPr="00B7474D" w:rsidRDefault="00B7474D" w:rsidP="00B7474D">
      <w:pPr>
        <w:pStyle w:val="ad"/>
        <w:rPr>
          <w:rFonts w:ascii="Times New Roman" w:hAnsi="Times New Roman"/>
          <w:sz w:val="28"/>
          <w:szCs w:val="28"/>
          <w:lang w:val="en-US"/>
        </w:rPr>
      </w:pPr>
      <w:proofErr w:type="gramStart"/>
      <w:r>
        <w:rPr>
          <w:rFonts w:ascii="Times New Roman" w:hAnsi="Times New Roman"/>
          <w:sz w:val="28"/>
          <w:szCs w:val="28"/>
          <w:lang w:val="en-US"/>
        </w:rPr>
        <w:t>2.</w:t>
      </w:r>
      <w:r w:rsidRPr="00886423">
        <w:rPr>
          <w:rFonts w:ascii="Times New Roman" w:hAnsi="Times New Roman"/>
          <w:sz w:val="28"/>
          <w:szCs w:val="28"/>
          <w:lang w:val="en-US"/>
        </w:rPr>
        <w:t xml:space="preserve"> R. Murphy “English Grammar in Use” a self-study reference and practice book for intermediate students of English, and audio CDs (2) third edition); Oxford University Press.</w:t>
      </w:r>
      <w:proofErr w:type="gramEnd"/>
      <w:r w:rsidRPr="00886423">
        <w:rPr>
          <w:rFonts w:ascii="Times New Roman" w:hAnsi="Times New Roman"/>
          <w:sz w:val="28"/>
          <w:szCs w:val="28"/>
          <w:lang w:val="en-US"/>
        </w:rPr>
        <w:t xml:space="preserve"> </w:t>
      </w:r>
      <w:r w:rsidRPr="00B7474D">
        <w:rPr>
          <w:rFonts w:ascii="Times New Roman" w:hAnsi="Times New Roman"/>
          <w:sz w:val="28"/>
          <w:szCs w:val="28"/>
          <w:lang w:val="en-US"/>
        </w:rPr>
        <w:t>2011</w:t>
      </w:r>
    </w:p>
    <w:p w:rsidR="00B7474D" w:rsidRPr="00886423" w:rsidRDefault="00B7474D" w:rsidP="00B7474D">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xml:space="preserve"> Kate Pickering&amp; Jackie </w:t>
      </w:r>
      <w:proofErr w:type="spellStart"/>
      <w:r w:rsidRPr="00886423">
        <w:rPr>
          <w:rFonts w:ascii="Times New Roman" w:hAnsi="Times New Roman"/>
          <w:sz w:val="28"/>
          <w:szCs w:val="28"/>
          <w:lang w:val="en-US"/>
        </w:rPr>
        <w:t>McAvoy</w:t>
      </w:r>
      <w:proofErr w:type="spellEnd"/>
      <w:r w:rsidRPr="00886423">
        <w:rPr>
          <w:rFonts w:ascii="Times New Roman" w:hAnsi="Times New Roman"/>
          <w:sz w:val="28"/>
          <w:szCs w:val="28"/>
          <w:lang w:val="en-US"/>
        </w:rPr>
        <w:t xml:space="preserve"> Global English, Pre-Intermediate </w:t>
      </w:r>
      <w:proofErr w:type="spellStart"/>
      <w:r w:rsidRPr="00886423">
        <w:rPr>
          <w:rFonts w:ascii="Times New Roman" w:hAnsi="Times New Roman"/>
          <w:sz w:val="28"/>
          <w:szCs w:val="28"/>
          <w:lang w:val="en-US"/>
        </w:rPr>
        <w:t>coursebook</w:t>
      </w:r>
      <w:proofErr w:type="spellEnd"/>
      <w:r w:rsidRPr="00886423">
        <w:rPr>
          <w:rFonts w:ascii="Times New Roman" w:hAnsi="Times New Roman"/>
          <w:sz w:val="28"/>
          <w:szCs w:val="28"/>
          <w:lang w:val="en-US"/>
        </w:rPr>
        <w:t xml:space="preserve"> Macmillan 2010</w:t>
      </w:r>
    </w:p>
    <w:p w:rsidR="00B7474D" w:rsidRPr="00886423" w:rsidRDefault="00B7474D" w:rsidP="00B7474D">
      <w:pPr>
        <w:pStyle w:val="ad"/>
        <w:rPr>
          <w:rFonts w:ascii="Times New Roman" w:hAnsi="Times New Roman"/>
          <w:sz w:val="28"/>
          <w:szCs w:val="28"/>
          <w:lang w:val="en-US"/>
        </w:rPr>
      </w:pPr>
      <w:r>
        <w:rPr>
          <w:rFonts w:ascii="Times New Roman" w:hAnsi="Times New Roman"/>
          <w:sz w:val="28"/>
          <w:szCs w:val="28"/>
          <w:lang w:val="en-US"/>
        </w:rPr>
        <w:lastRenderedPageBreak/>
        <w:t>5.</w:t>
      </w:r>
      <w:r w:rsidRPr="00886423">
        <w:rPr>
          <w:rFonts w:ascii="Times New Roman" w:hAnsi="Times New Roman"/>
          <w:sz w:val="28"/>
          <w:szCs w:val="28"/>
          <w:lang w:val="en-US"/>
        </w:rPr>
        <w:t xml:space="preserve"> Richard </w:t>
      </w:r>
      <w:proofErr w:type="spellStart"/>
      <w:r w:rsidRPr="00886423">
        <w:rPr>
          <w:rFonts w:ascii="Times New Roman" w:hAnsi="Times New Roman"/>
          <w:sz w:val="28"/>
          <w:szCs w:val="28"/>
          <w:lang w:val="en-US"/>
        </w:rPr>
        <w:t>Acklam</w:t>
      </w:r>
      <w:proofErr w:type="spellEnd"/>
      <w:r w:rsidRPr="00886423">
        <w:rPr>
          <w:rFonts w:ascii="Times New Roman" w:hAnsi="Times New Roman"/>
          <w:sz w:val="28"/>
          <w:szCs w:val="28"/>
          <w:lang w:val="en-US"/>
        </w:rPr>
        <w:t xml:space="preserve"> &amp; </w:t>
      </w:r>
      <w:proofErr w:type="spellStart"/>
      <w:r w:rsidRPr="00886423">
        <w:rPr>
          <w:rFonts w:ascii="Times New Roman" w:hAnsi="Times New Roman"/>
          <w:sz w:val="28"/>
          <w:szCs w:val="28"/>
          <w:lang w:val="en-US"/>
        </w:rPr>
        <w:t>AramintaCrace</w:t>
      </w:r>
      <w:proofErr w:type="spellEnd"/>
      <w:r w:rsidRPr="00886423">
        <w:rPr>
          <w:rFonts w:ascii="Times New Roman" w:hAnsi="Times New Roman"/>
          <w:sz w:val="28"/>
          <w:szCs w:val="28"/>
          <w:lang w:val="en-US"/>
        </w:rPr>
        <w:t xml:space="preserve"> Total English, Pre-Intermediate Longman 2007</w:t>
      </w:r>
    </w:p>
    <w:p w:rsidR="00B7474D" w:rsidRPr="00886423" w:rsidRDefault="00B7474D" w:rsidP="00B7474D">
      <w:pPr>
        <w:pStyle w:val="ad"/>
        <w:rPr>
          <w:rFonts w:ascii="Times New Roman" w:hAnsi="Times New Roman"/>
          <w:sz w:val="28"/>
          <w:szCs w:val="28"/>
          <w:lang w:val="en-US"/>
        </w:rPr>
      </w:pPr>
      <w:r>
        <w:rPr>
          <w:rFonts w:ascii="Times New Roman" w:hAnsi="Times New Roman"/>
          <w:sz w:val="28"/>
          <w:szCs w:val="28"/>
          <w:lang w:val="en-US"/>
        </w:rPr>
        <w:t>6.</w:t>
      </w:r>
      <w:r w:rsidRPr="00886423">
        <w:rPr>
          <w:rFonts w:ascii="Times New Roman" w:hAnsi="Times New Roman"/>
          <w:sz w:val="28"/>
          <w:szCs w:val="28"/>
          <w:lang w:val="en-US"/>
        </w:rPr>
        <w:t xml:space="preserve"> Sue Kay &amp; Vaughan Jones. Inside Out, Pre-Intermediate Macmillan 2007</w:t>
      </w:r>
    </w:p>
    <w:p w:rsidR="00B7474D" w:rsidRPr="000E5D1F" w:rsidRDefault="00B7474D" w:rsidP="00B7474D">
      <w:pPr>
        <w:pStyle w:val="ad"/>
        <w:rPr>
          <w:rFonts w:ascii="Times New Roman" w:hAnsi="Times New Roman"/>
          <w:sz w:val="28"/>
          <w:szCs w:val="28"/>
          <w:lang w:val="en-US"/>
        </w:rPr>
      </w:pPr>
    </w:p>
    <w:p w:rsidR="00D30129" w:rsidRPr="000E5D1F" w:rsidRDefault="00DF4819" w:rsidP="00D30129">
      <w:pPr>
        <w:rPr>
          <w:rFonts w:ascii="Times New Roman" w:hAnsi="Times New Roman" w:cs="Times New Roman"/>
          <w:b/>
          <w:sz w:val="28"/>
          <w:szCs w:val="28"/>
          <w:lang w:val="en-US"/>
        </w:rPr>
      </w:pPr>
      <w:r>
        <w:rPr>
          <w:rFonts w:ascii="Times New Roman" w:hAnsi="Times New Roman" w:cs="Times New Roman"/>
          <w:b/>
          <w:sz w:val="28"/>
          <w:szCs w:val="28"/>
          <w:lang w:val="en-US"/>
        </w:rPr>
        <w:t>Practical lessons 4-5</w:t>
      </w:r>
    </w:p>
    <w:p w:rsidR="00C737F6" w:rsidRPr="00B20D88" w:rsidRDefault="00D30129" w:rsidP="00C737F6">
      <w:pPr>
        <w:rPr>
          <w:rFonts w:ascii="Times New Roman" w:hAnsi="Times New Roman" w:cs="Times New Roman"/>
          <w:b/>
          <w:sz w:val="28"/>
          <w:szCs w:val="28"/>
          <w:lang w:val="en-US"/>
        </w:rPr>
      </w:pPr>
      <w:r w:rsidRPr="00115AFA">
        <w:rPr>
          <w:rFonts w:ascii="Times New Roman" w:hAnsi="Times New Roman" w:cs="Times New Roman"/>
          <w:b/>
          <w:sz w:val="28"/>
          <w:szCs w:val="28"/>
          <w:lang w:val="en-US"/>
        </w:rPr>
        <w:t>The</w:t>
      </w:r>
      <w:r>
        <w:rPr>
          <w:rFonts w:ascii="Times New Roman" w:hAnsi="Times New Roman" w:cs="Times New Roman"/>
          <w:b/>
          <w:sz w:val="28"/>
          <w:szCs w:val="28"/>
          <w:lang w:val="en-US"/>
        </w:rPr>
        <w:t xml:space="preserve"> theme of the lesson: </w:t>
      </w:r>
      <w:r w:rsidR="00B20D88" w:rsidRPr="00B20D88">
        <w:rPr>
          <w:rFonts w:ascii="Times New Roman" w:hAnsi="Times New Roman" w:cs="Times New Roman"/>
          <w:b/>
          <w:sz w:val="28"/>
          <w:szCs w:val="28"/>
          <w:lang w:val="en-US"/>
        </w:rPr>
        <w:t xml:space="preserve">Veterinary medicine </w:t>
      </w:r>
    </w:p>
    <w:p w:rsidR="00D30129" w:rsidRPr="000E5D1F" w:rsidRDefault="00D30129" w:rsidP="00D30129">
      <w:pPr>
        <w:rPr>
          <w:rFonts w:ascii="Times New Roman" w:hAnsi="Times New Roman" w:cs="Times New Roman"/>
          <w:sz w:val="28"/>
          <w:szCs w:val="28"/>
          <w:lang w:val="en-US"/>
        </w:rPr>
      </w:pPr>
      <w:r w:rsidRPr="006F52E0">
        <w:rPr>
          <w:rFonts w:ascii="Times New Roman" w:hAnsi="Times New Roman" w:cs="Times New Roman"/>
          <w:b/>
          <w:sz w:val="28"/>
          <w:szCs w:val="28"/>
          <w:lang w:val="en-US"/>
        </w:rPr>
        <w:t>Lesson plan:</w:t>
      </w:r>
      <w:r w:rsidRPr="00C77160">
        <w:rPr>
          <w:lang w:val="en-US"/>
        </w:rPr>
        <w:t xml:space="preserve"> </w:t>
      </w:r>
      <w:r w:rsidRPr="000E5D1F">
        <w:rPr>
          <w:rFonts w:ascii="Times New Roman" w:hAnsi="Times New Roman" w:cs="Times New Roman"/>
          <w:sz w:val="28"/>
          <w:szCs w:val="28"/>
          <w:lang w:val="en-US"/>
        </w:rPr>
        <w:t>to e</w:t>
      </w:r>
      <w:r w:rsidRPr="00DD182A">
        <w:rPr>
          <w:rFonts w:ascii="Times New Roman" w:hAnsi="Times New Roman" w:cs="Times New Roman"/>
          <w:sz w:val="28"/>
          <w:szCs w:val="28"/>
          <w:lang w:val="en-US"/>
        </w:rPr>
        <w:t>xtend voc</w:t>
      </w:r>
      <w:r w:rsidRPr="000E5D1F">
        <w:rPr>
          <w:rFonts w:ascii="Times New Roman" w:hAnsi="Times New Roman" w:cs="Times New Roman"/>
          <w:sz w:val="28"/>
          <w:szCs w:val="28"/>
          <w:lang w:val="en-US"/>
        </w:rPr>
        <w:t xml:space="preserve">abulary from the </w:t>
      </w:r>
      <w:r w:rsidRPr="00DD182A">
        <w:rPr>
          <w:rFonts w:ascii="Times New Roman" w:hAnsi="Times New Roman" w:cs="Times New Roman"/>
          <w:sz w:val="28"/>
          <w:szCs w:val="28"/>
          <w:lang w:val="en-US"/>
        </w:rPr>
        <w:t xml:space="preserve">fields of </w:t>
      </w:r>
      <w:r w:rsidR="00B20D88" w:rsidRPr="00D033A1">
        <w:rPr>
          <w:rFonts w:ascii="Times New Roman" w:hAnsi="Times New Roman" w:cs="Times New Roman"/>
          <w:sz w:val="28"/>
          <w:szCs w:val="28"/>
          <w:lang w:val="en-US"/>
        </w:rPr>
        <w:t>Veterinary medicine</w:t>
      </w:r>
      <w:r w:rsidR="00B20D88" w:rsidRPr="000E5D1F">
        <w:rPr>
          <w:rFonts w:ascii="Times New Roman" w:hAnsi="Times New Roman" w:cs="Times New Roman"/>
          <w:sz w:val="28"/>
          <w:szCs w:val="28"/>
          <w:lang w:val="en-US"/>
        </w:rPr>
        <w:t xml:space="preserve"> </w:t>
      </w:r>
      <w:r w:rsidRPr="000E5D1F">
        <w:rPr>
          <w:rFonts w:ascii="Times New Roman" w:hAnsi="Times New Roman" w:cs="Times New Roman"/>
          <w:sz w:val="28"/>
          <w:szCs w:val="28"/>
          <w:lang w:val="en-US"/>
        </w:rPr>
        <w:t>and general vocabulary; to improve</w:t>
      </w:r>
      <w:r w:rsidRPr="00DD182A">
        <w:rPr>
          <w:rFonts w:ascii="Times New Roman" w:hAnsi="Times New Roman" w:cs="Times New Roman"/>
          <w:sz w:val="28"/>
          <w:szCs w:val="28"/>
          <w:lang w:val="en-US"/>
        </w:rPr>
        <w:t xml:space="preserve"> the skills </w:t>
      </w:r>
      <w:r w:rsidRPr="000E5D1F">
        <w:rPr>
          <w:rFonts w:ascii="Times New Roman" w:hAnsi="Times New Roman" w:cs="Times New Roman"/>
          <w:sz w:val="28"/>
          <w:szCs w:val="28"/>
          <w:lang w:val="en-US"/>
        </w:rPr>
        <w:t>evaluation, viewing and reading of professional character</w:t>
      </w:r>
      <w:r w:rsidRPr="00DD182A">
        <w:rPr>
          <w:rFonts w:ascii="Times New Roman" w:hAnsi="Times New Roman" w:cs="Times New Roman"/>
          <w:sz w:val="28"/>
          <w:szCs w:val="28"/>
          <w:lang w:val="en-US"/>
        </w:rPr>
        <w:t xml:space="preserve"> of the texts;</w:t>
      </w:r>
    </w:p>
    <w:p w:rsidR="00D30129" w:rsidRPr="00DD182A" w:rsidRDefault="00D30129" w:rsidP="00D30129">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F96A14" w:rsidRDefault="00F96A14" w:rsidP="00D30129">
      <w:pPr>
        <w:rPr>
          <w:rFonts w:ascii="Times New Roman" w:hAnsi="Times New Roman" w:cs="Times New Roman"/>
          <w:b/>
          <w:sz w:val="28"/>
          <w:szCs w:val="28"/>
          <w:lang w:val="en-US"/>
        </w:rPr>
      </w:pPr>
    </w:p>
    <w:p w:rsidR="00D30129" w:rsidRPr="00D30129" w:rsidRDefault="00D30129" w:rsidP="00D30129">
      <w:pPr>
        <w:rPr>
          <w:rFonts w:ascii="Times New Roman" w:hAnsi="Times New Roman" w:cs="Times New Roman"/>
          <w:b/>
          <w:sz w:val="28"/>
          <w:szCs w:val="28"/>
          <w:lang w:val="en-US"/>
        </w:rPr>
      </w:pPr>
      <w:r w:rsidRPr="00332B6A">
        <w:rPr>
          <w:rFonts w:ascii="Times New Roman" w:hAnsi="Times New Roman" w:cs="Times New Roman"/>
          <w:b/>
          <w:sz w:val="28"/>
          <w:szCs w:val="28"/>
          <w:lang w:val="en-US"/>
        </w:rPr>
        <w:t>Brief theoretical information</w:t>
      </w:r>
    </w:p>
    <w:p w:rsidR="00D30129" w:rsidRPr="00D30129" w:rsidRDefault="00207131" w:rsidP="00D30129">
      <w:pPr>
        <w:rPr>
          <w:rFonts w:ascii="Times New Roman" w:hAnsi="Times New Roman" w:cs="Times New Roman"/>
          <w:b/>
          <w:sz w:val="28"/>
          <w:szCs w:val="28"/>
          <w:lang w:val="en-US"/>
        </w:rPr>
      </w:pPr>
      <w:r>
        <w:rPr>
          <w:rFonts w:ascii="Times New Roman" w:hAnsi="Times New Roman" w:cs="Times New Roman"/>
          <w:b/>
          <w:noProof/>
          <w:sz w:val="28"/>
          <w:szCs w:val="28"/>
        </w:rPr>
        <w:drawing>
          <wp:inline distT="0" distB="0" distL="0" distR="0">
            <wp:extent cx="6096000" cy="2733675"/>
            <wp:effectExtent l="19050" t="0" r="0" b="0"/>
            <wp:docPr id="4" name="Рисунок 4" descr="C:\Users\АЗИЗА\Desktop\Veterinary-medic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АЗИЗА\Desktop\Veterinary-medicine.jpg"/>
                    <pic:cNvPicPr>
                      <a:picLocks noChangeAspect="1" noChangeArrowheads="1"/>
                    </pic:cNvPicPr>
                  </pic:nvPicPr>
                  <pic:blipFill>
                    <a:blip r:embed="rId10"/>
                    <a:srcRect/>
                    <a:stretch>
                      <a:fillRect/>
                    </a:stretch>
                  </pic:blipFill>
                  <pic:spPr bwMode="auto">
                    <a:xfrm>
                      <a:off x="0" y="0"/>
                      <a:ext cx="6096000" cy="2733675"/>
                    </a:xfrm>
                    <a:prstGeom prst="rect">
                      <a:avLst/>
                    </a:prstGeom>
                    <a:noFill/>
                    <a:ln w="9525">
                      <a:noFill/>
                      <a:miter lim="800000"/>
                      <a:headEnd/>
                      <a:tailEnd/>
                    </a:ln>
                  </pic:spPr>
                </pic:pic>
              </a:graphicData>
            </a:graphic>
          </wp:inline>
        </w:drawing>
      </w:r>
    </w:p>
    <w:p w:rsidR="00207131" w:rsidRPr="00D033A1" w:rsidRDefault="00DF4819" w:rsidP="00207131">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207131" w:rsidRPr="00D033A1">
        <w:rPr>
          <w:rFonts w:ascii="Times New Roman" w:hAnsi="Times New Roman" w:cs="Times New Roman"/>
          <w:sz w:val="28"/>
          <w:szCs w:val="28"/>
          <w:lang w:val="en-US"/>
        </w:rPr>
        <w:t>Veterinary medicine, also called veterinary science, medical specialty concerned with the prevention, control, </w:t>
      </w:r>
      <w:r w:rsidR="00207131" w:rsidRPr="00B20D88">
        <w:rPr>
          <w:rFonts w:ascii="Times New Roman" w:hAnsi="Times New Roman" w:cs="Times New Roman"/>
          <w:sz w:val="28"/>
          <w:szCs w:val="28"/>
          <w:lang w:val="en-US"/>
        </w:rPr>
        <w:t>diagnosis</w:t>
      </w:r>
      <w:r w:rsidR="00207131" w:rsidRPr="00D033A1">
        <w:rPr>
          <w:rFonts w:ascii="Times New Roman" w:hAnsi="Times New Roman" w:cs="Times New Roman"/>
          <w:sz w:val="28"/>
          <w:szCs w:val="28"/>
          <w:lang w:val="en-US"/>
        </w:rPr>
        <w:t>, and </w:t>
      </w:r>
      <w:r w:rsidR="00207131" w:rsidRPr="00B20D88">
        <w:rPr>
          <w:rFonts w:ascii="Times New Roman" w:hAnsi="Times New Roman" w:cs="Times New Roman"/>
          <w:sz w:val="28"/>
          <w:szCs w:val="28"/>
          <w:lang w:val="en-US"/>
        </w:rPr>
        <w:t>treatment</w:t>
      </w:r>
      <w:r w:rsidR="00207131" w:rsidRPr="00D033A1">
        <w:rPr>
          <w:rFonts w:ascii="Times New Roman" w:hAnsi="Times New Roman" w:cs="Times New Roman"/>
          <w:sz w:val="28"/>
          <w:szCs w:val="28"/>
          <w:lang w:val="en-US"/>
        </w:rPr>
        <w:t> of diseases affecting the health of domestic and wild animals and with the prevention of transmission of </w:t>
      </w:r>
      <w:r w:rsidR="00207131" w:rsidRPr="00B20D88">
        <w:rPr>
          <w:rFonts w:ascii="Times New Roman" w:hAnsi="Times New Roman" w:cs="Times New Roman"/>
          <w:sz w:val="28"/>
          <w:szCs w:val="28"/>
          <w:lang w:val="en-US"/>
        </w:rPr>
        <w:t>animal</w:t>
      </w:r>
      <w:r w:rsidR="00207131" w:rsidRPr="00D033A1">
        <w:rPr>
          <w:rFonts w:ascii="Times New Roman" w:hAnsi="Times New Roman" w:cs="Times New Roman"/>
          <w:sz w:val="28"/>
          <w:szCs w:val="28"/>
          <w:lang w:val="en-US"/>
        </w:rPr>
        <w:t> diseases to people. Veterinarians ensure a safe food supply for people by monitoring and maintaining the health of food-producing animals.</w:t>
      </w:r>
    </w:p>
    <w:p w:rsidR="00207131" w:rsidRPr="00D033A1" w:rsidRDefault="00DF4819" w:rsidP="00207131">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207131" w:rsidRPr="00D033A1">
        <w:rPr>
          <w:rFonts w:ascii="Times New Roman" w:hAnsi="Times New Roman" w:cs="Times New Roman"/>
          <w:sz w:val="28"/>
          <w:szCs w:val="28"/>
          <w:lang w:val="en-US"/>
        </w:rPr>
        <w:t>Persons serving as doctors to animals have existed since the earliest recorded times, and veterinary practice was already established as a specialty as early as 2000 </w:t>
      </w:r>
      <w:proofErr w:type="spellStart"/>
      <w:r w:rsidR="00207131" w:rsidRPr="00D033A1">
        <w:rPr>
          <w:rFonts w:ascii="Times New Roman" w:hAnsi="Times New Roman" w:cs="Times New Roman"/>
          <w:sz w:val="28"/>
          <w:szCs w:val="28"/>
          <w:lang w:val="en-US"/>
        </w:rPr>
        <w:t>bce</w:t>
      </w:r>
      <w:proofErr w:type="spellEnd"/>
      <w:r w:rsidR="00207131" w:rsidRPr="00D033A1">
        <w:rPr>
          <w:rFonts w:ascii="Times New Roman" w:hAnsi="Times New Roman" w:cs="Times New Roman"/>
          <w:sz w:val="28"/>
          <w:szCs w:val="28"/>
          <w:lang w:val="en-US"/>
        </w:rPr>
        <w:t> in Babylonia and </w:t>
      </w:r>
      <w:r w:rsidR="00207131" w:rsidRPr="00B20D88">
        <w:rPr>
          <w:rFonts w:ascii="Times New Roman" w:hAnsi="Times New Roman" w:cs="Times New Roman"/>
          <w:sz w:val="28"/>
          <w:szCs w:val="28"/>
          <w:lang w:val="en-US"/>
        </w:rPr>
        <w:t>Egypt</w:t>
      </w:r>
      <w:r w:rsidR="00207131" w:rsidRPr="00D033A1">
        <w:rPr>
          <w:rFonts w:ascii="Times New Roman" w:hAnsi="Times New Roman" w:cs="Times New Roman"/>
          <w:sz w:val="28"/>
          <w:szCs w:val="28"/>
          <w:lang w:val="en-US"/>
        </w:rPr>
        <w:t>. The </w:t>
      </w:r>
      <w:r w:rsidR="00207131" w:rsidRPr="00B20D88">
        <w:rPr>
          <w:rFonts w:ascii="Times New Roman" w:hAnsi="Times New Roman" w:cs="Times New Roman"/>
          <w:sz w:val="28"/>
          <w:szCs w:val="28"/>
          <w:lang w:val="en-US"/>
        </w:rPr>
        <w:t>ancient Greeks</w:t>
      </w:r>
      <w:r w:rsidR="00207131" w:rsidRPr="00D033A1">
        <w:rPr>
          <w:rFonts w:ascii="Times New Roman" w:hAnsi="Times New Roman" w:cs="Times New Roman"/>
          <w:sz w:val="28"/>
          <w:szCs w:val="28"/>
          <w:lang w:val="en-US"/>
        </w:rPr>
        <w:t> had a class of physicians who were called “horse-doctors,” and the Latin term for the specialty, </w:t>
      </w:r>
      <w:proofErr w:type="spellStart"/>
      <w:r w:rsidR="00207131" w:rsidRPr="00D033A1">
        <w:rPr>
          <w:rFonts w:ascii="Times New Roman" w:hAnsi="Times New Roman" w:cs="Times New Roman"/>
          <w:sz w:val="28"/>
          <w:szCs w:val="28"/>
          <w:lang w:val="en-US"/>
        </w:rPr>
        <w:t>veterinarius</w:t>
      </w:r>
      <w:proofErr w:type="spellEnd"/>
      <w:r w:rsidR="00207131" w:rsidRPr="00D033A1">
        <w:rPr>
          <w:rFonts w:ascii="Times New Roman" w:hAnsi="Times New Roman" w:cs="Times New Roman"/>
          <w:sz w:val="28"/>
          <w:szCs w:val="28"/>
          <w:lang w:val="en-US"/>
        </w:rPr>
        <w:t xml:space="preserve"> (“pertaining to beast of burden”), came to denote the field in modern times. Today veterinarians serve worldwide in private and </w:t>
      </w:r>
      <w:r w:rsidR="00207131" w:rsidRPr="00D033A1">
        <w:rPr>
          <w:rFonts w:ascii="Times New Roman" w:hAnsi="Times New Roman" w:cs="Times New Roman"/>
          <w:sz w:val="28"/>
          <w:szCs w:val="28"/>
          <w:lang w:val="en-US"/>
        </w:rPr>
        <w:lastRenderedPageBreak/>
        <w:t>corporate clinical practice, academic programs, private </w:t>
      </w:r>
      <w:r w:rsidR="00207131" w:rsidRPr="00B20D88">
        <w:rPr>
          <w:rFonts w:ascii="Times New Roman" w:hAnsi="Times New Roman" w:cs="Times New Roman"/>
          <w:sz w:val="28"/>
          <w:szCs w:val="28"/>
          <w:lang w:val="en-US"/>
        </w:rPr>
        <w:t>industry</w:t>
      </w:r>
      <w:r w:rsidR="00207131" w:rsidRPr="00D033A1">
        <w:rPr>
          <w:rFonts w:ascii="Times New Roman" w:hAnsi="Times New Roman" w:cs="Times New Roman"/>
          <w:sz w:val="28"/>
          <w:szCs w:val="28"/>
          <w:lang w:val="en-US"/>
        </w:rPr>
        <w:t>, government service, </w:t>
      </w:r>
      <w:r w:rsidR="00207131" w:rsidRPr="00B20D88">
        <w:rPr>
          <w:rFonts w:ascii="Times New Roman" w:hAnsi="Times New Roman" w:cs="Times New Roman"/>
          <w:sz w:val="28"/>
          <w:szCs w:val="28"/>
          <w:lang w:val="en-US"/>
        </w:rPr>
        <w:t>public health</w:t>
      </w:r>
      <w:r w:rsidR="00207131" w:rsidRPr="00D033A1">
        <w:rPr>
          <w:rFonts w:ascii="Times New Roman" w:hAnsi="Times New Roman" w:cs="Times New Roman"/>
          <w:sz w:val="28"/>
          <w:szCs w:val="28"/>
          <w:lang w:val="en-US"/>
        </w:rPr>
        <w:t>, and military services. They often are supported in their work by other veterinary </w:t>
      </w:r>
      <w:r w:rsidR="00207131" w:rsidRPr="00B20D88">
        <w:rPr>
          <w:rFonts w:ascii="Times New Roman" w:hAnsi="Times New Roman" w:cs="Times New Roman"/>
          <w:sz w:val="28"/>
          <w:szCs w:val="28"/>
          <w:lang w:val="en-US"/>
        </w:rPr>
        <w:t>medicine</w:t>
      </w:r>
      <w:r w:rsidR="00207131" w:rsidRPr="00D033A1">
        <w:rPr>
          <w:rFonts w:ascii="Times New Roman" w:hAnsi="Times New Roman" w:cs="Times New Roman"/>
          <w:sz w:val="28"/>
          <w:szCs w:val="28"/>
          <w:lang w:val="en-US"/>
        </w:rPr>
        <w:t> professionals, such as veterinary nurses and veterinary technicians.</w:t>
      </w:r>
    </w:p>
    <w:p w:rsidR="00207131" w:rsidRPr="00D033A1" w:rsidRDefault="00DF4819" w:rsidP="00207131">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207131" w:rsidRPr="00D033A1">
        <w:rPr>
          <w:rFonts w:ascii="Times New Roman" w:hAnsi="Times New Roman" w:cs="Times New Roman"/>
          <w:sz w:val="28"/>
          <w:szCs w:val="28"/>
          <w:lang w:val="en-US"/>
        </w:rPr>
        <w:t>Veterinary medicine has made many important contributions to animal and human health. Included are dramatic reductions in animal sources of human exposure to </w:t>
      </w:r>
      <w:r w:rsidR="00207131" w:rsidRPr="00B20D88">
        <w:rPr>
          <w:rFonts w:ascii="Times New Roman" w:hAnsi="Times New Roman" w:cs="Times New Roman"/>
          <w:sz w:val="28"/>
          <w:szCs w:val="28"/>
          <w:lang w:val="en-US"/>
        </w:rPr>
        <w:t>tuberculosis</w:t>
      </w:r>
      <w:r w:rsidR="00207131" w:rsidRPr="00D033A1">
        <w:rPr>
          <w:rFonts w:ascii="Times New Roman" w:hAnsi="Times New Roman" w:cs="Times New Roman"/>
          <w:sz w:val="28"/>
          <w:szCs w:val="28"/>
          <w:lang w:val="en-US"/>
        </w:rPr>
        <w:t> and </w:t>
      </w:r>
      <w:r w:rsidR="00207131" w:rsidRPr="00B20D88">
        <w:rPr>
          <w:rFonts w:ascii="Times New Roman" w:hAnsi="Times New Roman" w:cs="Times New Roman"/>
          <w:sz w:val="28"/>
          <w:szCs w:val="28"/>
          <w:lang w:val="en-US"/>
        </w:rPr>
        <w:t>brucellosis</w:t>
      </w:r>
      <w:r w:rsidR="00207131" w:rsidRPr="00D033A1">
        <w:rPr>
          <w:rFonts w:ascii="Times New Roman" w:hAnsi="Times New Roman" w:cs="Times New Roman"/>
          <w:sz w:val="28"/>
          <w:szCs w:val="28"/>
          <w:lang w:val="en-US"/>
        </w:rPr>
        <w:t>. Safe and effective vaccines have been developed for prevention of many companion (</w:t>
      </w:r>
      <w:r w:rsidR="00207131" w:rsidRPr="00B20D88">
        <w:rPr>
          <w:rFonts w:ascii="Times New Roman" w:hAnsi="Times New Roman" w:cs="Times New Roman"/>
          <w:sz w:val="28"/>
          <w:szCs w:val="28"/>
          <w:lang w:val="en-US"/>
        </w:rPr>
        <w:t>pet</w:t>
      </w:r>
      <w:r w:rsidR="00207131" w:rsidRPr="00D033A1">
        <w:rPr>
          <w:rFonts w:ascii="Times New Roman" w:hAnsi="Times New Roman" w:cs="Times New Roman"/>
          <w:sz w:val="28"/>
          <w:szCs w:val="28"/>
          <w:lang w:val="en-US"/>
        </w:rPr>
        <w:t>) animal diseases—e.g., </w:t>
      </w:r>
      <w:r w:rsidR="00207131" w:rsidRPr="00B20D88">
        <w:rPr>
          <w:rFonts w:ascii="Times New Roman" w:hAnsi="Times New Roman" w:cs="Times New Roman"/>
          <w:sz w:val="28"/>
          <w:szCs w:val="28"/>
          <w:lang w:val="en-US"/>
        </w:rPr>
        <w:t>canine distemper</w:t>
      </w:r>
      <w:r w:rsidR="00207131" w:rsidRPr="00D033A1">
        <w:rPr>
          <w:rFonts w:ascii="Times New Roman" w:hAnsi="Times New Roman" w:cs="Times New Roman"/>
          <w:sz w:val="28"/>
          <w:szCs w:val="28"/>
          <w:lang w:val="en-US"/>
        </w:rPr>
        <w:t> and </w:t>
      </w:r>
      <w:r w:rsidR="00207131" w:rsidRPr="00B20D88">
        <w:rPr>
          <w:rFonts w:ascii="Times New Roman" w:hAnsi="Times New Roman" w:cs="Times New Roman"/>
          <w:sz w:val="28"/>
          <w:szCs w:val="28"/>
          <w:lang w:val="en-US"/>
        </w:rPr>
        <w:t>feline distemper</w:t>
      </w:r>
      <w:r w:rsidR="00207131" w:rsidRPr="00D033A1">
        <w:rPr>
          <w:rFonts w:ascii="Times New Roman" w:hAnsi="Times New Roman" w:cs="Times New Roman"/>
          <w:sz w:val="28"/>
          <w:szCs w:val="28"/>
          <w:lang w:val="en-US"/>
        </w:rPr>
        <w:t> (</w:t>
      </w:r>
      <w:proofErr w:type="spellStart"/>
      <w:r w:rsidR="00207131" w:rsidRPr="00D033A1">
        <w:rPr>
          <w:rFonts w:ascii="Times New Roman" w:hAnsi="Times New Roman" w:cs="Times New Roman"/>
          <w:sz w:val="28"/>
          <w:szCs w:val="28"/>
          <w:lang w:val="en-US"/>
        </w:rPr>
        <w:t>panleukopenia</w:t>
      </w:r>
      <w:proofErr w:type="spellEnd"/>
      <w:r w:rsidR="00207131" w:rsidRPr="00D033A1">
        <w:rPr>
          <w:rFonts w:ascii="Times New Roman" w:hAnsi="Times New Roman" w:cs="Times New Roman"/>
          <w:sz w:val="28"/>
          <w:szCs w:val="28"/>
          <w:lang w:val="en-US"/>
        </w:rPr>
        <w:t>). The vaccine developed for control of </w:t>
      </w:r>
      <w:proofErr w:type="spellStart"/>
      <w:r w:rsidR="00207131" w:rsidRPr="00B20D88">
        <w:rPr>
          <w:rFonts w:ascii="Times New Roman" w:hAnsi="Times New Roman" w:cs="Times New Roman"/>
          <w:sz w:val="28"/>
          <w:szCs w:val="28"/>
          <w:lang w:val="en-US"/>
        </w:rPr>
        <w:t>Marek’s</w:t>
      </w:r>
      <w:proofErr w:type="spellEnd"/>
      <w:r w:rsidR="00207131" w:rsidRPr="00B20D88">
        <w:rPr>
          <w:rFonts w:ascii="Times New Roman" w:hAnsi="Times New Roman" w:cs="Times New Roman"/>
          <w:sz w:val="28"/>
          <w:szCs w:val="28"/>
          <w:lang w:val="en-US"/>
        </w:rPr>
        <w:t xml:space="preserve"> disease</w:t>
      </w:r>
      <w:r w:rsidR="00207131" w:rsidRPr="00D033A1">
        <w:rPr>
          <w:rFonts w:ascii="Times New Roman" w:hAnsi="Times New Roman" w:cs="Times New Roman"/>
          <w:sz w:val="28"/>
          <w:szCs w:val="28"/>
          <w:lang w:val="en-US"/>
        </w:rPr>
        <w:t> in chickens was the first anticancer vaccine. Veterinarians developed surgical techniques, such as hip-joint replacement and organ transplants, that were later applied successfully to people.</w:t>
      </w:r>
    </w:p>
    <w:p w:rsidR="00207131" w:rsidRPr="00D033A1" w:rsidRDefault="00DF4819" w:rsidP="00207131">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207131" w:rsidRPr="00D033A1">
        <w:rPr>
          <w:rFonts w:ascii="Times New Roman" w:hAnsi="Times New Roman" w:cs="Times New Roman"/>
          <w:sz w:val="28"/>
          <w:szCs w:val="28"/>
          <w:lang w:val="en-US"/>
        </w:rPr>
        <w:t>A major challenge to veterinary medicine is adequately attending to the </w:t>
      </w:r>
      <w:r w:rsidR="00207131" w:rsidRPr="00B20D88">
        <w:rPr>
          <w:rFonts w:ascii="Times New Roman" w:hAnsi="Times New Roman" w:cs="Times New Roman"/>
          <w:sz w:val="28"/>
          <w:szCs w:val="28"/>
          <w:lang w:val="en-US"/>
        </w:rPr>
        <w:t>diversity</w:t>
      </w:r>
      <w:r w:rsidR="00207131" w:rsidRPr="00D033A1">
        <w:rPr>
          <w:rFonts w:ascii="Times New Roman" w:hAnsi="Times New Roman" w:cs="Times New Roman"/>
          <w:sz w:val="28"/>
          <w:szCs w:val="28"/>
          <w:lang w:val="en-US"/>
        </w:rPr>
        <w:t> of animal species. Veterinarians address the health needs of domestic animals, including cats, dogs, chickens, horses, cows, sheep, pigs, and goats; wildlife; </w:t>
      </w:r>
      <w:r w:rsidR="00207131" w:rsidRPr="00B20D88">
        <w:rPr>
          <w:rFonts w:ascii="Times New Roman" w:hAnsi="Times New Roman" w:cs="Times New Roman"/>
          <w:sz w:val="28"/>
          <w:szCs w:val="28"/>
          <w:lang w:val="en-US"/>
        </w:rPr>
        <w:t>zoo</w:t>
      </w:r>
      <w:r w:rsidR="00207131" w:rsidRPr="00D033A1">
        <w:rPr>
          <w:rFonts w:ascii="Times New Roman" w:hAnsi="Times New Roman" w:cs="Times New Roman"/>
          <w:sz w:val="28"/>
          <w:szCs w:val="28"/>
          <w:lang w:val="en-US"/>
        </w:rPr>
        <w:t> animals; pet birds; and ornamental </w:t>
      </w:r>
      <w:r w:rsidR="00207131" w:rsidRPr="00B20D88">
        <w:rPr>
          <w:rFonts w:ascii="Times New Roman" w:hAnsi="Times New Roman" w:cs="Times New Roman"/>
          <w:sz w:val="28"/>
          <w:szCs w:val="28"/>
          <w:lang w:val="en-US"/>
        </w:rPr>
        <w:t>fish</w:t>
      </w:r>
      <w:r w:rsidR="00207131" w:rsidRPr="00D033A1">
        <w:rPr>
          <w:rFonts w:ascii="Times New Roman" w:hAnsi="Times New Roman" w:cs="Times New Roman"/>
          <w:sz w:val="28"/>
          <w:szCs w:val="28"/>
          <w:lang w:val="en-US"/>
        </w:rPr>
        <w:t xml:space="preserve">. The sizes of animals that are treated vary from newborn hamsters to adult elephants, as do their economic values, which range from the </w:t>
      </w:r>
      <w:proofErr w:type="spellStart"/>
      <w:r w:rsidR="00207131" w:rsidRPr="00D033A1">
        <w:rPr>
          <w:rFonts w:ascii="Times New Roman" w:hAnsi="Times New Roman" w:cs="Times New Roman"/>
          <w:sz w:val="28"/>
          <w:szCs w:val="28"/>
          <w:lang w:val="en-US"/>
        </w:rPr>
        <w:t>undefinable</w:t>
      </w:r>
      <w:proofErr w:type="spellEnd"/>
      <w:r w:rsidR="00207131" w:rsidRPr="00D033A1">
        <w:rPr>
          <w:rFonts w:ascii="Times New Roman" w:hAnsi="Times New Roman" w:cs="Times New Roman"/>
          <w:sz w:val="28"/>
          <w:szCs w:val="28"/>
          <w:lang w:val="en-US"/>
        </w:rPr>
        <w:t xml:space="preserve"> value of pet animal companionship to the high </w:t>
      </w:r>
      <w:r w:rsidR="00207131" w:rsidRPr="00B20D88">
        <w:rPr>
          <w:rFonts w:ascii="Times New Roman" w:hAnsi="Times New Roman" w:cs="Times New Roman"/>
          <w:sz w:val="28"/>
          <w:szCs w:val="28"/>
          <w:lang w:val="en-US"/>
        </w:rPr>
        <w:t>monetary</w:t>
      </w:r>
      <w:r w:rsidR="00207131" w:rsidRPr="00D033A1">
        <w:rPr>
          <w:rFonts w:ascii="Times New Roman" w:hAnsi="Times New Roman" w:cs="Times New Roman"/>
          <w:sz w:val="28"/>
          <w:szCs w:val="28"/>
          <w:lang w:val="en-US"/>
        </w:rPr>
        <w:t> value of a winning racehorse. Medicating this variety of tame and wild animals requires special knowledge and skills.</w:t>
      </w:r>
    </w:p>
    <w:p w:rsidR="00207131" w:rsidRPr="00D033A1" w:rsidRDefault="00DF4819" w:rsidP="00207131">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207131" w:rsidRPr="00D033A1">
        <w:rPr>
          <w:rFonts w:ascii="Times New Roman" w:hAnsi="Times New Roman" w:cs="Times New Roman"/>
          <w:sz w:val="28"/>
          <w:szCs w:val="28"/>
          <w:lang w:val="en-US"/>
        </w:rPr>
        <w:t>On the basis of recognition by the </w:t>
      </w:r>
      <w:r w:rsidR="00207131" w:rsidRPr="00B20D88">
        <w:rPr>
          <w:rFonts w:ascii="Times New Roman" w:hAnsi="Times New Roman" w:cs="Times New Roman"/>
          <w:sz w:val="28"/>
          <w:szCs w:val="28"/>
          <w:lang w:val="en-US"/>
        </w:rPr>
        <w:t>World Health Organization</w:t>
      </w:r>
      <w:r w:rsidR="00207131" w:rsidRPr="00D033A1">
        <w:rPr>
          <w:rFonts w:ascii="Times New Roman" w:hAnsi="Times New Roman" w:cs="Times New Roman"/>
          <w:sz w:val="28"/>
          <w:szCs w:val="28"/>
          <w:lang w:val="en-US"/>
        </w:rPr>
        <w:t> (WHO) or the government of a country, there are about 450 veterinary degree programs worldwide. The level of veterinary training varies greatly among the various countries, and only about one-third of these programs designate the degree awarded as a doctor’s degree. Professional training of veterinarians is commonly divided into two phases. The first, or basic </w:t>
      </w:r>
      <w:r w:rsidR="00207131" w:rsidRPr="00B20D88">
        <w:rPr>
          <w:rFonts w:ascii="Times New Roman" w:hAnsi="Times New Roman" w:cs="Times New Roman"/>
          <w:sz w:val="28"/>
          <w:szCs w:val="28"/>
          <w:lang w:val="en-US"/>
        </w:rPr>
        <w:t>science</w:t>
      </w:r>
      <w:r w:rsidR="00207131" w:rsidRPr="00D033A1">
        <w:rPr>
          <w:rFonts w:ascii="Times New Roman" w:hAnsi="Times New Roman" w:cs="Times New Roman"/>
          <w:sz w:val="28"/>
          <w:szCs w:val="28"/>
          <w:lang w:val="en-US"/>
        </w:rPr>
        <w:t>, phase consists of classroom study and laboratory work in the preclinical sciences, including the fields of </w:t>
      </w:r>
      <w:r w:rsidR="00207131" w:rsidRPr="00B20D88">
        <w:rPr>
          <w:rFonts w:ascii="Times New Roman" w:hAnsi="Times New Roman" w:cs="Times New Roman"/>
          <w:sz w:val="28"/>
          <w:szCs w:val="28"/>
          <w:lang w:val="en-US"/>
        </w:rPr>
        <w:t>anatomy</w:t>
      </w:r>
      <w:r w:rsidR="00207131" w:rsidRPr="00D033A1">
        <w:rPr>
          <w:rFonts w:ascii="Times New Roman" w:hAnsi="Times New Roman" w:cs="Times New Roman"/>
          <w:sz w:val="28"/>
          <w:szCs w:val="28"/>
          <w:lang w:val="en-US"/>
        </w:rPr>
        <w:t>, physiology, </w:t>
      </w:r>
      <w:r w:rsidR="00207131" w:rsidRPr="00B20D88">
        <w:rPr>
          <w:rFonts w:ascii="Times New Roman" w:hAnsi="Times New Roman" w:cs="Times New Roman"/>
          <w:sz w:val="28"/>
          <w:szCs w:val="28"/>
          <w:lang w:val="en-US"/>
        </w:rPr>
        <w:t>pathology</w:t>
      </w:r>
      <w:r w:rsidR="00207131" w:rsidRPr="00D033A1">
        <w:rPr>
          <w:rFonts w:ascii="Times New Roman" w:hAnsi="Times New Roman" w:cs="Times New Roman"/>
          <w:sz w:val="28"/>
          <w:szCs w:val="28"/>
          <w:lang w:val="en-US"/>
        </w:rPr>
        <w:t>, </w:t>
      </w:r>
      <w:r w:rsidR="00207131" w:rsidRPr="00B20D88">
        <w:rPr>
          <w:rFonts w:ascii="Times New Roman" w:hAnsi="Times New Roman" w:cs="Times New Roman"/>
          <w:sz w:val="28"/>
          <w:szCs w:val="28"/>
          <w:lang w:val="en-US"/>
        </w:rPr>
        <w:t>pharmacology</w:t>
      </w:r>
      <w:r w:rsidR="00207131" w:rsidRPr="00D033A1">
        <w:rPr>
          <w:rFonts w:ascii="Times New Roman" w:hAnsi="Times New Roman" w:cs="Times New Roman"/>
          <w:sz w:val="28"/>
          <w:szCs w:val="28"/>
          <w:lang w:val="en-US"/>
        </w:rPr>
        <w:t>, </w:t>
      </w:r>
      <w:r w:rsidR="00207131" w:rsidRPr="00B20D88">
        <w:rPr>
          <w:rFonts w:ascii="Times New Roman" w:hAnsi="Times New Roman" w:cs="Times New Roman"/>
          <w:sz w:val="28"/>
          <w:szCs w:val="28"/>
          <w:lang w:val="en-US"/>
        </w:rPr>
        <w:t>toxicology</w:t>
      </w:r>
      <w:r w:rsidR="00207131" w:rsidRPr="00D033A1">
        <w:rPr>
          <w:rFonts w:ascii="Times New Roman" w:hAnsi="Times New Roman" w:cs="Times New Roman"/>
          <w:sz w:val="28"/>
          <w:szCs w:val="28"/>
          <w:lang w:val="en-US"/>
        </w:rPr>
        <w:t>, nutrition, microbiology, and public health. The second phase focuses on the clinical sciences and includes classroom study of infectious and noninfectious diseases, diagnostic and clinical pathology, </w:t>
      </w:r>
      <w:r w:rsidR="00207131" w:rsidRPr="00B20D88">
        <w:rPr>
          <w:rFonts w:ascii="Times New Roman" w:hAnsi="Times New Roman" w:cs="Times New Roman"/>
          <w:sz w:val="28"/>
          <w:szCs w:val="28"/>
          <w:lang w:val="en-US"/>
        </w:rPr>
        <w:t>obstetrics</w:t>
      </w:r>
      <w:r w:rsidR="00207131" w:rsidRPr="00D033A1">
        <w:rPr>
          <w:rFonts w:ascii="Times New Roman" w:hAnsi="Times New Roman" w:cs="Times New Roman"/>
          <w:sz w:val="28"/>
          <w:szCs w:val="28"/>
          <w:lang w:val="en-US"/>
        </w:rPr>
        <w:t>, </w:t>
      </w:r>
      <w:r w:rsidR="00207131" w:rsidRPr="00B20D88">
        <w:rPr>
          <w:rFonts w:ascii="Times New Roman" w:hAnsi="Times New Roman" w:cs="Times New Roman"/>
          <w:sz w:val="28"/>
          <w:szCs w:val="28"/>
          <w:lang w:val="en-US"/>
        </w:rPr>
        <w:t>radiology</w:t>
      </w:r>
      <w:r w:rsidR="00207131" w:rsidRPr="00D033A1">
        <w:rPr>
          <w:rFonts w:ascii="Times New Roman" w:hAnsi="Times New Roman" w:cs="Times New Roman"/>
          <w:sz w:val="28"/>
          <w:szCs w:val="28"/>
          <w:lang w:val="en-US"/>
        </w:rPr>
        <w:t>, </w:t>
      </w:r>
      <w:r w:rsidR="00207131" w:rsidRPr="00B20D88">
        <w:rPr>
          <w:rFonts w:ascii="Times New Roman" w:hAnsi="Times New Roman" w:cs="Times New Roman"/>
          <w:sz w:val="28"/>
          <w:szCs w:val="28"/>
          <w:lang w:val="en-US"/>
        </w:rPr>
        <w:t>anesthesiology</w:t>
      </w:r>
      <w:r w:rsidR="00207131" w:rsidRPr="00D033A1">
        <w:rPr>
          <w:rFonts w:ascii="Times New Roman" w:hAnsi="Times New Roman" w:cs="Times New Roman"/>
          <w:sz w:val="28"/>
          <w:szCs w:val="28"/>
          <w:lang w:val="en-US"/>
        </w:rPr>
        <w:t>, </w:t>
      </w:r>
      <w:r w:rsidR="00207131" w:rsidRPr="00B20D88">
        <w:rPr>
          <w:rFonts w:ascii="Times New Roman" w:hAnsi="Times New Roman" w:cs="Times New Roman"/>
          <w:sz w:val="28"/>
          <w:szCs w:val="28"/>
          <w:lang w:val="en-US"/>
        </w:rPr>
        <w:t>surgery</w:t>
      </w:r>
      <w:r w:rsidR="00207131" w:rsidRPr="00D033A1">
        <w:rPr>
          <w:rFonts w:ascii="Times New Roman" w:hAnsi="Times New Roman" w:cs="Times New Roman"/>
          <w:sz w:val="28"/>
          <w:szCs w:val="28"/>
          <w:lang w:val="en-US"/>
        </w:rPr>
        <w:t>, and practice management and hands-on clinical experience in the college’s veterinary teaching </w:t>
      </w:r>
      <w:r w:rsidR="00207131" w:rsidRPr="00B20D88">
        <w:rPr>
          <w:rFonts w:ascii="Times New Roman" w:hAnsi="Times New Roman" w:cs="Times New Roman"/>
          <w:sz w:val="28"/>
          <w:szCs w:val="28"/>
          <w:lang w:val="en-US"/>
        </w:rPr>
        <w:t>hospital</w:t>
      </w:r>
      <w:r w:rsidR="00207131" w:rsidRPr="00D033A1">
        <w:rPr>
          <w:rFonts w:ascii="Times New Roman" w:hAnsi="Times New Roman" w:cs="Times New Roman"/>
          <w:sz w:val="28"/>
          <w:szCs w:val="28"/>
          <w:lang w:val="en-US"/>
        </w:rPr>
        <w:t xml:space="preserve">. The clinical experience gives students the opportunity to treat sick animals, perform surgery, and communicate with animal owners. Student activities in the clinical setting are conducted under the supervision of graduate veterinarians on the faculty. Several important opportunities for additional training are available to graduate veterinarians. Internship (one-year) and residency (two-to-five-year) programs enable veterinarians to gain clinical proficiency in one or two medical specialties. Graduate veterinarians can also pursue </w:t>
      </w:r>
      <w:r w:rsidR="00207131" w:rsidRPr="00D033A1">
        <w:rPr>
          <w:rFonts w:ascii="Times New Roman" w:hAnsi="Times New Roman" w:cs="Times New Roman"/>
          <w:sz w:val="28"/>
          <w:szCs w:val="28"/>
          <w:lang w:val="en-US"/>
        </w:rPr>
        <w:lastRenderedPageBreak/>
        <w:t>advanced degree programs. Usually the field of advanced study is medically oriented, but some seek advanced degrees in areas such as business.</w:t>
      </w:r>
    </w:p>
    <w:p w:rsidR="00207131" w:rsidRPr="00D033A1" w:rsidRDefault="00DF4819" w:rsidP="00207131">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207131" w:rsidRPr="00D033A1">
        <w:rPr>
          <w:rFonts w:ascii="Times New Roman" w:hAnsi="Times New Roman" w:cs="Times New Roman"/>
          <w:sz w:val="28"/>
          <w:szCs w:val="28"/>
          <w:lang w:val="en-US"/>
        </w:rPr>
        <w:t>Most clinical-practice veterinarians treat only companion animals and usually within the practice’s </w:t>
      </w:r>
      <w:r w:rsidR="00207131" w:rsidRPr="00B20D88">
        <w:rPr>
          <w:rFonts w:ascii="Times New Roman" w:hAnsi="Times New Roman" w:cs="Times New Roman"/>
          <w:sz w:val="28"/>
          <w:szCs w:val="28"/>
          <w:lang w:val="en-US"/>
        </w:rPr>
        <w:t>clinic</w:t>
      </w:r>
      <w:r w:rsidR="00207131" w:rsidRPr="00D033A1">
        <w:rPr>
          <w:rFonts w:ascii="Times New Roman" w:hAnsi="Times New Roman" w:cs="Times New Roman"/>
          <w:sz w:val="28"/>
          <w:szCs w:val="28"/>
          <w:lang w:val="en-US"/>
        </w:rPr>
        <w:t xml:space="preserve">, or animal hospital. A small proportion treat only food-producing animals or horses, most often by traveling to the location of the animal in a vehicle equipped for veterinary services in the field. Most of the remainder in clinical practice </w:t>
      </w:r>
      <w:proofErr w:type="gramStart"/>
      <w:r w:rsidR="00207131" w:rsidRPr="00D033A1">
        <w:rPr>
          <w:rFonts w:ascii="Times New Roman" w:hAnsi="Times New Roman" w:cs="Times New Roman"/>
          <w:sz w:val="28"/>
          <w:szCs w:val="28"/>
          <w:lang w:val="en-US"/>
        </w:rPr>
        <w:t>are</w:t>
      </w:r>
      <w:proofErr w:type="gramEnd"/>
      <w:r w:rsidR="00207131" w:rsidRPr="00D033A1">
        <w:rPr>
          <w:rFonts w:ascii="Times New Roman" w:hAnsi="Times New Roman" w:cs="Times New Roman"/>
          <w:sz w:val="28"/>
          <w:szCs w:val="28"/>
          <w:lang w:val="en-US"/>
        </w:rPr>
        <w:t xml:space="preserve"> in mixed practices, which deal with both small animals and large domestic animals such as cattle or horses. Some small-animal practices offer services for special species such as ornamental fish, caged birds, and reptiles. Some practices may limit work to a specific medical area such as surgery, </w:t>
      </w:r>
      <w:r w:rsidR="00207131" w:rsidRPr="00B20D88">
        <w:rPr>
          <w:rFonts w:ascii="Times New Roman" w:hAnsi="Times New Roman" w:cs="Times New Roman"/>
          <w:sz w:val="28"/>
          <w:szCs w:val="28"/>
          <w:lang w:val="en-US"/>
        </w:rPr>
        <w:t>dentistry</w:t>
      </w:r>
      <w:r w:rsidR="00207131" w:rsidRPr="00D033A1">
        <w:rPr>
          <w:rFonts w:ascii="Times New Roman" w:hAnsi="Times New Roman" w:cs="Times New Roman"/>
          <w:sz w:val="28"/>
          <w:szCs w:val="28"/>
          <w:lang w:val="en-US"/>
        </w:rPr>
        <w:t>, </w:t>
      </w:r>
      <w:r w:rsidR="00207131" w:rsidRPr="00B20D88">
        <w:rPr>
          <w:rFonts w:ascii="Times New Roman" w:hAnsi="Times New Roman" w:cs="Times New Roman"/>
          <w:sz w:val="28"/>
          <w:szCs w:val="28"/>
          <w:lang w:val="en-US"/>
        </w:rPr>
        <w:t>dermatology</w:t>
      </w:r>
      <w:r w:rsidR="00207131" w:rsidRPr="00D033A1">
        <w:rPr>
          <w:rFonts w:ascii="Times New Roman" w:hAnsi="Times New Roman" w:cs="Times New Roman"/>
          <w:sz w:val="28"/>
          <w:szCs w:val="28"/>
          <w:lang w:val="en-US"/>
        </w:rPr>
        <w:t>, or </w:t>
      </w:r>
      <w:r w:rsidR="00207131" w:rsidRPr="00B20D88">
        <w:rPr>
          <w:rFonts w:ascii="Times New Roman" w:hAnsi="Times New Roman" w:cs="Times New Roman"/>
          <w:sz w:val="28"/>
          <w:szCs w:val="28"/>
          <w:lang w:val="en-US"/>
        </w:rPr>
        <w:t>ophthalmology</w:t>
      </w:r>
      <w:r w:rsidR="00207131" w:rsidRPr="00D033A1">
        <w:rPr>
          <w:rFonts w:ascii="Times New Roman" w:hAnsi="Times New Roman" w:cs="Times New Roman"/>
          <w:sz w:val="28"/>
          <w:szCs w:val="28"/>
          <w:lang w:val="en-US"/>
        </w:rPr>
        <w:t>. Corporate-owned animal hospitals have increased in number and are often combined with a retail outlet for pet supplies.</w:t>
      </w:r>
    </w:p>
    <w:p w:rsidR="001E56AD" w:rsidRDefault="00207131" w:rsidP="00D30129">
      <w:pP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5162550" cy="2133600"/>
            <wp:effectExtent l="19050" t="0" r="0" b="0"/>
            <wp:docPr id="2" name="Рисунок 2" descr="C:\Users\АЗИЗА\Desktop\uofc_vetmed-0352_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АЗИЗА\Desktop\uofc_vetmed-0352_0.jpg"/>
                    <pic:cNvPicPr>
                      <a:picLocks noChangeAspect="1" noChangeArrowheads="1"/>
                    </pic:cNvPicPr>
                  </pic:nvPicPr>
                  <pic:blipFill>
                    <a:blip r:embed="rId11"/>
                    <a:srcRect/>
                    <a:stretch>
                      <a:fillRect/>
                    </a:stretch>
                  </pic:blipFill>
                  <pic:spPr bwMode="auto">
                    <a:xfrm>
                      <a:off x="0" y="0"/>
                      <a:ext cx="5162550" cy="2133600"/>
                    </a:xfrm>
                    <a:prstGeom prst="rect">
                      <a:avLst/>
                    </a:prstGeom>
                    <a:noFill/>
                    <a:ln w="9525">
                      <a:noFill/>
                      <a:miter lim="800000"/>
                      <a:headEnd/>
                      <a:tailEnd/>
                    </a:ln>
                  </pic:spPr>
                </pic:pic>
              </a:graphicData>
            </a:graphic>
          </wp:inline>
        </w:drawing>
      </w:r>
    </w:p>
    <w:p w:rsidR="0035036A" w:rsidRDefault="0035036A" w:rsidP="0035036A">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35036A" w:rsidRPr="00F45C09" w:rsidRDefault="0035036A" w:rsidP="0035036A">
      <w:pPr>
        <w:pStyle w:val="ad"/>
        <w:rPr>
          <w:rFonts w:ascii="Times New Roman" w:hAnsi="Times New Roman" w:cs="Times New Roman"/>
          <w:sz w:val="28"/>
          <w:szCs w:val="28"/>
          <w:lang w:val="en-US"/>
        </w:rPr>
      </w:pPr>
      <w:proofErr w:type="gramStart"/>
      <w:r w:rsidRPr="00F45C09">
        <w:rPr>
          <w:rFonts w:ascii="Times New Roman" w:hAnsi="Times New Roman" w:cs="Times New Roman"/>
          <w:sz w:val="28"/>
          <w:szCs w:val="28"/>
          <w:lang w:val="en-US"/>
        </w:rPr>
        <w:t>to</w:t>
      </w:r>
      <w:proofErr w:type="gramEnd"/>
      <w:r w:rsidRPr="00F45C09">
        <w:rPr>
          <w:rFonts w:ascii="Times New Roman" w:hAnsi="Times New Roman" w:cs="Times New Roman"/>
          <w:sz w:val="28"/>
          <w:szCs w:val="28"/>
          <w:lang w:val="en-US"/>
        </w:rPr>
        <w:t xml:space="preserve"> read texts with the extraction of complete and accurate information:</w:t>
      </w:r>
    </w:p>
    <w:p w:rsidR="0035036A" w:rsidRPr="00F45C09" w:rsidRDefault="0035036A" w:rsidP="0035036A">
      <w:pPr>
        <w:pStyle w:val="ad"/>
        <w:rPr>
          <w:rFonts w:ascii="Times New Roman" w:hAnsi="Times New Roman" w:cs="Times New Roman"/>
          <w:sz w:val="28"/>
          <w:szCs w:val="28"/>
          <w:lang w:val="en-US"/>
        </w:rPr>
      </w:pPr>
      <w:proofErr w:type="gramStart"/>
      <w:r w:rsidRPr="00F45C09">
        <w:rPr>
          <w:rFonts w:ascii="Times New Roman" w:hAnsi="Times New Roman" w:cs="Times New Roman"/>
          <w:sz w:val="28"/>
          <w:szCs w:val="28"/>
          <w:lang w:val="en-US"/>
        </w:rPr>
        <w:t>to</w:t>
      </w:r>
      <w:proofErr w:type="gramEnd"/>
      <w:r w:rsidRPr="00F45C09">
        <w:rPr>
          <w:rFonts w:ascii="Times New Roman" w:hAnsi="Times New Roman" w:cs="Times New Roman"/>
          <w:sz w:val="28"/>
          <w:szCs w:val="28"/>
          <w:lang w:val="en-US"/>
        </w:rPr>
        <w:t xml:space="preserve"> search for the information you need, annotate and abstracted texts:</w:t>
      </w:r>
    </w:p>
    <w:p w:rsidR="0035036A" w:rsidRPr="000E5D1F" w:rsidRDefault="0035036A" w:rsidP="0035036A">
      <w:pPr>
        <w:pStyle w:val="ad"/>
        <w:rPr>
          <w:rFonts w:ascii="Times New Roman" w:hAnsi="Times New Roman" w:cs="Times New Roman"/>
          <w:sz w:val="28"/>
          <w:szCs w:val="28"/>
          <w:lang w:val="en-US"/>
        </w:rPr>
      </w:pPr>
      <w:proofErr w:type="gramStart"/>
      <w:r w:rsidRPr="000E5D1F">
        <w:rPr>
          <w:rFonts w:ascii="Times New Roman" w:hAnsi="Times New Roman" w:cs="Times New Roman"/>
          <w:sz w:val="28"/>
          <w:szCs w:val="28"/>
          <w:lang w:val="en-US"/>
        </w:rPr>
        <w:t>to</w:t>
      </w:r>
      <w:proofErr w:type="gramEnd"/>
      <w:r w:rsidRPr="000E5D1F">
        <w:rPr>
          <w:rFonts w:ascii="Times New Roman" w:hAnsi="Times New Roman" w:cs="Times New Roman"/>
          <w:sz w:val="28"/>
          <w:szCs w:val="28"/>
          <w:lang w:val="en-US"/>
        </w:rPr>
        <w:t xml:space="preserve"> keep the conversation in English language within the studied theme:</w:t>
      </w:r>
    </w:p>
    <w:p w:rsidR="0035036A" w:rsidRPr="000E5D1F" w:rsidRDefault="0035036A" w:rsidP="0035036A">
      <w:pPr>
        <w:pStyle w:val="ad"/>
        <w:rPr>
          <w:rFonts w:ascii="Times New Roman" w:hAnsi="Times New Roman" w:cs="Times New Roman"/>
          <w:sz w:val="28"/>
          <w:szCs w:val="28"/>
          <w:lang w:val="en-US"/>
        </w:rPr>
      </w:pPr>
      <w:proofErr w:type="gramStart"/>
      <w:r w:rsidRPr="000E5D1F">
        <w:rPr>
          <w:rFonts w:ascii="Times New Roman" w:hAnsi="Times New Roman" w:cs="Times New Roman"/>
          <w:sz w:val="28"/>
          <w:szCs w:val="28"/>
          <w:lang w:val="en-US"/>
        </w:rPr>
        <w:t>to</w:t>
      </w:r>
      <w:proofErr w:type="gramEnd"/>
      <w:r w:rsidRPr="000E5D1F">
        <w:rPr>
          <w:rFonts w:ascii="Times New Roman" w:hAnsi="Times New Roman" w:cs="Times New Roman"/>
          <w:sz w:val="28"/>
          <w:szCs w:val="28"/>
          <w:lang w:val="en-US"/>
        </w:rPr>
        <w:t xml:space="preserve"> do exercises</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(2) Cambridge University Press</w:t>
      </w:r>
    </w:p>
    <w:p w:rsidR="00444357" w:rsidRDefault="00444357" w:rsidP="0035036A">
      <w:pPr>
        <w:shd w:val="clear" w:color="auto" w:fill="FFFFFF"/>
        <w:spacing w:after="0" w:line="240" w:lineRule="exact"/>
        <w:jc w:val="both"/>
        <w:rPr>
          <w:rFonts w:ascii="Times New Roman" w:hAnsi="Times New Roman" w:cs="Times New Roman"/>
          <w:b/>
          <w:sz w:val="28"/>
          <w:szCs w:val="28"/>
          <w:lang w:val="en-US"/>
        </w:rPr>
      </w:pPr>
    </w:p>
    <w:p w:rsidR="0035036A" w:rsidRDefault="0035036A" w:rsidP="0035036A">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eastAsia="Times New Roman" w:hAnsi="Times New Roman" w:cs="Times New Roman"/>
          <w:sz w:val="28"/>
          <w:szCs w:val="28"/>
          <w:lang w:val="en-US"/>
        </w:rPr>
        <w:t>Prepare the report on the theme: “</w:t>
      </w:r>
      <w:proofErr w:type="spellStart"/>
      <w:r w:rsidR="00B20D88">
        <w:rPr>
          <w:rFonts w:ascii="Times New Roman" w:hAnsi="Times New Roman" w:cs="Times New Roman"/>
          <w:sz w:val="28"/>
          <w:szCs w:val="28"/>
          <w:lang w:val="en-US"/>
        </w:rPr>
        <w:t>Veterenary</w:t>
      </w:r>
      <w:proofErr w:type="spellEnd"/>
      <w:r w:rsidR="00B20D88">
        <w:rPr>
          <w:rFonts w:ascii="Times New Roman" w:hAnsi="Times New Roman" w:cs="Times New Roman"/>
          <w:sz w:val="28"/>
          <w:szCs w:val="28"/>
          <w:lang w:val="en-US"/>
        </w:rPr>
        <w:t xml:space="preserve"> medicine</w:t>
      </w:r>
      <w:r w:rsidR="004E0C5C" w:rsidRPr="00F45C09">
        <w:rPr>
          <w:rFonts w:ascii="Times New Roman" w:eastAsia="Times New Roman" w:hAnsi="Times New Roman" w:cs="Times New Roman"/>
          <w:sz w:val="28"/>
          <w:szCs w:val="28"/>
          <w:lang w:val="en-US"/>
        </w:rPr>
        <w:t>”</w:t>
      </w:r>
    </w:p>
    <w:p w:rsidR="0035036A" w:rsidRPr="00F45C09" w:rsidRDefault="0035036A" w:rsidP="0035036A">
      <w:pPr>
        <w:pStyle w:val="ad"/>
        <w:rPr>
          <w:rFonts w:ascii="Times New Roman" w:hAnsi="Times New Roman" w:cs="Times New Roman"/>
          <w:sz w:val="28"/>
          <w:szCs w:val="28"/>
          <w:lang w:val="en-US"/>
        </w:rPr>
      </w:pPr>
      <w:r w:rsidRPr="000E5D1F">
        <w:rPr>
          <w:rFonts w:ascii="Times New Roman" w:eastAsia="Times New Roman" w:hAnsi="Times New Roman" w:cs="Times New Roman"/>
          <w:sz w:val="28"/>
          <w:szCs w:val="28"/>
          <w:lang w:val="en-US"/>
        </w:rPr>
        <w:t>Make up the situation</w:t>
      </w:r>
    </w:p>
    <w:p w:rsidR="00444357" w:rsidRDefault="00444357" w:rsidP="0035036A">
      <w:pPr>
        <w:pStyle w:val="ad"/>
        <w:rPr>
          <w:rFonts w:ascii="Times New Roman" w:hAnsi="Times New Roman" w:cs="Times New Roman"/>
          <w:b/>
          <w:sz w:val="28"/>
          <w:szCs w:val="28"/>
          <w:lang w:val="en-US"/>
        </w:rPr>
      </w:pP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Control questions</w:t>
      </w:r>
    </w:p>
    <w:p w:rsidR="00B20D88" w:rsidRDefault="00155625" w:rsidP="0035036A">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What is </w:t>
      </w:r>
      <w:proofErr w:type="spellStart"/>
      <w:r>
        <w:rPr>
          <w:rFonts w:ascii="Times New Roman" w:hAnsi="Times New Roman" w:cs="Times New Roman"/>
          <w:sz w:val="28"/>
          <w:szCs w:val="28"/>
          <w:lang w:val="en-US"/>
        </w:rPr>
        <w:t>Veterenary</w:t>
      </w:r>
      <w:proofErr w:type="spellEnd"/>
      <w:r>
        <w:rPr>
          <w:rFonts w:ascii="Times New Roman" w:hAnsi="Times New Roman" w:cs="Times New Roman"/>
          <w:sz w:val="28"/>
          <w:szCs w:val="28"/>
          <w:lang w:val="en-US"/>
        </w:rPr>
        <w:t xml:space="preserve"> medicine?</w:t>
      </w:r>
    </w:p>
    <w:p w:rsidR="004E0C5C" w:rsidRDefault="004E0C5C" w:rsidP="0035036A">
      <w:pPr>
        <w:pStyle w:val="ad"/>
        <w:rPr>
          <w:rFonts w:ascii="Times New Roman" w:hAnsi="Times New Roman" w:cs="Times New Roman"/>
          <w:sz w:val="28"/>
          <w:szCs w:val="28"/>
          <w:lang w:val="en-US"/>
        </w:rPr>
      </w:pPr>
      <w:r>
        <w:rPr>
          <w:rFonts w:ascii="Times New Roman" w:hAnsi="Times New Roman" w:cs="Times New Roman"/>
          <w:sz w:val="28"/>
          <w:szCs w:val="28"/>
          <w:lang w:val="en-US"/>
        </w:rPr>
        <w:t>The advantages and disadvantages</w:t>
      </w:r>
    </w:p>
    <w:p w:rsidR="00444357" w:rsidRDefault="00444357" w:rsidP="0035036A">
      <w:pPr>
        <w:pStyle w:val="ad"/>
        <w:rPr>
          <w:rFonts w:ascii="Times New Roman" w:hAnsi="Times New Roman" w:cs="Times New Roman"/>
          <w:b/>
          <w:sz w:val="28"/>
          <w:szCs w:val="28"/>
          <w:lang w:val="en-US"/>
        </w:rPr>
      </w:pPr>
    </w:p>
    <w:p w:rsidR="0035036A" w:rsidRPr="00F45C09" w:rsidRDefault="0035036A" w:rsidP="0035036A">
      <w:pPr>
        <w:pStyle w:val="ad"/>
        <w:rPr>
          <w:rFonts w:ascii="Times New Roman" w:hAnsi="Times New Roman" w:cs="Times New Roman"/>
          <w:b/>
          <w:sz w:val="28"/>
          <w:szCs w:val="28"/>
          <w:lang w:val="en-US"/>
        </w:rPr>
      </w:pPr>
      <w:proofErr w:type="spellStart"/>
      <w:r w:rsidRPr="00F45C09">
        <w:rPr>
          <w:rFonts w:ascii="Times New Roman" w:hAnsi="Times New Roman" w:cs="Times New Roman"/>
          <w:b/>
          <w:sz w:val="28"/>
          <w:szCs w:val="28"/>
          <w:lang w:val="en-US"/>
        </w:rPr>
        <w:t>Taks</w:t>
      </w:r>
      <w:proofErr w:type="spellEnd"/>
      <w:r w:rsidRPr="00F45C09">
        <w:rPr>
          <w:rFonts w:ascii="Times New Roman" w:hAnsi="Times New Roman" w:cs="Times New Roman"/>
          <w:b/>
          <w:sz w:val="28"/>
          <w:szCs w:val="28"/>
          <w:lang w:val="en-US"/>
        </w:rPr>
        <w:t xml:space="preserve"> for SIW</w:t>
      </w:r>
    </w:p>
    <w:p w:rsidR="0035036A" w:rsidRPr="000E5D1F" w:rsidRDefault="0035036A" w:rsidP="0035036A">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1. Give the main idea of the text.</w:t>
      </w:r>
    </w:p>
    <w:p w:rsidR="0035036A" w:rsidRPr="000E5D1F" w:rsidRDefault="0035036A" w:rsidP="0035036A">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2. Find the information describing this text.</w:t>
      </w:r>
    </w:p>
    <w:p w:rsidR="00B20D88" w:rsidRPr="00F45C09" w:rsidRDefault="00B20D88" w:rsidP="00B20D88">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lastRenderedPageBreak/>
        <w:t>Recommended literature</w:t>
      </w:r>
    </w:p>
    <w:p w:rsidR="00B20D88" w:rsidRDefault="00B20D88" w:rsidP="00B20D88">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Main literature</w:t>
      </w:r>
      <w:r w:rsidRPr="00F45C09">
        <w:rPr>
          <w:rFonts w:ascii="Times New Roman" w:hAnsi="Times New Roman" w:cs="Times New Roman"/>
          <w:b/>
          <w:sz w:val="28"/>
          <w:szCs w:val="28"/>
          <w:lang w:val="kk-KZ"/>
        </w:rPr>
        <w:t>:</w:t>
      </w:r>
    </w:p>
    <w:p w:rsidR="00B20D88" w:rsidRPr="00B7474D" w:rsidRDefault="00B20D88" w:rsidP="00B20D88">
      <w:pPr>
        <w:pStyle w:val="ad"/>
        <w:rPr>
          <w:rFonts w:ascii="Times New Roman" w:hAnsi="Times New Roman" w:cs="Times New Roman"/>
          <w:sz w:val="28"/>
          <w:szCs w:val="28"/>
          <w:lang w:val="en-US"/>
        </w:rPr>
      </w:pPr>
      <w:r>
        <w:rPr>
          <w:rFonts w:ascii="Times New Roman" w:hAnsi="Times New Roman" w:cs="Times New Roman"/>
          <w:sz w:val="28"/>
          <w:szCs w:val="28"/>
          <w:lang w:val="en-US"/>
        </w:rPr>
        <w:t>1</w:t>
      </w:r>
      <w:r w:rsidRPr="00B7474D">
        <w:rPr>
          <w:rFonts w:ascii="Times New Roman" w:hAnsi="Times New Roman" w:cs="Times New Roman"/>
          <w:sz w:val="28"/>
          <w:szCs w:val="28"/>
          <w:lang w:val="en-US"/>
        </w:rPr>
        <w:t xml:space="preserve">. Kate </w:t>
      </w:r>
      <w:proofErr w:type="spellStart"/>
      <w:proofErr w:type="gramStart"/>
      <w:r w:rsidRPr="00B7474D">
        <w:rPr>
          <w:rFonts w:ascii="Times New Roman" w:hAnsi="Times New Roman" w:cs="Times New Roman"/>
          <w:sz w:val="28"/>
          <w:szCs w:val="28"/>
          <w:lang w:val="en-US"/>
        </w:rPr>
        <w:t>pickering</w:t>
      </w:r>
      <w:proofErr w:type="spellEnd"/>
      <w:proofErr w:type="gramEnd"/>
      <w:r w:rsidRPr="00B7474D">
        <w:rPr>
          <w:rFonts w:ascii="Times New Roman" w:hAnsi="Times New Roman" w:cs="Times New Roman"/>
          <w:sz w:val="28"/>
          <w:szCs w:val="28"/>
          <w:lang w:val="en-US"/>
        </w:rPr>
        <w:t>&amp; Jackie</w:t>
      </w:r>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McAvoy</w:t>
      </w:r>
      <w:proofErr w:type="spellEnd"/>
      <w:r>
        <w:rPr>
          <w:rFonts w:ascii="Times New Roman" w:hAnsi="Times New Roman" w:cs="Times New Roman"/>
          <w:sz w:val="28"/>
          <w:szCs w:val="28"/>
          <w:lang w:val="en-US"/>
        </w:rPr>
        <w:t xml:space="preserve"> Global English,</w:t>
      </w:r>
      <w:r w:rsidRPr="00B7474D">
        <w:rPr>
          <w:rFonts w:ascii="Times New Roman" w:hAnsi="Times New Roman" w:cs="Times New Roman"/>
          <w:sz w:val="28"/>
          <w:szCs w:val="28"/>
          <w:lang w:val="en-US"/>
        </w:rPr>
        <w:t xml:space="preserve"> </w:t>
      </w:r>
      <w:proofErr w:type="spellStart"/>
      <w:r w:rsidRPr="00B7474D">
        <w:rPr>
          <w:rFonts w:ascii="Times New Roman" w:hAnsi="Times New Roman" w:cs="Times New Roman"/>
          <w:sz w:val="28"/>
          <w:szCs w:val="28"/>
          <w:lang w:val="en-US"/>
        </w:rPr>
        <w:t>coursebookMacmillan</w:t>
      </w:r>
      <w:proofErr w:type="spellEnd"/>
      <w:r w:rsidRPr="00B7474D">
        <w:rPr>
          <w:rFonts w:ascii="Times New Roman" w:hAnsi="Times New Roman" w:cs="Times New Roman"/>
          <w:sz w:val="28"/>
          <w:szCs w:val="28"/>
          <w:lang w:val="en-US"/>
        </w:rPr>
        <w:t xml:space="preserve"> 2010</w:t>
      </w:r>
    </w:p>
    <w:p w:rsidR="00B20D88" w:rsidRPr="00B20D88" w:rsidRDefault="00B20D88" w:rsidP="00B20D88">
      <w:pPr>
        <w:pStyle w:val="ad"/>
        <w:rPr>
          <w:rFonts w:ascii="Times New Roman" w:hAnsi="Times New Roman" w:cs="Times New Roman"/>
          <w:sz w:val="28"/>
          <w:szCs w:val="28"/>
          <w:lang w:val="en-US"/>
        </w:rPr>
      </w:pPr>
      <w:r>
        <w:rPr>
          <w:rFonts w:ascii="Times New Roman" w:hAnsi="Times New Roman" w:cs="Times New Roman"/>
          <w:sz w:val="28"/>
          <w:szCs w:val="28"/>
          <w:lang w:val="en-US"/>
        </w:rPr>
        <w:t>2</w:t>
      </w:r>
      <w:r w:rsidRPr="00B20D88">
        <w:rPr>
          <w:rFonts w:ascii="Times New Roman" w:hAnsi="Times New Roman" w:cs="Times New Roman"/>
          <w:sz w:val="28"/>
          <w:szCs w:val="28"/>
          <w:lang w:val="en-US"/>
        </w:rPr>
        <w:t>. Sue Kay &amp; Vaughan Jones. Inside Out, Elementary, Pre-Intermediate Macmillan 2007</w:t>
      </w:r>
    </w:p>
    <w:p w:rsidR="00B20D88" w:rsidRPr="00B20D88" w:rsidRDefault="00B20D88" w:rsidP="00B20D88">
      <w:pPr>
        <w:pStyle w:val="ad"/>
        <w:rPr>
          <w:rFonts w:ascii="Times New Roman" w:hAnsi="Times New Roman" w:cs="Times New Roman"/>
          <w:sz w:val="28"/>
          <w:szCs w:val="28"/>
          <w:lang w:val="en-US"/>
        </w:rPr>
      </w:pPr>
      <w:r>
        <w:rPr>
          <w:rFonts w:ascii="Times New Roman" w:hAnsi="Times New Roman" w:cs="Times New Roman"/>
          <w:sz w:val="28"/>
          <w:szCs w:val="28"/>
          <w:lang w:val="en-US"/>
        </w:rPr>
        <w:t>3</w:t>
      </w:r>
      <w:r w:rsidRPr="00B20D88">
        <w:rPr>
          <w:rFonts w:ascii="Times New Roman" w:hAnsi="Times New Roman" w:cs="Times New Roman"/>
          <w:sz w:val="28"/>
          <w:szCs w:val="28"/>
          <w:lang w:val="en-US"/>
        </w:rPr>
        <w:t xml:space="preserve">. Professional English in Use. Cambridge, Santiago </w:t>
      </w:r>
      <w:proofErr w:type="spellStart"/>
      <w:r w:rsidRPr="00B20D88">
        <w:rPr>
          <w:rFonts w:ascii="Times New Roman" w:hAnsi="Times New Roman" w:cs="Times New Roman"/>
          <w:sz w:val="28"/>
          <w:szCs w:val="28"/>
          <w:lang w:val="en-US"/>
        </w:rPr>
        <w:t>RemachaEsteras</w:t>
      </w:r>
      <w:proofErr w:type="spellEnd"/>
      <w:r w:rsidRPr="00B20D88">
        <w:rPr>
          <w:rFonts w:ascii="Times New Roman" w:hAnsi="Times New Roman" w:cs="Times New Roman"/>
          <w:sz w:val="28"/>
          <w:szCs w:val="28"/>
          <w:lang w:val="en-US"/>
        </w:rPr>
        <w:t xml:space="preserve">, Elena Marco Fabre. </w:t>
      </w:r>
    </w:p>
    <w:p w:rsidR="00B20D88" w:rsidRPr="00B20D88" w:rsidRDefault="00B20D88" w:rsidP="00B20D88">
      <w:pPr>
        <w:pStyle w:val="ad"/>
        <w:rPr>
          <w:rFonts w:ascii="Times New Roman" w:hAnsi="Times New Roman" w:cs="Times New Roman"/>
          <w:sz w:val="28"/>
          <w:szCs w:val="28"/>
          <w:lang w:val="en-US"/>
        </w:rPr>
      </w:pPr>
      <w:proofErr w:type="gramStart"/>
      <w:r>
        <w:rPr>
          <w:rFonts w:ascii="Times New Roman" w:hAnsi="Times New Roman" w:cs="Times New Roman"/>
          <w:sz w:val="28"/>
          <w:szCs w:val="28"/>
          <w:lang w:val="en-US"/>
        </w:rPr>
        <w:t>4</w:t>
      </w:r>
      <w:r w:rsidRPr="00B20D88">
        <w:rPr>
          <w:rFonts w:ascii="Times New Roman" w:hAnsi="Times New Roman" w:cs="Times New Roman"/>
          <w:sz w:val="28"/>
          <w:szCs w:val="28"/>
          <w:lang w:val="en-US"/>
        </w:rPr>
        <w:t xml:space="preserve">. Peter </w:t>
      </w:r>
      <w:proofErr w:type="spellStart"/>
      <w:r w:rsidRPr="00B20D88">
        <w:rPr>
          <w:rFonts w:ascii="Times New Roman" w:hAnsi="Times New Roman" w:cs="Times New Roman"/>
          <w:sz w:val="28"/>
          <w:szCs w:val="28"/>
          <w:lang w:val="en-US"/>
        </w:rPr>
        <w:t>Maggs</w:t>
      </w:r>
      <w:proofErr w:type="spellEnd"/>
      <w:r w:rsidRPr="00B20D88">
        <w:rPr>
          <w:rFonts w:ascii="Times New Roman" w:hAnsi="Times New Roman" w:cs="Times New Roman"/>
          <w:sz w:val="28"/>
          <w:szCs w:val="28"/>
          <w:lang w:val="en-US"/>
        </w:rPr>
        <w:t>&amp; Jenny Quintana.</w:t>
      </w:r>
      <w:proofErr w:type="gramEnd"/>
      <w:r w:rsidRPr="00B20D88">
        <w:rPr>
          <w:rFonts w:ascii="Times New Roman" w:hAnsi="Times New Roman" w:cs="Times New Roman"/>
          <w:sz w:val="28"/>
          <w:szCs w:val="28"/>
          <w:lang w:val="en-US"/>
        </w:rPr>
        <w:t xml:space="preserve"> Move. </w:t>
      </w:r>
      <w:proofErr w:type="gramStart"/>
      <w:r w:rsidRPr="00B20D88">
        <w:rPr>
          <w:rFonts w:ascii="Times New Roman" w:hAnsi="Times New Roman" w:cs="Times New Roman"/>
          <w:sz w:val="28"/>
          <w:szCs w:val="28"/>
          <w:lang w:val="en-US"/>
        </w:rPr>
        <w:t>Elementary.</w:t>
      </w:r>
      <w:proofErr w:type="gramEnd"/>
      <w:r w:rsidRPr="00B20D88">
        <w:rPr>
          <w:rFonts w:ascii="Times New Roman" w:hAnsi="Times New Roman" w:cs="Times New Roman"/>
          <w:sz w:val="28"/>
          <w:szCs w:val="28"/>
          <w:lang w:val="en-US"/>
        </w:rPr>
        <w:t xml:space="preserve"> Macmillan 2007</w:t>
      </w:r>
    </w:p>
    <w:p w:rsidR="00B20D88" w:rsidRPr="00B20D88" w:rsidRDefault="00B20D88" w:rsidP="00B20D88">
      <w:pPr>
        <w:pStyle w:val="ad"/>
        <w:rPr>
          <w:rFonts w:ascii="Times New Roman" w:hAnsi="Times New Roman" w:cs="Times New Roman"/>
          <w:sz w:val="28"/>
          <w:szCs w:val="28"/>
          <w:lang w:val="en-US"/>
        </w:rPr>
      </w:pPr>
      <w:proofErr w:type="gramStart"/>
      <w:r>
        <w:rPr>
          <w:rFonts w:ascii="Times New Roman" w:hAnsi="Times New Roman" w:cs="Times New Roman"/>
          <w:sz w:val="28"/>
          <w:szCs w:val="28"/>
          <w:lang w:val="en-US"/>
        </w:rPr>
        <w:t>5</w:t>
      </w:r>
      <w:r w:rsidRPr="00B20D88">
        <w:rPr>
          <w:rFonts w:ascii="Times New Roman" w:hAnsi="Times New Roman" w:cs="Times New Roman"/>
          <w:sz w:val="28"/>
          <w:szCs w:val="28"/>
          <w:lang w:val="en-US"/>
        </w:rPr>
        <w:t xml:space="preserve">. Peter </w:t>
      </w:r>
      <w:proofErr w:type="spellStart"/>
      <w:r w:rsidRPr="00B20D88">
        <w:rPr>
          <w:rFonts w:ascii="Times New Roman" w:hAnsi="Times New Roman" w:cs="Times New Roman"/>
          <w:sz w:val="28"/>
          <w:szCs w:val="28"/>
          <w:lang w:val="en-US"/>
        </w:rPr>
        <w:t>Maggs</w:t>
      </w:r>
      <w:proofErr w:type="spellEnd"/>
      <w:r w:rsidRPr="00B20D88">
        <w:rPr>
          <w:rFonts w:ascii="Times New Roman" w:hAnsi="Times New Roman" w:cs="Times New Roman"/>
          <w:sz w:val="28"/>
          <w:szCs w:val="28"/>
          <w:lang w:val="en-US"/>
        </w:rPr>
        <w:t>&amp; Jenny Quintana.</w:t>
      </w:r>
      <w:proofErr w:type="gramEnd"/>
      <w:r w:rsidRPr="00B20D88">
        <w:rPr>
          <w:rFonts w:ascii="Times New Roman" w:hAnsi="Times New Roman" w:cs="Times New Roman"/>
          <w:sz w:val="28"/>
          <w:szCs w:val="28"/>
          <w:lang w:val="en-US"/>
        </w:rPr>
        <w:t xml:space="preserve">  Move. Pre –intermediate. Macmillan 2007.</w:t>
      </w:r>
    </w:p>
    <w:p w:rsidR="00B20D88" w:rsidRPr="00155625" w:rsidRDefault="00B20D88" w:rsidP="00B20D88">
      <w:pPr>
        <w:pStyle w:val="ad"/>
        <w:rPr>
          <w:rFonts w:ascii="Times New Roman" w:hAnsi="Times New Roman" w:cs="Times New Roman"/>
          <w:sz w:val="28"/>
          <w:szCs w:val="28"/>
          <w:lang w:val="en-US"/>
        </w:rPr>
      </w:pPr>
      <w:proofErr w:type="gramStart"/>
      <w:r>
        <w:rPr>
          <w:rFonts w:ascii="Times New Roman" w:hAnsi="Times New Roman" w:cs="Times New Roman"/>
          <w:sz w:val="28"/>
          <w:szCs w:val="28"/>
          <w:lang w:val="en-US"/>
        </w:rPr>
        <w:t>6</w:t>
      </w:r>
      <w:r w:rsidRPr="00B7474D">
        <w:rPr>
          <w:rFonts w:ascii="Times New Roman" w:hAnsi="Times New Roman" w:cs="Times New Roman"/>
          <w:sz w:val="28"/>
          <w:szCs w:val="28"/>
          <w:lang w:val="en-US"/>
        </w:rPr>
        <w:t xml:space="preserve">. Jan Bell &amp; Roger </w:t>
      </w:r>
      <w:proofErr w:type="spellStart"/>
      <w:r w:rsidRPr="00B7474D">
        <w:rPr>
          <w:rFonts w:ascii="Times New Roman" w:hAnsi="Times New Roman" w:cs="Times New Roman"/>
          <w:sz w:val="28"/>
          <w:szCs w:val="28"/>
          <w:lang w:val="en-US"/>
        </w:rPr>
        <w:t>Gower.Matters</w:t>
      </w:r>
      <w:proofErr w:type="spellEnd"/>
      <w:r w:rsidRPr="00B7474D">
        <w:rPr>
          <w:rFonts w:ascii="Times New Roman" w:hAnsi="Times New Roman" w:cs="Times New Roman"/>
          <w:sz w:val="28"/>
          <w:szCs w:val="28"/>
          <w:lang w:val="en-US"/>
        </w:rPr>
        <w:t>.</w:t>
      </w:r>
      <w:proofErr w:type="gramEnd"/>
      <w:r w:rsidRPr="00B7474D">
        <w:rPr>
          <w:rFonts w:ascii="Times New Roman" w:hAnsi="Times New Roman" w:cs="Times New Roman"/>
          <w:sz w:val="28"/>
          <w:szCs w:val="28"/>
          <w:lang w:val="en-US"/>
        </w:rPr>
        <w:t xml:space="preserve">  </w:t>
      </w:r>
      <w:r w:rsidRPr="00155625">
        <w:rPr>
          <w:rFonts w:ascii="Times New Roman" w:hAnsi="Times New Roman" w:cs="Times New Roman"/>
          <w:sz w:val="28"/>
          <w:szCs w:val="28"/>
          <w:lang w:val="en-US"/>
        </w:rPr>
        <w:t xml:space="preserve">Pre –intermediate. </w:t>
      </w:r>
      <w:proofErr w:type="gramStart"/>
      <w:r w:rsidRPr="00155625">
        <w:rPr>
          <w:rFonts w:ascii="Times New Roman" w:hAnsi="Times New Roman" w:cs="Times New Roman"/>
          <w:sz w:val="28"/>
          <w:szCs w:val="28"/>
          <w:lang w:val="en-US"/>
        </w:rPr>
        <w:t>Longman  2007</w:t>
      </w:r>
      <w:proofErr w:type="gramEnd"/>
      <w:r w:rsidRPr="00155625">
        <w:rPr>
          <w:rFonts w:ascii="Times New Roman" w:hAnsi="Times New Roman" w:cs="Times New Roman"/>
          <w:sz w:val="28"/>
          <w:szCs w:val="28"/>
          <w:lang w:val="en-US"/>
        </w:rPr>
        <w:t>.</w:t>
      </w:r>
    </w:p>
    <w:p w:rsidR="00B20D88" w:rsidRPr="00B20D88" w:rsidRDefault="00B20D88" w:rsidP="00B20D88">
      <w:pPr>
        <w:pStyle w:val="ad"/>
        <w:rPr>
          <w:rFonts w:ascii="Times New Roman" w:hAnsi="Times New Roman" w:cs="Times New Roman"/>
          <w:sz w:val="28"/>
          <w:szCs w:val="28"/>
          <w:lang w:val="en-US"/>
        </w:rPr>
      </w:pPr>
      <w:r>
        <w:rPr>
          <w:rFonts w:ascii="Times New Roman" w:hAnsi="Times New Roman" w:cs="Times New Roman"/>
          <w:sz w:val="28"/>
          <w:szCs w:val="28"/>
          <w:lang w:val="en-US"/>
        </w:rPr>
        <w:t>7</w:t>
      </w:r>
      <w:r w:rsidRPr="00B20D88">
        <w:rPr>
          <w:rFonts w:ascii="Times New Roman" w:hAnsi="Times New Roman" w:cs="Times New Roman"/>
          <w:sz w:val="28"/>
          <w:szCs w:val="28"/>
          <w:lang w:val="en-US"/>
        </w:rPr>
        <w:t xml:space="preserve">. Liz &amp; John Soars. </w:t>
      </w:r>
      <w:proofErr w:type="gramStart"/>
      <w:r w:rsidRPr="00B20D88">
        <w:rPr>
          <w:rFonts w:ascii="Times New Roman" w:hAnsi="Times New Roman" w:cs="Times New Roman"/>
          <w:sz w:val="28"/>
          <w:szCs w:val="28"/>
          <w:lang w:val="en-US"/>
        </w:rPr>
        <w:t>New Headway.</w:t>
      </w:r>
      <w:proofErr w:type="gramEnd"/>
      <w:r w:rsidRPr="00B20D88">
        <w:rPr>
          <w:rFonts w:ascii="Times New Roman" w:hAnsi="Times New Roman" w:cs="Times New Roman"/>
          <w:sz w:val="28"/>
          <w:szCs w:val="28"/>
          <w:lang w:val="en-US"/>
        </w:rPr>
        <w:t xml:space="preserve"> Pre –intermediate.  </w:t>
      </w:r>
      <w:proofErr w:type="gramStart"/>
      <w:r w:rsidRPr="00B20D88">
        <w:rPr>
          <w:rFonts w:ascii="Times New Roman" w:hAnsi="Times New Roman" w:cs="Times New Roman"/>
          <w:sz w:val="28"/>
          <w:szCs w:val="28"/>
          <w:lang w:val="en-US"/>
        </w:rPr>
        <w:t>Oxford University Press 2009.</w:t>
      </w:r>
      <w:proofErr w:type="gramEnd"/>
    </w:p>
    <w:p w:rsidR="00B20D88" w:rsidRPr="00B20D88" w:rsidRDefault="00B20D88" w:rsidP="00B20D88">
      <w:pPr>
        <w:pStyle w:val="ad"/>
        <w:rPr>
          <w:rFonts w:ascii="Times New Roman" w:hAnsi="Times New Roman" w:cs="Times New Roman"/>
          <w:sz w:val="28"/>
          <w:szCs w:val="28"/>
          <w:lang w:val="en-US"/>
        </w:rPr>
      </w:pPr>
      <w:proofErr w:type="gramStart"/>
      <w:r>
        <w:rPr>
          <w:rFonts w:ascii="Times New Roman" w:hAnsi="Times New Roman" w:cs="Times New Roman"/>
          <w:sz w:val="28"/>
          <w:szCs w:val="28"/>
          <w:lang w:val="en-US"/>
        </w:rPr>
        <w:t>8</w:t>
      </w:r>
      <w:r w:rsidRPr="00B20D88">
        <w:rPr>
          <w:rFonts w:ascii="Times New Roman" w:hAnsi="Times New Roman" w:cs="Times New Roman"/>
          <w:sz w:val="28"/>
          <w:szCs w:val="28"/>
          <w:lang w:val="en-US"/>
        </w:rPr>
        <w:t xml:space="preserve"> .www.</w:t>
      </w:r>
      <w:proofErr w:type="gramEnd"/>
      <w:r w:rsidRPr="00B20D88">
        <w:rPr>
          <w:rFonts w:ascii="Times New Roman" w:hAnsi="Times New Roman" w:cs="Times New Roman"/>
          <w:sz w:val="28"/>
          <w:szCs w:val="28"/>
          <w:lang w:val="en-US"/>
        </w:rPr>
        <w:t xml:space="preserve"> Wikipedia</w:t>
      </w:r>
    </w:p>
    <w:p w:rsidR="00B20D88" w:rsidRPr="0007500B" w:rsidRDefault="00B20D88" w:rsidP="00B20D88">
      <w:pPr>
        <w:spacing w:after="0" w:line="240" w:lineRule="auto"/>
        <w:jc w:val="both"/>
        <w:rPr>
          <w:rFonts w:ascii="Times New Roman" w:hAnsi="Times New Roman"/>
          <w:b/>
          <w:sz w:val="24"/>
          <w:szCs w:val="24"/>
          <w:lang w:val="en-US"/>
        </w:rPr>
      </w:pPr>
    </w:p>
    <w:p w:rsidR="00B20D88" w:rsidRPr="00F45C09" w:rsidRDefault="00B20D88" w:rsidP="00B20D88">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B20D88" w:rsidRPr="00F45C09" w:rsidRDefault="00B20D88" w:rsidP="00B20D88">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 xml:space="preserve">1. </w:t>
      </w:r>
      <w:proofErr w:type="spellStart"/>
      <w:r w:rsidRPr="00F45C09">
        <w:rPr>
          <w:rFonts w:ascii="Times New Roman" w:hAnsi="Times New Roman" w:cs="Times New Roman"/>
          <w:sz w:val="28"/>
          <w:szCs w:val="28"/>
          <w:lang w:val="en-US"/>
        </w:rPr>
        <w:t>R.Murphy</w:t>
      </w:r>
      <w:proofErr w:type="spellEnd"/>
      <w:r w:rsidRPr="00F45C09">
        <w:rPr>
          <w:rFonts w:ascii="Times New Roman" w:hAnsi="Times New Roman" w:cs="Times New Roman"/>
          <w:sz w:val="28"/>
          <w:szCs w:val="28"/>
          <w:lang w:val="en-US"/>
        </w:rPr>
        <w:t xml:space="preserve"> “English Grammar in Use” a self-study reference and practice book for elementary students of English, and audio CDs (2</w:t>
      </w:r>
      <w:proofErr w:type="gramStart"/>
      <w:r w:rsidRPr="00F45C09">
        <w:rPr>
          <w:rFonts w:ascii="Times New Roman" w:hAnsi="Times New Roman" w:cs="Times New Roman"/>
          <w:sz w:val="28"/>
          <w:szCs w:val="28"/>
          <w:lang w:val="en-US"/>
        </w:rPr>
        <w:t>)  third</w:t>
      </w:r>
      <w:proofErr w:type="gramEnd"/>
      <w:r w:rsidRPr="00F45C09">
        <w:rPr>
          <w:rFonts w:ascii="Times New Roman" w:hAnsi="Times New Roman" w:cs="Times New Roman"/>
          <w:sz w:val="28"/>
          <w:szCs w:val="28"/>
          <w:lang w:val="en-US"/>
        </w:rPr>
        <w:t xml:space="preserve"> edition; Oxford University Press. 2011</w:t>
      </w:r>
    </w:p>
    <w:p w:rsidR="00B20D88" w:rsidRPr="00B20D88" w:rsidRDefault="00B20D88" w:rsidP="00B20D88">
      <w:pPr>
        <w:pStyle w:val="ad"/>
        <w:rPr>
          <w:rFonts w:ascii="Times New Roman" w:hAnsi="Times New Roman"/>
          <w:sz w:val="28"/>
          <w:szCs w:val="28"/>
          <w:lang w:val="en-US"/>
        </w:rPr>
      </w:pPr>
      <w:proofErr w:type="gramStart"/>
      <w:r>
        <w:rPr>
          <w:rFonts w:ascii="Times New Roman" w:hAnsi="Times New Roman"/>
          <w:sz w:val="28"/>
          <w:szCs w:val="28"/>
          <w:lang w:val="en-US"/>
        </w:rPr>
        <w:t>2.</w:t>
      </w:r>
      <w:r w:rsidRPr="00886423">
        <w:rPr>
          <w:rFonts w:ascii="Times New Roman" w:hAnsi="Times New Roman"/>
          <w:sz w:val="28"/>
          <w:szCs w:val="28"/>
          <w:lang w:val="en-US"/>
        </w:rPr>
        <w:t xml:space="preserve"> R. Murphy “English Grammar in Use” a self-study reference and practice book for intermediate students of English, and audio CDs (2) third edition); Oxford University Press.</w:t>
      </w:r>
      <w:proofErr w:type="gramEnd"/>
      <w:r w:rsidRPr="00886423">
        <w:rPr>
          <w:rFonts w:ascii="Times New Roman" w:hAnsi="Times New Roman"/>
          <w:sz w:val="28"/>
          <w:szCs w:val="28"/>
          <w:lang w:val="en-US"/>
        </w:rPr>
        <w:t xml:space="preserve"> </w:t>
      </w:r>
      <w:r w:rsidRPr="00B20D88">
        <w:rPr>
          <w:rFonts w:ascii="Times New Roman" w:hAnsi="Times New Roman"/>
          <w:sz w:val="28"/>
          <w:szCs w:val="28"/>
          <w:lang w:val="en-US"/>
        </w:rPr>
        <w:t>2011</w:t>
      </w:r>
    </w:p>
    <w:p w:rsidR="00B20D88" w:rsidRPr="00886423" w:rsidRDefault="00B20D88" w:rsidP="00B20D88">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xml:space="preserve"> Kate Pickering&amp; Jackie </w:t>
      </w:r>
      <w:proofErr w:type="spellStart"/>
      <w:r w:rsidRPr="00886423">
        <w:rPr>
          <w:rFonts w:ascii="Times New Roman" w:hAnsi="Times New Roman"/>
          <w:sz w:val="28"/>
          <w:szCs w:val="28"/>
          <w:lang w:val="en-US"/>
        </w:rPr>
        <w:t>McAvoy</w:t>
      </w:r>
      <w:proofErr w:type="spellEnd"/>
      <w:r w:rsidRPr="00886423">
        <w:rPr>
          <w:rFonts w:ascii="Times New Roman" w:hAnsi="Times New Roman"/>
          <w:sz w:val="28"/>
          <w:szCs w:val="28"/>
          <w:lang w:val="en-US"/>
        </w:rPr>
        <w:t xml:space="preserve"> Global English, Pre-Intermediate </w:t>
      </w:r>
      <w:proofErr w:type="spellStart"/>
      <w:r w:rsidRPr="00886423">
        <w:rPr>
          <w:rFonts w:ascii="Times New Roman" w:hAnsi="Times New Roman"/>
          <w:sz w:val="28"/>
          <w:szCs w:val="28"/>
          <w:lang w:val="en-US"/>
        </w:rPr>
        <w:t>coursebook</w:t>
      </w:r>
      <w:proofErr w:type="spellEnd"/>
      <w:r w:rsidRPr="00886423">
        <w:rPr>
          <w:rFonts w:ascii="Times New Roman" w:hAnsi="Times New Roman"/>
          <w:sz w:val="28"/>
          <w:szCs w:val="28"/>
          <w:lang w:val="en-US"/>
        </w:rPr>
        <w:t xml:space="preserve"> Macmillan 2010</w:t>
      </w:r>
    </w:p>
    <w:p w:rsidR="00B20D88" w:rsidRPr="00886423" w:rsidRDefault="00B20D88" w:rsidP="00B20D88">
      <w:pPr>
        <w:pStyle w:val="ad"/>
        <w:rPr>
          <w:rFonts w:ascii="Times New Roman" w:hAnsi="Times New Roman"/>
          <w:sz w:val="28"/>
          <w:szCs w:val="28"/>
          <w:lang w:val="en-US"/>
        </w:rPr>
      </w:pPr>
      <w:r>
        <w:rPr>
          <w:rFonts w:ascii="Times New Roman" w:hAnsi="Times New Roman"/>
          <w:sz w:val="28"/>
          <w:szCs w:val="28"/>
          <w:lang w:val="en-US"/>
        </w:rPr>
        <w:t>5.</w:t>
      </w:r>
      <w:r w:rsidRPr="00886423">
        <w:rPr>
          <w:rFonts w:ascii="Times New Roman" w:hAnsi="Times New Roman"/>
          <w:sz w:val="28"/>
          <w:szCs w:val="28"/>
          <w:lang w:val="en-US"/>
        </w:rPr>
        <w:t xml:space="preserve"> Richard </w:t>
      </w:r>
      <w:proofErr w:type="spellStart"/>
      <w:r w:rsidRPr="00886423">
        <w:rPr>
          <w:rFonts w:ascii="Times New Roman" w:hAnsi="Times New Roman"/>
          <w:sz w:val="28"/>
          <w:szCs w:val="28"/>
          <w:lang w:val="en-US"/>
        </w:rPr>
        <w:t>Acklam</w:t>
      </w:r>
      <w:proofErr w:type="spellEnd"/>
      <w:r w:rsidRPr="00886423">
        <w:rPr>
          <w:rFonts w:ascii="Times New Roman" w:hAnsi="Times New Roman"/>
          <w:sz w:val="28"/>
          <w:szCs w:val="28"/>
          <w:lang w:val="en-US"/>
        </w:rPr>
        <w:t xml:space="preserve"> &amp; </w:t>
      </w:r>
      <w:proofErr w:type="spellStart"/>
      <w:r w:rsidRPr="00886423">
        <w:rPr>
          <w:rFonts w:ascii="Times New Roman" w:hAnsi="Times New Roman"/>
          <w:sz w:val="28"/>
          <w:szCs w:val="28"/>
          <w:lang w:val="en-US"/>
        </w:rPr>
        <w:t>AramintaCrace</w:t>
      </w:r>
      <w:proofErr w:type="spellEnd"/>
      <w:r w:rsidRPr="00886423">
        <w:rPr>
          <w:rFonts w:ascii="Times New Roman" w:hAnsi="Times New Roman"/>
          <w:sz w:val="28"/>
          <w:szCs w:val="28"/>
          <w:lang w:val="en-US"/>
        </w:rPr>
        <w:t xml:space="preserve"> Total English, Pre-Intermediate Longman 2007</w:t>
      </w:r>
    </w:p>
    <w:p w:rsidR="00B20D88" w:rsidRPr="00886423" w:rsidRDefault="00B20D88" w:rsidP="00B20D88">
      <w:pPr>
        <w:pStyle w:val="ad"/>
        <w:rPr>
          <w:rFonts w:ascii="Times New Roman" w:hAnsi="Times New Roman"/>
          <w:sz w:val="28"/>
          <w:szCs w:val="28"/>
          <w:lang w:val="en-US"/>
        </w:rPr>
      </w:pPr>
      <w:r>
        <w:rPr>
          <w:rFonts w:ascii="Times New Roman" w:hAnsi="Times New Roman"/>
          <w:sz w:val="28"/>
          <w:szCs w:val="28"/>
          <w:lang w:val="en-US"/>
        </w:rPr>
        <w:t>6.</w:t>
      </w:r>
      <w:r w:rsidRPr="00886423">
        <w:rPr>
          <w:rFonts w:ascii="Times New Roman" w:hAnsi="Times New Roman"/>
          <w:sz w:val="28"/>
          <w:szCs w:val="28"/>
          <w:lang w:val="en-US"/>
        </w:rPr>
        <w:t xml:space="preserve"> Sue Kay &amp; Vaughan Jones. Inside Out, Pre-Intermediate Macmillan 2007</w:t>
      </w:r>
    </w:p>
    <w:p w:rsidR="00B20D88" w:rsidRPr="000E5D1F" w:rsidRDefault="00B20D88" w:rsidP="00B20D88">
      <w:pPr>
        <w:pStyle w:val="ad"/>
        <w:rPr>
          <w:rFonts w:ascii="Times New Roman" w:hAnsi="Times New Roman"/>
          <w:sz w:val="28"/>
          <w:szCs w:val="28"/>
          <w:lang w:val="en-US"/>
        </w:rPr>
      </w:pPr>
    </w:p>
    <w:p w:rsidR="00DF4819" w:rsidRDefault="00DF4819" w:rsidP="001E56AD">
      <w:pPr>
        <w:rPr>
          <w:rFonts w:ascii="Times New Roman" w:hAnsi="Times New Roman" w:cs="Times New Roman"/>
          <w:b/>
          <w:sz w:val="28"/>
          <w:szCs w:val="28"/>
          <w:lang w:val="en-US"/>
        </w:rPr>
      </w:pPr>
    </w:p>
    <w:p w:rsidR="001E56AD" w:rsidRPr="000E5D1F" w:rsidRDefault="00D405A6" w:rsidP="001E56AD">
      <w:pPr>
        <w:rPr>
          <w:rFonts w:ascii="Times New Roman" w:hAnsi="Times New Roman" w:cs="Times New Roman"/>
          <w:b/>
          <w:sz w:val="28"/>
          <w:szCs w:val="28"/>
          <w:lang w:val="en-US"/>
        </w:rPr>
      </w:pPr>
      <w:r>
        <w:rPr>
          <w:rFonts w:ascii="Times New Roman" w:hAnsi="Times New Roman" w:cs="Times New Roman"/>
          <w:b/>
          <w:sz w:val="28"/>
          <w:szCs w:val="28"/>
          <w:lang w:val="en-US"/>
        </w:rPr>
        <w:t>Practical lesson 6-7</w:t>
      </w:r>
    </w:p>
    <w:p w:rsidR="00B20D88" w:rsidRPr="00B20D88" w:rsidRDefault="001E56AD" w:rsidP="00B20D88">
      <w:pPr>
        <w:rPr>
          <w:rFonts w:ascii="Times New Roman" w:hAnsi="Times New Roman" w:cs="Times New Roman"/>
          <w:sz w:val="28"/>
          <w:szCs w:val="28"/>
          <w:lang w:val="en-US"/>
        </w:rPr>
      </w:pPr>
      <w:r w:rsidRPr="00115AFA">
        <w:rPr>
          <w:rFonts w:ascii="Times New Roman" w:hAnsi="Times New Roman" w:cs="Times New Roman"/>
          <w:b/>
          <w:sz w:val="28"/>
          <w:szCs w:val="28"/>
          <w:lang w:val="en-US"/>
        </w:rPr>
        <w:t>The</w:t>
      </w:r>
      <w:r>
        <w:rPr>
          <w:rFonts w:ascii="Times New Roman" w:hAnsi="Times New Roman" w:cs="Times New Roman"/>
          <w:b/>
          <w:sz w:val="28"/>
          <w:szCs w:val="28"/>
          <w:lang w:val="en-US"/>
        </w:rPr>
        <w:t xml:space="preserve"> theme of the lesson: </w:t>
      </w:r>
      <w:r w:rsidR="00B20D88" w:rsidRPr="00B20D88">
        <w:rPr>
          <w:rFonts w:ascii="Times New Roman" w:hAnsi="Times New Roman" w:cs="Times New Roman"/>
          <w:b/>
          <w:sz w:val="28"/>
          <w:szCs w:val="28"/>
          <w:lang w:val="en-US"/>
        </w:rPr>
        <w:t>Ten Veterinarians Who Made History</w:t>
      </w:r>
    </w:p>
    <w:p w:rsidR="001E56AD" w:rsidRPr="000E5D1F" w:rsidRDefault="001E56AD" w:rsidP="001E56AD">
      <w:pPr>
        <w:rPr>
          <w:rFonts w:ascii="Times New Roman" w:hAnsi="Times New Roman" w:cs="Times New Roman"/>
          <w:sz w:val="28"/>
          <w:szCs w:val="28"/>
          <w:lang w:val="en-US"/>
        </w:rPr>
      </w:pPr>
      <w:r w:rsidRPr="006F52E0">
        <w:rPr>
          <w:rFonts w:ascii="Times New Roman" w:hAnsi="Times New Roman" w:cs="Times New Roman"/>
          <w:b/>
          <w:sz w:val="28"/>
          <w:szCs w:val="28"/>
          <w:lang w:val="en-US"/>
        </w:rPr>
        <w:t>Lesson plan:</w:t>
      </w:r>
      <w:r w:rsidRPr="00C77160">
        <w:rPr>
          <w:lang w:val="en-US"/>
        </w:rPr>
        <w:t xml:space="preserve"> </w:t>
      </w:r>
      <w:r w:rsidRPr="000E5D1F">
        <w:rPr>
          <w:rFonts w:ascii="Times New Roman" w:hAnsi="Times New Roman" w:cs="Times New Roman"/>
          <w:sz w:val="28"/>
          <w:szCs w:val="28"/>
          <w:lang w:val="en-US"/>
        </w:rPr>
        <w:t>to e</w:t>
      </w:r>
      <w:r w:rsidRPr="00DD182A">
        <w:rPr>
          <w:rFonts w:ascii="Times New Roman" w:hAnsi="Times New Roman" w:cs="Times New Roman"/>
          <w:sz w:val="28"/>
          <w:szCs w:val="28"/>
          <w:lang w:val="en-US"/>
        </w:rPr>
        <w:t>xtend voc</w:t>
      </w:r>
      <w:r w:rsidRPr="000E5D1F">
        <w:rPr>
          <w:rFonts w:ascii="Times New Roman" w:hAnsi="Times New Roman" w:cs="Times New Roman"/>
          <w:sz w:val="28"/>
          <w:szCs w:val="28"/>
          <w:lang w:val="en-US"/>
        </w:rPr>
        <w:t xml:space="preserve">abulary from the </w:t>
      </w:r>
      <w:r w:rsidR="00B20D88">
        <w:rPr>
          <w:rFonts w:ascii="Times New Roman" w:hAnsi="Times New Roman" w:cs="Times New Roman"/>
          <w:sz w:val="28"/>
          <w:szCs w:val="28"/>
          <w:lang w:val="en-US"/>
        </w:rPr>
        <w:t xml:space="preserve">text and </w:t>
      </w:r>
      <w:r w:rsidR="00D405A6">
        <w:rPr>
          <w:rFonts w:ascii="Times New Roman" w:hAnsi="Times New Roman" w:cs="Times New Roman"/>
          <w:sz w:val="28"/>
          <w:szCs w:val="28"/>
          <w:lang w:val="en-US"/>
        </w:rPr>
        <w:t xml:space="preserve">general </w:t>
      </w:r>
      <w:r w:rsidR="00D405A6" w:rsidRPr="000E5D1F">
        <w:rPr>
          <w:rFonts w:ascii="Times New Roman" w:hAnsi="Times New Roman" w:cs="Times New Roman"/>
          <w:sz w:val="28"/>
          <w:szCs w:val="28"/>
          <w:lang w:val="en-US"/>
        </w:rPr>
        <w:t>vocabulary</w:t>
      </w:r>
      <w:r w:rsidRPr="000E5D1F">
        <w:rPr>
          <w:rFonts w:ascii="Times New Roman" w:hAnsi="Times New Roman" w:cs="Times New Roman"/>
          <w:sz w:val="28"/>
          <w:szCs w:val="28"/>
          <w:lang w:val="en-US"/>
        </w:rPr>
        <w:t>; to improve</w:t>
      </w:r>
      <w:r w:rsidRPr="00DD182A">
        <w:rPr>
          <w:rFonts w:ascii="Times New Roman" w:hAnsi="Times New Roman" w:cs="Times New Roman"/>
          <w:sz w:val="28"/>
          <w:szCs w:val="28"/>
          <w:lang w:val="en-US"/>
        </w:rPr>
        <w:t xml:space="preserve"> the skills </w:t>
      </w:r>
      <w:r w:rsidRPr="000E5D1F">
        <w:rPr>
          <w:rFonts w:ascii="Times New Roman" w:hAnsi="Times New Roman" w:cs="Times New Roman"/>
          <w:sz w:val="28"/>
          <w:szCs w:val="28"/>
          <w:lang w:val="en-US"/>
        </w:rPr>
        <w:t>evaluation, viewing and reading of professional character</w:t>
      </w:r>
      <w:r w:rsidRPr="00DD182A">
        <w:rPr>
          <w:rFonts w:ascii="Times New Roman" w:hAnsi="Times New Roman" w:cs="Times New Roman"/>
          <w:sz w:val="28"/>
          <w:szCs w:val="28"/>
          <w:lang w:val="en-US"/>
        </w:rPr>
        <w:t xml:space="preserve"> of the texts;</w:t>
      </w:r>
    </w:p>
    <w:p w:rsidR="001E56AD" w:rsidRPr="00DD182A" w:rsidRDefault="001E56AD" w:rsidP="001E56AD">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586725" w:rsidRPr="00155625" w:rsidRDefault="001E56AD" w:rsidP="00B20D88">
      <w:pPr>
        <w:rPr>
          <w:rFonts w:ascii="Times New Roman" w:hAnsi="Times New Roman" w:cs="Times New Roman"/>
          <w:b/>
          <w:sz w:val="28"/>
          <w:szCs w:val="28"/>
          <w:lang w:val="en-US"/>
        </w:rPr>
      </w:pPr>
      <w:r w:rsidRPr="00155625">
        <w:rPr>
          <w:rFonts w:ascii="Times New Roman" w:hAnsi="Times New Roman" w:cs="Times New Roman"/>
          <w:b/>
          <w:sz w:val="28"/>
          <w:szCs w:val="28"/>
          <w:lang w:val="en-US"/>
        </w:rPr>
        <w:t>Brief theoretical information</w:t>
      </w:r>
    </w:p>
    <w:p w:rsidR="001E56AD" w:rsidRPr="00B20D88" w:rsidRDefault="00586725" w:rsidP="00B20D88">
      <w:pPr>
        <w:rPr>
          <w:rFonts w:ascii="Times New Roman" w:hAnsi="Times New Roman" w:cs="Times New Roman"/>
          <w:b/>
          <w:sz w:val="28"/>
          <w:szCs w:val="28"/>
          <w:lang w:val="en-US"/>
        </w:rPr>
      </w:pPr>
      <w:r w:rsidRPr="00155625">
        <w:rPr>
          <w:rFonts w:ascii="Times New Roman" w:hAnsi="Times New Roman" w:cs="Times New Roman"/>
          <w:b/>
          <w:sz w:val="28"/>
          <w:szCs w:val="28"/>
          <w:lang w:val="en-US"/>
        </w:rPr>
        <w:t>Ten Veterinarians Who Made History</w:t>
      </w:r>
    </w:p>
    <w:p w:rsidR="00586725" w:rsidRPr="00155625" w:rsidRDefault="00586725" w:rsidP="00B20D88">
      <w:pPr>
        <w:rPr>
          <w:rFonts w:ascii="Times New Roman" w:hAnsi="Times New Roman" w:cs="Times New Roman"/>
          <w:sz w:val="28"/>
          <w:szCs w:val="28"/>
          <w:lang w:val="en-US"/>
        </w:rPr>
      </w:pPr>
      <w:r w:rsidRPr="00B20D88">
        <w:rPr>
          <w:rFonts w:ascii="Times New Roman" w:hAnsi="Times New Roman" w:cs="Times New Roman"/>
          <w:sz w:val="28"/>
          <w:szCs w:val="28"/>
          <w:lang w:val="en-US"/>
        </w:rPr>
        <w:t xml:space="preserve">1. Bernhard </w:t>
      </w:r>
      <w:proofErr w:type="spellStart"/>
      <w:r w:rsidRPr="00B20D88">
        <w:rPr>
          <w:rFonts w:ascii="Times New Roman" w:hAnsi="Times New Roman" w:cs="Times New Roman"/>
          <w:sz w:val="28"/>
          <w:szCs w:val="28"/>
          <w:lang w:val="en-US"/>
        </w:rPr>
        <w:t>Lauritz</w:t>
      </w:r>
      <w:proofErr w:type="spellEnd"/>
      <w:r w:rsidRPr="00B20D88">
        <w:rPr>
          <w:rFonts w:ascii="Times New Roman" w:hAnsi="Times New Roman" w:cs="Times New Roman"/>
          <w:sz w:val="28"/>
          <w:szCs w:val="28"/>
          <w:lang w:val="en-US"/>
        </w:rPr>
        <w:t xml:space="preserve"> </w:t>
      </w:r>
      <w:proofErr w:type="spellStart"/>
      <w:r w:rsidRPr="00B20D88">
        <w:rPr>
          <w:rFonts w:ascii="Times New Roman" w:hAnsi="Times New Roman" w:cs="Times New Roman"/>
          <w:sz w:val="28"/>
          <w:szCs w:val="28"/>
          <w:lang w:val="en-US"/>
        </w:rPr>
        <w:t>Frederik</w:t>
      </w:r>
      <w:proofErr w:type="spellEnd"/>
      <w:r w:rsidRPr="00B20D88">
        <w:rPr>
          <w:rFonts w:ascii="Times New Roman" w:hAnsi="Times New Roman" w:cs="Times New Roman"/>
          <w:sz w:val="28"/>
          <w:szCs w:val="28"/>
          <w:lang w:val="en-US"/>
        </w:rPr>
        <w:t xml:space="preserve"> Bang (1848-1932), was a Danish veterinarian. He discovered </w:t>
      </w:r>
      <w:proofErr w:type="spellStart"/>
      <w:r w:rsidRPr="00B20D88">
        <w:rPr>
          <w:rFonts w:ascii="Times New Roman" w:hAnsi="Times New Roman" w:cs="Times New Roman"/>
          <w:sz w:val="28"/>
          <w:szCs w:val="28"/>
          <w:lang w:val="en-US"/>
        </w:rPr>
        <w:t>Brucella</w:t>
      </w:r>
      <w:proofErr w:type="spellEnd"/>
      <w:r w:rsidRPr="00B20D88">
        <w:rPr>
          <w:rFonts w:ascii="Times New Roman" w:hAnsi="Times New Roman" w:cs="Times New Roman"/>
          <w:sz w:val="28"/>
          <w:szCs w:val="28"/>
          <w:lang w:val="en-US"/>
        </w:rPr>
        <w:t xml:space="preserve"> </w:t>
      </w:r>
      <w:proofErr w:type="spellStart"/>
      <w:proofErr w:type="gramStart"/>
      <w:r w:rsidRPr="00B20D88">
        <w:rPr>
          <w:rFonts w:ascii="Times New Roman" w:hAnsi="Times New Roman" w:cs="Times New Roman"/>
          <w:sz w:val="28"/>
          <w:szCs w:val="28"/>
          <w:lang w:val="en-US"/>
        </w:rPr>
        <w:t>abortus</w:t>
      </w:r>
      <w:proofErr w:type="spellEnd"/>
      <w:r w:rsidR="00B20D88">
        <w:rPr>
          <w:rFonts w:ascii="Times New Roman" w:hAnsi="Times New Roman" w:cs="Times New Roman"/>
          <w:sz w:val="28"/>
          <w:szCs w:val="28"/>
          <w:lang w:val="en-US"/>
        </w:rPr>
        <w:t xml:space="preserve"> </w:t>
      </w:r>
      <w:r w:rsidRPr="00B20D88">
        <w:rPr>
          <w:rFonts w:ascii="Times New Roman" w:hAnsi="Times New Roman" w:cs="Times New Roman"/>
          <w:sz w:val="28"/>
          <w:szCs w:val="28"/>
          <w:lang w:val="en-US"/>
        </w:rPr>
        <w:t> in</w:t>
      </w:r>
      <w:proofErr w:type="gramEnd"/>
      <w:r w:rsidRPr="00B20D88">
        <w:rPr>
          <w:rFonts w:ascii="Times New Roman" w:hAnsi="Times New Roman" w:cs="Times New Roman"/>
          <w:sz w:val="28"/>
          <w:szCs w:val="28"/>
          <w:lang w:val="en-US"/>
        </w:rPr>
        <w:t xml:space="preserve"> 1897, which came to be known as Bang’s bacillus. </w:t>
      </w:r>
      <w:r w:rsidRPr="00155625">
        <w:rPr>
          <w:rFonts w:ascii="Times New Roman" w:hAnsi="Times New Roman" w:cs="Times New Roman"/>
          <w:sz w:val="28"/>
          <w:szCs w:val="28"/>
          <w:lang w:val="en-US"/>
        </w:rPr>
        <w:t>Bang’s bacillus was the cause of the contagious Bang’s disease (now known as Brucellosis)</w:t>
      </w:r>
      <w:proofErr w:type="gramStart"/>
      <w:r w:rsidRPr="00155625">
        <w:rPr>
          <w:rFonts w:ascii="Times New Roman" w:hAnsi="Times New Roman" w:cs="Times New Roman"/>
          <w:sz w:val="28"/>
          <w:szCs w:val="28"/>
          <w:lang w:val="en-US"/>
        </w:rPr>
        <w:t>,</w:t>
      </w:r>
      <w:proofErr w:type="gramEnd"/>
      <w:r w:rsidRPr="00155625">
        <w:rPr>
          <w:rFonts w:ascii="Times New Roman" w:hAnsi="Times New Roman" w:cs="Times New Roman"/>
          <w:sz w:val="28"/>
          <w:szCs w:val="28"/>
          <w:lang w:val="en-US"/>
        </w:rPr>
        <w:t xml:space="preserve"> a malady that can cause pregnant cattle to abort and that can cause undulant fever in humans. For his contributions to veterinary medicine, he received an honorary doctorate </w:t>
      </w:r>
      <w:r w:rsidRPr="00155625">
        <w:rPr>
          <w:rFonts w:ascii="Times New Roman" w:hAnsi="Times New Roman" w:cs="Times New Roman"/>
          <w:sz w:val="28"/>
          <w:szCs w:val="28"/>
          <w:lang w:val="en-US"/>
        </w:rPr>
        <w:lastRenderedPageBreak/>
        <w:t>from the Veterinary College of Utrecht in 1921. Bang also is known for his work on development of a control for bovine tuberculosis, research on smallpox vaccination, and research on animal bacillary disease.</w:t>
      </w:r>
    </w:p>
    <w:p w:rsidR="00586725" w:rsidRPr="00155625" w:rsidRDefault="00586725" w:rsidP="00B20D88">
      <w:pPr>
        <w:rPr>
          <w:rFonts w:ascii="Times New Roman" w:hAnsi="Times New Roman" w:cs="Times New Roman"/>
          <w:sz w:val="28"/>
          <w:szCs w:val="28"/>
          <w:lang w:val="en-US"/>
        </w:rPr>
      </w:pPr>
      <w:r w:rsidRPr="00155625">
        <w:rPr>
          <w:rFonts w:ascii="Times New Roman" w:hAnsi="Times New Roman" w:cs="Times New Roman"/>
          <w:sz w:val="28"/>
          <w:szCs w:val="28"/>
          <w:lang w:val="en-US"/>
        </w:rPr>
        <w:t xml:space="preserve">2. Louis J. </w:t>
      </w:r>
      <w:proofErr w:type="spellStart"/>
      <w:r w:rsidRPr="00155625">
        <w:rPr>
          <w:rFonts w:ascii="Times New Roman" w:hAnsi="Times New Roman" w:cs="Times New Roman"/>
          <w:sz w:val="28"/>
          <w:szCs w:val="28"/>
          <w:lang w:val="en-US"/>
        </w:rPr>
        <w:t>Camuti</w:t>
      </w:r>
      <w:proofErr w:type="spellEnd"/>
      <w:r w:rsidRPr="00155625">
        <w:rPr>
          <w:rFonts w:ascii="Times New Roman" w:hAnsi="Times New Roman" w:cs="Times New Roman"/>
          <w:sz w:val="28"/>
          <w:szCs w:val="28"/>
          <w:lang w:val="en-US"/>
        </w:rPr>
        <w:t xml:space="preserve"> (1893-1981) was the first vet to devote his entire practice to cats. </w:t>
      </w:r>
      <w:proofErr w:type="spellStart"/>
      <w:r w:rsidRPr="00155625">
        <w:rPr>
          <w:rFonts w:ascii="Times New Roman" w:hAnsi="Times New Roman" w:cs="Times New Roman"/>
          <w:sz w:val="28"/>
          <w:szCs w:val="28"/>
          <w:lang w:val="en-US"/>
        </w:rPr>
        <w:t>Camuti</w:t>
      </w:r>
      <w:proofErr w:type="spellEnd"/>
      <w:r w:rsidRPr="00155625">
        <w:rPr>
          <w:rFonts w:ascii="Times New Roman" w:hAnsi="Times New Roman" w:cs="Times New Roman"/>
          <w:sz w:val="28"/>
          <w:szCs w:val="28"/>
          <w:lang w:val="en-US"/>
        </w:rPr>
        <w:t xml:space="preserve"> began specializing in cats around 1932-33. At the time, veterinarians did not spend much time providing services to cats. He practiced veterinary medicine in New York for 60 years and wrote two books: All My Patients Are </w:t>
      </w:r>
      <w:proofErr w:type="gramStart"/>
      <w:r w:rsidRPr="00155625">
        <w:rPr>
          <w:rFonts w:ascii="Times New Roman" w:hAnsi="Times New Roman" w:cs="Times New Roman"/>
          <w:sz w:val="28"/>
          <w:szCs w:val="28"/>
          <w:lang w:val="en-US"/>
        </w:rPr>
        <w:t>Under The</w:t>
      </w:r>
      <w:proofErr w:type="gramEnd"/>
      <w:r w:rsidRPr="00155625">
        <w:rPr>
          <w:rFonts w:ascii="Times New Roman" w:hAnsi="Times New Roman" w:cs="Times New Roman"/>
          <w:sz w:val="28"/>
          <w:szCs w:val="28"/>
          <w:lang w:val="en-US"/>
        </w:rPr>
        <w:t xml:space="preserve"> Bed: Memoirs of a Cat Doctor (1980), and Park Avenue Vet (1962). He was still practicing medicine at the time of his death at the age of 87. He had a number of celebrity clients, including Olivia de Havilland, James Mason, Imogene Coca and Tallulah Bankhead. Former patients and friends honor his pioneering commitment to the health of cats through the Dr. Louis J. </w:t>
      </w:r>
      <w:proofErr w:type="spellStart"/>
      <w:r w:rsidRPr="00155625">
        <w:rPr>
          <w:rFonts w:ascii="Times New Roman" w:hAnsi="Times New Roman" w:cs="Times New Roman"/>
          <w:sz w:val="28"/>
          <w:szCs w:val="28"/>
          <w:lang w:val="en-US"/>
        </w:rPr>
        <w:t>Camuti</w:t>
      </w:r>
      <w:proofErr w:type="spellEnd"/>
      <w:r w:rsidRPr="00155625">
        <w:rPr>
          <w:rFonts w:ascii="Times New Roman" w:hAnsi="Times New Roman" w:cs="Times New Roman"/>
          <w:sz w:val="28"/>
          <w:szCs w:val="28"/>
          <w:lang w:val="en-US"/>
        </w:rPr>
        <w:t xml:space="preserve"> Memorial Fund at the Cornell University College of Veterinary Medicine’s Feline Health Center, which continues his life’s work.</w:t>
      </w:r>
    </w:p>
    <w:p w:rsidR="00586725" w:rsidRPr="00155625" w:rsidRDefault="00586725" w:rsidP="00B20D88">
      <w:pPr>
        <w:rPr>
          <w:rFonts w:ascii="Times New Roman" w:hAnsi="Times New Roman" w:cs="Times New Roman"/>
          <w:sz w:val="28"/>
          <w:szCs w:val="28"/>
          <w:lang w:val="en-US"/>
        </w:rPr>
      </w:pPr>
      <w:r w:rsidRPr="00155625">
        <w:rPr>
          <w:rFonts w:ascii="Times New Roman" w:hAnsi="Times New Roman" w:cs="Times New Roman"/>
          <w:sz w:val="28"/>
          <w:szCs w:val="28"/>
          <w:lang w:val="en-US"/>
        </w:rPr>
        <w:t xml:space="preserve">3. Robert Cook is a noted veterinarian, especially in equine health. His focus has been on the diseases of the horse’s mouth, ear, nose and throat, and he has been published in many scientific and horse journals. In 1997 Dr. Cook met Edward Allan Buck, inventor of the "original" </w:t>
      </w:r>
      <w:proofErr w:type="spellStart"/>
      <w:r w:rsidRPr="00155625">
        <w:rPr>
          <w:rFonts w:ascii="Times New Roman" w:hAnsi="Times New Roman" w:cs="Times New Roman"/>
          <w:sz w:val="28"/>
          <w:szCs w:val="28"/>
          <w:lang w:val="en-US"/>
        </w:rPr>
        <w:t>bitless</w:t>
      </w:r>
      <w:proofErr w:type="spellEnd"/>
      <w:r w:rsidRPr="00155625">
        <w:rPr>
          <w:rFonts w:ascii="Times New Roman" w:hAnsi="Times New Roman" w:cs="Times New Roman"/>
          <w:sz w:val="28"/>
          <w:szCs w:val="28"/>
          <w:lang w:val="en-US"/>
        </w:rPr>
        <w:t xml:space="preserve"> bridle. Subsequent to that meeting Dr. Cook wrote articles and many letters regarding the </w:t>
      </w:r>
      <w:proofErr w:type="spellStart"/>
      <w:r w:rsidRPr="00155625">
        <w:rPr>
          <w:rFonts w:ascii="Times New Roman" w:hAnsi="Times New Roman" w:cs="Times New Roman"/>
          <w:sz w:val="28"/>
          <w:szCs w:val="28"/>
          <w:lang w:val="en-US"/>
        </w:rPr>
        <w:t>bitless</w:t>
      </w:r>
      <w:proofErr w:type="spellEnd"/>
      <w:r w:rsidRPr="00155625">
        <w:rPr>
          <w:rFonts w:ascii="Times New Roman" w:hAnsi="Times New Roman" w:cs="Times New Roman"/>
          <w:sz w:val="28"/>
          <w:szCs w:val="28"/>
          <w:lang w:val="en-US"/>
        </w:rPr>
        <w:t xml:space="preserve"> bridle. Dr. Cook then took the original design created by Edward Allan Buck and began to present it as his own concept. He currently proposes that the bit is the direct cause of many behavioral problems and diseases of the horse, and that it exposes both the horse and the rider to serious risk.</w:t>
      </w:r>
    </w:p>
    <w:p w:rsidR="00586725" w:rsidRPr="00155625" w:rsidRDefault="00586725" w:rsidP="00B20D88">
      <w:pPr>
        <w:rPr>
          <w:rFonts w:ascii="Times New Roman" w:hAnsi="Times New Roman" w:cs="Times New Roman"/>
          <w:sz w:val="28"/>
          <w:szCs w:val="28"/>
          <w:lang w:val="en-US"/>
        </w:rPr>
      </w:pPr>
      <w:r w:rsidRPr="00155625">
        <w:rPr>
          <w:rFonts w:ascii="Times New Roman" w:hAnsi="Times New Roman" w:cs="Times New Roman"/>
          <w:sz w:val="28"/>
          <w:szCs w:val="28"/>
          <w:lang w:val="en-US"/>
        </w:rPr>
        <w:t>4. Harry Cooper, also known as Dr. Harry Cooper or simply Dr. Harry, is a famous Australian vet and TV personality. He was the resident vet on a series called Burke’s Backyard, and went on to host two shows: Talk to the Animals, and </w:t>
      </w:r>
      <w:proofErr w:type="spellStart"/>
      <w:r w:rsidRPr="00155625">
        <w:rPr>
          <w:rFonts w:ascii="Times New Roman" w:hAnsi="Times New Roman" w:cs="Times New Roman"/>
          <w:sz w:val="28"/>
          <w:szCs w:val="28"/>
          <w:lang w:val="en-US"/>
        </w:rPr>
        <w:t>Harry’s</w:t>
      </w:r>
      <w:proofErr w:type="spellEnd"/>
      <w:r w:rsidRPr="00155625">
        <w:rPr>
          <w:rFonts w:ascii="Times New Roman" w:hAnsi="Times New Roman" w:cs="Times New Roman"/>
          <w:sz w:val="28"/>
          <w:szCs w:val="28"/>
          <w:lang w:val="en-US"/>
        </w:rPr>
        <w:t xml:space="preserve"> Practice. He currently presents a segment on Better Homes and </w:t>
      </w:r>
      <w:proofErr w:type="spellStart"/>
      <w:r w:rsidRPr="00155625">
        <w:rPr>
          <w:rFonts w:ascii="Times New Roman" w:hAnsi="Times New Roman" w:cs="Times New Roman"/>
          <w:sz w:val="28"/>
          <w:szCs w:val="28"/>
          <w:lang w:val="en-US"/>
        </w:rPr>
        <w:t>Gardensand</w:t>
      </w:r>
      <w:proofErr w:type="spellEnd"/>
      <w:r w:rsidRPr="00155625">
        <w:rPr>
          <w:rFonts w:ascii="Times New Roman" w:hAnsi="Times New Roman" w:cs="Times New Roman"/>
          <w:sz w:val="28"/>
          <w:szCs w:val="28"/>
          <w:lang w:val="en-US"/>
        </w:rPr>
        <w:t xml:space="preserve"> is a public speaker and animal welfare advocate. Cooper has since been known as Australia’s favorite vet and is famous all around Australia.</w:t>
      </w:r>
    </w:p>
    <w:p w:rsidR="00586725" w:rsidRPr="00155625" w:rsidRDefault="00586725" w:rsidP="00B20D88">
      <w:pPr>
        <w:rPr>
          <w:rFonts w:ascii="Times New Roman" w:hAnsi="Times New Roman" w:cs="Times New Roman"/>
          <w:sz w:val="28"/>
          <w:szCs w:val="28"/>
          <w:lang w:val="en-US"/>
        </w:rPr>
      </w:pPr>
      <w:r w:rsidRPr="00155625">
        <w:rPr>
          <w:rFonts w:ascii="Times New Roman" w:hAnsi="Times New Roman" w:cs="Times New Roman"/>
          <w:sz w:val="28"/>
          <w:szCs w:val="28"/>
          <w:lang w:val="en-US"/>
        </w:rPr>
        <w:t xml:space="preserve">5. Luke Gamble is the star of a Sky documentary series of his travels around the globe to help animals in need. He is a vet from Dorset, England who works with organizations and individuals in remote locations. The series was called The World Wild Vet, now renamed Vet Adventures. Luke is a black belt in </w:t>
      </w:r>
      <w:proofErr w:type="gramStart"/>
      <w:r w:rsidRPr="00155625">
        <w:rPr>
          <w:rFonts w:ascii="Times New Roman" w:hAnsi="Times New Roman" w:cs="Times New Roman"/>
          <w:sz w:val="28"/>
          <w:szCs w:val="28"/>
          <w:lang w:val="en-US"/>
        </w:rPr>
        <w:t>Karate,</w:t>
      </w:r>
      <w:proofErr w:type="gramEnd"/>
      <w:r w:rsidRPr="00155625">
        <w:rPr>
          <w:rFonts w:ascii="Times New Roman" w:hAnsi="Times New Roman" w:cs="Times New Roman"/>
          <w:sz w:val="28"/>
          <w:szCs w:val="28"/>
          <w:lang w:val="en-US"/>
        </w:rPr>
        <w:t xml:space="preserve"> and in 2010 was awarded the JA Wight (James Herriot) Award by the British Small Animal Veterinary Association for outstanding contributions to the welfare of companion animals. He has been CEO of Worldwide Veterinary Services (WVS) for almost a decade.</w:t>
      </w:r>
    </w:p>
    <w:p w:rsidR="00586725" w:rsidRPr="00155625" w:rsidRDefault="00586725" w:rsidP="00B20D88">
      <w:pPr>
        <w:rPr>
          <w:rFonts w:ascii="Times New Roman" w:hAnsi="Times New Roman" w:cs="Times New Roman"/>
          <w:sz w:val="28"/>
          <w:szCs w:val="28"/>
          <w:lang w:val="en-US"/>
        </w:rPr>
      </w:pPr>
      <w:r w:rsidRPr="00155625">
        <w:rPr>
          <w:rFonts w:ascii="Times New Roman" w:hAnsi="Times New Roman" w:cs="Times New Roman"/>
          <w:sz w:val="28"/>
          <w:szCs w:val="28"/>
          <w:lang w:val="en-US"/>
        </w:rPr>
        <w:t xml:space="preserve">6. Buster Lloyd-Jones (1914-1980), during his career, may have been the most sought-after vet in Great Britain. Buster cared for sick, injured and abandoned animals during the </w:t>
      </w:r>
      <w:r w:rsidRPr="00155625">
        <w:rPr>
          <w:rFonts w:ascii="Times New Roman" w:hAnsi="Times New Roman" w:cs="Times New Roman"/>
          <w:sz w:val="28"/>
          <w:szCs w:val="28"/>
          <w:lang w:val="en-US"/>
        </w:rPr>
        <w:lastRenderedPageBreak/>
        <w:t>Second World War. He was a very kind man with a passion for animals. During the war, he kept a menagerie of abandoned animals at his house, "</w:t>
      </w:r>
      <w:proofErr w:type="spellStart"/>
      <w:r w:rsidRPr="00155625">
        <w:rPr>
          <w:rFonts w:ascii="Times New Roman" w:hAnsi="Times New Roman" w:cs="Times New Roman"/>
          <w:sz w:val="28"/>
          <w:szCs w:val="28"/>
          <w:lang w:val="en-US"/>
        </w:rPr>
        <w:t>Clymping</w:t>
      </w:r>
      <w:proofErr w:type="spellEnd"/>
      <w:r w:rsidRPr="00155625">
        <w:rPr>
          <w:rFonts w:ascii="Times New Roman" w:hAnsi="Times New Roman" w:cs="Times New Roman"/>
          <w:sz w:val="28"/>
          <w:szCs w:val="28"/>
          <w:lang w:val="en-US"/>
        </w:rPr>
        <w:t xml:space="preserve"> </w:t>
      </w:r>
      <w:proofErr w:type="spellStart"/>
      <w:r w:rsidRPr="00155625">
        <w:rPr>
          <w:rFonts w:ascii="Times New Roman" w:hAnsi="Times New Roman" w:cs="Times New Roman"/>
          <w:sz w:val="28"/>
          <w:szCs w:val="28"/>
          <w:lang w:val="en-US"/>
        </w:rPr>
        <w:t>Dene</w:t>
      </w:r>
      <w:proofErr w:type="spellEnd"/>
      <w:r w:rsidRPr="00155625">
        <w:rPr>
          <w:rFonts w:ascii="Times New Roman" w:hAnsi="Times New Roman" w:cs="Times New Roman"/>
          <w:sz w:val="28"/>
          <w:szCs w:val="28"/>
          <w:lang w:val="en-US"/>
        </w:rPr>
        <w:t xml:space="preserve">." Buster Lloyd Jones founded </w:t>
      </w:r>
      <w:proofErr w:type="spellStart"/>
      <w:r w:rsidRPr="00155625">
        <w:rPr>
          <w:rFonts w:ascii="Times New Roman" w:hAnsi="Times New Roman" w:cs="Times New Roman"/>
          <w:sz w:val="28"/>
          <w:szCs w:val="28"/>
          <w:lang w:val="en-US"/>
        </w:rPr>
        <w:t>Denes</w:t>
      </w:r>
      <w:proofErr w:type="spellEnd"/>
      <w:r w:rsidRPr="00155625">
        <w:rPr>
          <w:rFonts w:ascii="Times New Roman" w:hAnsi="Times New Roman" w:cs="Times New Roman"/>
          <w:sz w:val="28"/>
          <w:szCs w:val="28"/>
          <w:lang w:val="en-US"/>
        </w:rPr>
        <w:t xml:space="preserve"> in 1951, which produces herbal veterinary products for animals. Buster wrote an autobiography entitled The Animals Came in One by One, and a sequel, Come into my World.</w:t>
      </w:r>
    </w:p>
    <w:p w:rsidR="00586725" w:rsidRPr="00B20D88" w:rsidRDefault="00586725" w:rsidP="00B20D88">
      <w:pPr>
        <w:rPr>
          <w:rFonts w:ascii="Times New Roman" w:hAnsi="Times New Roman" w:cs="Times New Roman"/>
          <w:sz w:val="28"/>
          <w:szCs w:val="28"/>
          <w:lang w:val="en-US"/>
        </w:rPr>
      </w:pPr>
      <w:r w:rsidRPr="00155625">
        <w:rPr>
          <w:rFonts w:ascii="Times New Roman" w:hAnsi="Times New Roman" w:cs="Times New Roman"/>
          <w:sz w:val="28"/>
          <w:szCs w:val="28"/>
          <w:lang w:val="en-US"/>
        </w:rPr>
        <w:t xml:space="preserve">7. Emma Milne is a British vet who was rejected from five vet schools when she first applied. Then, she served as an intern and re-applied and was accepted. Shortly after her graduation, the British Broadcasting Corporation (BBC) asked her to appear on a television show entitled Vets in Practice. </w:t>
      </w:r>
      <w:r w:rsidRPr="00B20D88">
        <w:rPr>
          <w:rFonts w:ascii="Times New Roman" w:hAnsi="Times New Roman" w:cs="Times New Roman"/>
          <w:sz w:val="28"/>
          <w:szCs w:val="28"/>
          <w:lang w:val="en-US"/>
        </w:rPr>
        <w:t>She is an outspoken opponent of hunting, and is featured on a website called Emma the TV Vet.</w:t>
      </w:r>
    </w:p>
    <w:p w:rsidR="00586725" w:rsidRPr="00155625" w:rsidRDefault="00586725" w:rsidP="00B20D88">
      <w:pPr>
        <w:rPr>
          <w:rFonts w:ascii="Times New Roman" w:hAnsi="Times New Roman" w:cs="Times New Roman"/>
          <w:sz w:val="28"/>
          <w:szCs w:val="28"/>
          <w:lang w:val="en-US"/>
        </w:rPr>
      </w:pPr>
      <w:r w:rsidRPr="00155625">
        <w:rPr>
          <w:rFonts w:ascii="Times New Roman" w:hAnsi="Times New Roman" w:cs="Times New Roman"/>
          <w:sz w:val="28"/>
          <w:szCs w:val="28"/>
          <w:lang w:val="en-US"/>
        </w:rPr>
        <w:t xml:space="preserve">8. Elmo </w:t>
      </w:r>
      <w:proofErr w:type="spellStart"/>
      <w:r w:rsidRPr="00155625">
        <w:rPr>
          <w:rFonts w:ascii="Times New Roman" w:hAnsi="Times New Roman" w:cs="Times New Roman"/>
          <w:sz w:val="28"/>
          <w:szCs w:val="28"/>
          <w:lang w:val="en-US"/>
        </w:rPr>
        <w:t>Shropshire</w:t>
      </w:r>
      <w:proofErr w:type="spellEnd"/>
      <w:r w:rsidRPr="00155625">
        <w:rPr>
          <w:rFonts w:ascii="Times New Roman" w:hAnsi="Times New Roman" w:cs="Times New Roman"/>
          <w:sz w:val="28"/>
          <w:szCs w:val="28"/>
          <w:lang w:val="en-US"/>
        </w:rPr>
        <w:t xml:space="preserve"> has proven that you may not get rich by becoming a vet, but you could write a song that fills the coffers. </w:t>
      </w:r>
      <w:proofErr w:type="spellStart"/>
      <w:r w:rsidRPr="00155625">
        <w:rPr>
          <w:rFonts w:ascii="Times New Roman" w:hAnsi="Times New Roman" w:cs="Times New Roman"/>
          <w:sz w:val="28"/>
          <w:szCs w:val="28"/>
          <w:lang w:val="en-US"/>
        </w:rPr>
        <w:t>Shopshire</w:t>
      </w:r>
      <w:proofErr w:type="spellEnd"/>
      <w:r w:rsidRPr="00155625">
        <w:rPr>
          <w:rFonts w:ascii="Times New Roman" w:hAnsi="Times New Roman" w:cs="Times New Roman"/>
          <w:sz w:val="28"/>
          <w:szCs w:val="28"/>
          <w:lang w:val="en-US"/>
        </w:rPr>
        <w:t xml:space="preserve"> has a degree in veterinary medicine. After graduation, he moved to California, where he opened an animal hospital, became a competitive runner, and continued to play with his bluegrass band. </w:t>
      </w:r>
      <w:r w:rsidRPr="00B20D88">
        <w:rPr>
          <w:rFonts w:ascii="Times New Roman" w:hAnsi="Times New Roman" w:cs="Times New Roman"/>
          <w:sz w:val="28"/>
          <w:szCs w:val="28"/>
          <w:lang w:val="en-US"/>
        </w:rPr>
        <w:t xml:space="preserve">In 1979, </w:t>
      </w:r>
      <w:proofErr w:type="spellStart"/>
      <w:r w:rsidRPr="00B20D88">
        <w:rPr>
          <w:rFonts w:ascii="Times New Roman" w:hAnsi="Times New Roman" w:cs="Times New Roman"/>
          <w:sz w:val="28"/>
          <w:szCs w:val="28"/>
          <w:lang w:val="en-US"/>
        </w:rPr>
        <w:t>Shropshire</w:t>
      </w:r>
      <w:proofErr w:type="spellEnd"/>
      <w:r w:rsidRPr="00B20D88">
        <w:rPr>
          <w:rFonts w:ascii="Times New Roman" w:hAnsi="Times New Roman" w:cs="Times New Roman"/>
          <w:sz w:val="28"/>
          <w:szCs w:val="28"/>
          <w:lang w:val="en-US"/>
        </w:rPr>
        <w:t xml:space="preserve"> recorded Grandma Got Run Over by a Reindeer</w:t>
      </w:r>
      <w:r w:rsidR="00B20D88">
        <w:rPr>
          <w:rFonts w:ascii="Times New Roman" w:hAnsi="Times New Roman" w:cs="Times New Roman"/>
          <w:sz w:val="28"/>
          <w:szCs w:val="28"/>
          <w:lang w:val="en-US"/>
        </w:rPr>
        <w:t xml:space="preserve"> </w:t>
      </w:r>
      <w:r w:rsidRPr="00B20D88">
        <w:rPr>
          <w:rFonts w:ascii="Times New Roman" w:hAnsi="Times New Roman" w:cs="Times New Roman"/>
          <w:sz w:val="28"/>
          <w:szCs w:val="28"/>
          <w:lang w:val="en-US"/>
        </w:rPr>
        <w:t xml:space="preserve">and became an instant regional superstar. </w:t>
      </w:r>
      <w:r w:rsidRPr="00155625">
        <w:rPr>
          <w:rFonts w:ascii="Times New Roman" w:hAnsi="Times New Roman" w:cs="Times New Roman"/>
          <w:sz w:val="28"/>
          <w:szCs w:val="28"/>
          <w:lang w:val="en-US"/>
        </w:rPr>
        <w:t>Elmo originally invested $40,000 of his own money to produce the original album and music video, and in return he’s become "a millionaire five times over."</w:t>
      </w:r>
    </w:p>
    <w:p w:rsidR="00586725" w:rsidRPr="00155625" w:rsidRDefault="00586725" w:rsidP="00B20D88">
      <w:pPr>
        <w:rPr>
          <w:rFonts w:ascii="Times New Roman" w:hAnsi="Times New Roman" w:cs="Times New Roman"/>
          <w:sz w:val="28"/>
          <w:szCs w:val="28"/>
          <w:lang w:val="en-US"/>
        </w:rPr>
      </w:pPr>
      <w:r w:rsidRPr="00155625">
        <w:rPr>
          <w:rFonts w:ascii="Times New Roman" w:hAnsi="Times New Roman" w:cs="Times New Roman"/>
          <w:sz w:val="28"/>
          <w:szCs w:val="28"/>
          <w:lang w:val="en-US"/>
        </w:rPr>
        <w:t xml:space="preserve">9. Simon Fraser </w:t>
      </w:r>
      <w:proofErr w:type="spellStart"/>
      <w:r w:rsidRPr="00155625">
        <w:rPr>
          <w:rFonts w:ascii="Times New Roman" w:hAnsi="Times New Roman" w:cs="Times New Roman"/>
          <w:sz w:val="28"/>
          <w:szCs w:val="28"/>
          <w:lang w:val="en-US"/>
        </w:rPr>
        <w:t>Tolmie</w:t>
      </w:r>
      <w:proofErr w:type="spellEnd"/>
      <w:r w:rsidRPr="00155625">
        <w:rPr>
          <w:rFonts w:ascii="Times New Roman" w:hAnsi="Times New Roman" w:cs="Times New Roman"/>
          <w:sz w:val="28"/>
          <w:szCs w:val="28"/>
          <w:lang w:val="en-US"/>
        </w:rPr>
        <w:t xml:space="preserve"> (1867-1937) was a farmer, politician, the 21st Premier of the Province of British Columbia, and a veterinarian. Born in Victoria, </w:t>
      </w:r>
      <w:proofErr w:type="spellStart"/>
      <w:r w:rsidRPr="00155625">
        <w:rPr>
          <w:rFonts w:ascii="Times New Roman" w:hAnsi="Times New Roman" w:cs="Times New Roman"/>
          <w:sz w:val="28"/>
          <w:szCs w:val="28"/>
          <w:lang w:val="en-US"/>
        </w:rPr>
        <w:t>Tolmie</w:t>
      </w:r>
      <w:proofErr w:type="spellEnd"/>
      <w:r w:rsidRPr="00155625">
        <w:rPr>
          <w:rFonts w:ascii="Times New Roman" w:hAnsi="Times New Roman" w:cs="Times New Roman"/>
          <w:sz w:val="28"/>
          <w:szCs w:val="28"/>
          <w:lang w:val="en-US"/>
        </w:rPr>
        <w:t xml:space="preserve"> spent his early life on his family’s vast farm, Hillside (the Victoria neighborhood bears its name). He graduated from the Ontario Veterinary College in 1891 and later became the Dominion Inspector of Livestock. This position led to his interest in politics, and he served the rest of his life as a politician, including throughout the Great Depression.</w:t>
      </w:r>
    </w:p>
    <w:p w:rsidR="001E56AD" w:rsidRPr="001E56AD" w:rsidRDefault="00586725" w:rsidP="00D30129">
      <w:pPr>
        <w:rPr>
          <w:rFonts w:ascii="Times New Roman" w:hAnsi="Times New Roman" w:cs="Times New Roman"/>
          <w:sz w:val="28"/>
          <w:szCs w:val="28"/>
          <w:lang w:val="en-US"/>
        </w:rPr>
      </w:pPr>
      <w:r w:rsidRPr="00155625">
        <w:rPr>
          <w:rFonts w:ascii="Times New Roman" w:hAnsi="Times New Roman" w:cs="Times New Roman"/>
          <w:sz w:val="28"/>
          <w:szCs w:val="28"/>
          <w:lang w:val="en-US"/>
        </w:rPr>
        <w:t xml:space="preserve">10. </w:t>
      </w:r>
      <w:proofErr w:type="spellStart"/>
      <w:r w:rsidRPr="00155625">
        <w:rPr>
          <w:rFonts w:ascii="Times New Roman" w:hAnsi="Times New Roman" w:cs="Times New Roman"/>
          <w:sz w:val="28"/>
          <w:szCs w:val="28"/>
          <w:lang w:val="en-US"/>
        </w:rPr>
        <w:t>Debbye</w:t>
      </w:r>
      <w:proofErr w:type="spellEnd"/>
      <w:r w:rsidRPr="00155625">
        <w:rPr>
          <w:rFonts w:ascii="Times New Roman" w:hAnsi="Times New Roman" w:cs="Times New Roman"/>
          <w:sz w:val="28"/>
          <w:szCs w:val="28"/>
          <w:lang w:val="en-US"/>
        </w:rPr>
        <w:t xml:space="preserve"> Turner is an American vet, a talk show hostess and winner of the 1990 Miss America contest. After graduation from college with a Doctor of Veterinary Medicine, she became a spokesperson for Purina and pursued a career in veterinary medicine before going into television. Turner’s first hosting job came at St. Louis’ NBC affiliate, KSDK, on a show called Show Me St. Louis in 1995. Six years later, Turner joined CBS News as a reporter and contributor on The Early Show, a position she still holds. Turner has been dubbed The Early Show‘s resident veterinarian, sharing a wealth of advice about quality pet care. </w:t>
      </w:r>
      <w:r w:rsidRPr="00B20D88">
        <w:rPr>
          <w:rFonts w:ascii="Times New Roman" w:hAnsi="Times New Roman" w:cs="Times New Roman"/>
          <w:sz w:val="28"/>
          <w:szCs w:val="28"/>
          <w:lang w:val="en-US"/>
        </w:rPr>
        <w:t xml:space="preserve">In 2002, </w:t>
      </w:r>
      <w:proofErr w:type="spellStart"/>
      <w:r w:rsidRPr="00B20D88">
        <w:rPr>
          <w:rFonts w:ascii="Times New Roman" w:hAnsi="Times New Roman" w:cs="Times New Roman"/>
          <w:sz w:val="28"/>
          <w:szCs w:val="28"/>
          <w:lang w:val="en-US"/>
        </w:rPr>
        <w:t>Debbye</w:t>
      </w:r>
      <w:proofErr w:type="spellEnd"/>
      <w:r w:rsidRPr="00B20D88">
        <w:rPr>
          <w:rFonts w:ascii="Times New Roman" w:hAnsi="Times New Roman" w:cs="Times New Roman"/>
          <w:sz w:val="28"/>
          <w:szCs w:val="28"/>
          <w:lang w:val="en-US"/>
        </w:rPr>
        <w:t xml:space="preserve"> garnered an interview with President &amp; Mrs. Bush at the White House for a Pet </w:t>
      </w:r>
      <w:r w:rsidR="00B20D88" w:rsidRPr="00B20D88">
        <w:rPr>
          <w:rFonts w:ascii="Times New Roman" w:hAnsi="Times New Roman" w:cs="Times New Roman"/>
          <w:sz w:val="28"/>
          <w:szCs w:val="28"/>
          <w:lang w:val="en-US"/>
        </w:rPr>
        <w:t>Planet</w:t>
      </w:r>
      <w:r w:rsidR="00B20D88">
        <w:rPr>
          <w:rFonts w:ascii="Times New Roman" w:hAnsi="Times New Roman" w:cs="Times New Roman"/>
          <w:sz w:val="28"/>
          <w:szCs w:val="28"/>
          <w:lang w:val="en-US"/>
        </w:rPr>
        <w:t xml:space="preserve"> </w:t>
      </w:r>
      <w:r w:rsidR="00B20D88" w:rsidRPr="00B20D88">
        <w:rPr>
          <w:rFonts w:ascii="Times New Roman" w:hAnsi="Times New Roman" w:cs="Times New Roman"/>
          <w:sz w:val="28"/>
          <w:szCs w:val="28"/>
          <w:lang w:val="en-US"/>
        </w:rPr>
        <w:t>segment</w:t>
      </w:r>
      <w:r w:rsidRPr="00B20D88">
        <w:rPr>
          <w:rFonts w:ascii="Times New Roman" w:hAnsi="Times New Roman" w:cs="Times New Roman"/>
          <w:sz w:val="28"/>
          <w:szCs w:val="28"/>
          <w:lang w:val="en-US"/>
        </w:rPr>
        <w:t xml:space="preserve"> about the first family’s pets.</w:t>
      </w:r>
    </w:p>
    <w:p w:rsidR="0035036A" w:rsidRPr="00F45C09" w:rsidRDefault="0035036A" w:rsidP="0035036A">
      <w:pPr>
        <w:pStyle w:val="ad"/>
        <w:rPr>
          <w:rFonts w:ascii="Times New Roman" w:hAnsi="Times New Roman" w:cs="Times New Roman"/>
          <w:b/>
          <w:sz w:val="28"/>
          <w:szCs w:val="28"/>
          <w:lang w:val="en-US"/>
        </w:rPr>
      </w:pPr>
      <w:bookmarkStart w:id="0" w:name="bookmark0"/>
      <w:r w:rsidRPr="00F45C09">
        <w:rPr>
          <w:rFonts w:ascii="Times New Roman" w:hAnsi="Times New Roman" w:cs="Times New Roman"/>
          <w:b/>
          <w:sz w:val="28"/>
          <w:szCs w:val="28"/>
          <w:lang w:val="en-US"/>
        </w:rPr>
        <w:t>Recommendations on the preparation of students for classes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Students should understand technical texts of varying difficulty.</w:t>
      </w:r>
    </w:p>
    <w:p w:rsidR="0035036A" w:rsidRPr="000E5D1F" w:rsidRDefault="0035036A" w:rsidP="0035036A">
      <w:pPr>
        <w:pStyle w:val="ad"/>
        <w:rPr>
          <w:rFonts w:ascii="Times New Roman" w:hAnsi="Times New Roman" w:cs="Times New Roman"/>
          <w:sz w:val="28"/>
          <w:szCs w:val="28"/>
          <w:lang w:val="en-US"/>
        </w:rPr>
      </w:pPr>
      <w:proofErr w:type="gramStart"/>
      <w:r w:rsidRPr="000E5D1F">
        <w:rPr>
          <w:rFonts w:ascii="Times New Roman" w:hAnsi="Times New Roman" w:cs="Times New Roman"/>
          <w:sz w:val="28"/>
          <w:szCs w:val="28"/>
          <w:lang w:val="en-US"/>
        </w:rPr>
        <w:t>to</w:t>
      </w:r>
      <w:proofErr w:type="gramEnd"/>
      <w:r w:rsidRPr="000E5D1F">
        <w:rPr>
          <w:rFonts w:ascii="Times New Roman" w:hAnsi="Times New Roman" w:cs="Times New Roman"/>
          <w:sz w:val="28"/>
          <w:szCs w:val="28"/>
          <w:lang w:val="en-US"/>
        </w:rPr>
        <w:t xml:space="preserve"> search for more information contained in the text.</w:t>
      </w:r>
    </w:p>
    <w:p w:rsidR="0035036A" w:rsidRPr="00F45C09" w:rsidRDefault="0035036A" w:rsidP="0035036A">
      <w:pPr>
        <w:pStyle w:val="ad"/>
        <w:rPr>
          <w:rFonts w:ascii="Times New Roman" w:hAnsi="Times New Roman" w:cs="Times New Roman"/>
          <w:sz w:val="28"/>
          <w:szCs w:val="28"/>
          <w:lang w:val="en-US"/>
        </w:rPr>
      </w:pPr>
      <w:proofErr w:type="gramStart"/>
      <w:r w:rsidRPr="00F45C09">
        <w:rPr>
          <w:rFonts w:ascii="Times New Roman" w:hAnsi="Times New Roman" w:cs="Times New Roman"/>
          <w:sz w:val="28"/>
          <w:szCs w:val="28"/>
          <w:lang w:val="en-US"/>
        </w:rPr>
        <w:t>to</w:t>
      </w:r>
      <w:proofErr w:type="gramEnd"/>
      <w:r w:rsidRPr="00F45C09">
        <w:rPr>
          <w:rFonts w:ascii="Times New Roman" w:hAnsi="Times New Roman" w:cs="Times New Roman"/>
          <w:sz w:val="28"/>
          <w:szCs w:val="28"/>
          <w:lang w:val="en-US"/>
        </w:rPr>
        <w:t xml:space="preserve"> generalize (synthesize) the received information from several texts;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lastRenderedPageBreak/>
        <w:t>-to find sentences, paragraphs, which can be used to argue their point of view during the discussion, the conversation;</w:t>
      </w:r>
    </w:p>
    <w:p w:rsidR="0035036A" w:rsidRPr="000E5D1F" w:rsidRDefault="0035036A" w:rsidP="0035036A">
      <w:pPr>
        <w:pStyle w:val="ad"/>
        <w:rPr>
          <w:rFonts w:ascii="Times New Roman" w:hAnsi="Times New Roman" w:cs="Times New Roman"/>
          <w:sz w:val="28"/>
          <w:szCs w:val="28"/>
          <w:lang w:val="en-US"/>
        </w:rPr>
      </w:pPr>
      <w:proofErr w:type="gramStart"/>
      <w:r w:rsidRPr="000E5D1F">
        <w:rPr>
          <w:rFonts w:ascii="Times New Roman" w:hAnsi="Times New Roman" w:cs="Times New Roman"/>
          <w:sz w:val="28"/>
          <w:szCs w:val="28"/>
          <w:lang w:val="en-US"/>
        </w:rPr>
        <w:t>comments</w:t>
      </w:r>
      <w:proofErr w:type="gramEnd"/>
      <w:r w:rsidRPr="000E5D1F">
        <w:rPr>
          <w:rFonts w:ascii="Times New Roman" w:hAnsi="Times New Roman" w:cs="Times New Roman"/>
          <w:sz w:val="28"/>
          <w:szCs w:val="28"/>
          <w:lang w:val="en-US"/>
        </w:rPr>
        <w:t xml:space="preserve"> contained in the text of the facts and events;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 xml:space="preserve">-to select information to </w:t>
      </w:r>
      <w:proofErr w:type="gramStart"/>
      <w:r w:rsidRPr="000E5D1F">
        <w:rPr>
          <w:rFonts w:ascii="Times New Roman" w:hAnsi="Times New Roman" w:cs="Times New Roman"/>
          <w:sz w:val="28"/>
          <w:szCs w:val="28"/>
          <w:lang w:val="en-US"/>
        </w:rPr>
        <w:t>report .</w:t>
      </w:r>
      <w:proofErr w:type="gramEnd"/>
    </w:p>
    <w:p w:rsidR="0035036A" w:rsidRDefault="0035036A" w:rsidP="0035036A">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35036A" w:rsidRPr="00F45C09" w:rsidRDefault="0035036A" w:rsidP="0035036A">
      <w:pPr>
        <w:pStyle w:val="ad"/>
        <w:rPr>
          <w:rFonts w:ascii="Times New Roman" w:hAnsi="Times New Roman" w:cs="Times New Roman"/>
          <w:sz w:val="28"/>
          <w:szCs w:val="28"/>
          <w:lang w:val="en-US"/>
        </w:rPr>
      </w:pPr>
      <w:proofErr w:type="gramStart"/>
      <w:r w:rsidRPr="00F45C09">
        <w:rPr>
          <w:rFonts w:ascii="Times New Roman" w:hAnsi="Times New Roman" w:cs="Times New Roman"/>
          <w:sz w:val="28"/>
          <w:szCs w:val="28"/>
          <w:lang w:val="en-US"/>
        </w:rPr>
        <w:t>to</w:t>
      </w:r>
      <w:proofErr w:type="gramEnd"/>
      <w:r w:rsidRPr="00F45C09">
        <w:rPr>
          <w:rFonts w:ascii="Times New Roman" w:hAnsi="Times New Roman" w:cs="Times New Roman"/>
          <w:sz w:val="28"/>
          <w:szCs w:val="28"/>
          <w:lang w:val="en-US"/>
        </w:rPr>
        <w:t xml:space="preserve"> read texts with the extraction of complete and accurate information:</w:t>
      </w:r>
    </w:p>
    <w:p w:rsidR="0035036A" w:rsidRPr="00F45C09" w:rsidRDefault="0035036A" w:rsidP="0035036A">
      <w:pPr>
        <w:pStyle w:val="ad"/>
        <w:rPr>
          <w:rFonts w:ascii="Times New Roman" w:hAnsi="Times New Roman" w:cs="Times New Roman"/>
          <w:sz w:val="28"/>
          <w:szCs w:val="28"/>
          <w:lang w:val="en-US"/>
        </w:rPr>
      </w:pPr>
      <w:proofErr w:type="gramStart"/>
      <w:r w:rsidRPr="00F45C09">
        <w:rPr>
          <w:rFonts w:ascii="Times New Roman" w:hAnsi="Times New Roman" w:cs="Times New Roman"/>
          <w:sz w:val="28"/>
          <w:szCs w:val="28"/>
          <w:lang w:val="en-US"/>
        </w:rPr>
        <w:t>to</w:t>
      </w:r>
      <w:proofErr w:type="gramEnd"/>
      <w:r w:rsidRPr="00F45C09">
        <w:rPr>
          <w:rFonts w:ascii="Times New Roman" w:hAnsi="Times New Roman" w:cs="Times New Roman"/>
          <w:sz w:val="28"/>
          <w:szCs w:val="28"/>
          <w:lang w:val="en-US"/>
        </w:rPr>
        <w:t xml:space="preserve"> search for the information you need, annotate and abstracted texts:</w:t>
      </w:r>
    </w:p>
    <w:p w:rsidR="0035036A" w:rsidRPr="000E5D1F" w:rsidRDefault="0035036A" w:rsidP="0035036A">
      <w:pPr>
        <w:pStyle w:val="ad"/>
        <w:rPr>
          <w:rFonts w:ascii="Times New Roman" w:hAnsi="Times New Roman" w:cs="Times New Roman"/>
          <w:sz w:val="28"/>
          <w:szCs w:val="28"/>
          <w:lang w:val="en-US"/>
        </w:rPr>
      </w:pPr>
      <w:proofErr w:type="gramStart"/>
      <w:r w:rsidRPr="000E5D1F">
        <w:rPr>
          <w:rFonts w:ascii="Times New Roman" w:hAnsi="Times New Roman" w:cs="Times New Roman"/>
          <w:sz w:val="28"/>
          <w:szCs w:val="28"/>
          <w:lang w:val="en-US"/>
        </w:rPr>
        <w:t>to</w:t>
      </w:r>
      <w:proofErr w:type="gramEnd"/>
      <w:r w:rsidRPr="000E5D1F">
        <w:rPr>
          <w:rFonts w:ascii="Times New Roman" w:hAnsi="Times New Roman" w:cs="Times New Roman"/>
          <w:sz w:val="28"/>
          <w:szCs w:val="28"/>
          <w:lang w:val="en-US"/>
        </w:rPr>
        <w:t xml:space="preserve"> keep the conversation in English language within the studied theme:</w:t>
      </w:r>
    </w:p>
    <w:p w:rsidR="0035036A" w:rsidRPr="000E5D1F" w:rsidRDefault="0035036A" w:rsidP="0035036A">
      <w:pPr>
        <w:pStyle w:val="ad"/>
        <w:rPr>
          <w:rFonts w:ascii="Times New Roman" w:hAnsi="Times New Roman" w:cs="Times New Roman"/>
          <w:sz w:val="28"/>
          <w:szCs w:val="28"/>
          <w:lang w:val="en-US"/>
        </w:rPr>
      </w:pPr>
      <w:proofErr w:type="gramStart"/>
      <w:r w:rsidRPr="000E5D1F">
        <w:rPr>
          <w:rFonts w:ascii="Times New Roman" w:hAnsi="Times New Roman" w:cs="Times New Roman"/>
          <w:sz w:val="28"/>
          <w:szCs w:val="28"/>
          <w:lang w:val="en-US"/>
        </w:rPr>
        <w:t>to</w:t>
      </w:r>
      <w:proofErr w:type="gramEnd"/>
      <w:r w:rsidRPr="000E5D1F">
        <w:rPr>
          <w:rFonts w:ascii="Times New Roman" w:hAnsi="Times New Roman" w:cs="Times New Roman"/>
          <w:sz w:val="28"/>
          <w:szCs w:val="28"/>
          <w:lang w:val="en-US"/>
        </w:rPr>
        <w:t xml:space="preserve"> do exercises</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(2) Cambridge University Press</w:t>
      </w:r>
    </w:p>
    <w:p w:rsidR="0035036A" w:rsidRDefault="0035036A" w:rsidP="0035036A">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35036A" w:rsidRPr="00F45C09" w:rsidRDefault="0035036A" w:rsidP="00B20D88">
      <w:pPr>
        <w:rPr>
          <w:rFonts w:ascii="Times New Roman" w:hAnsi="Times New Roman" w:cs="Times New Roman"/>
          <w:sz w:val="28"/>
          <w:szCs w:val="28"/>
          <w:lang w:val="en-US"/>
        </w:rPr>
      </w:pPr>
      <w:r w:rsidRPr="00F45C09">
        <w:rPr>
          <w:rFonts w:ascii="Times New Roman" w:eastAsia="Times New Roman" w:hAnsi="Times New Roman" w:cs="Times New Roman"/>
          <w:sz w:val="28"/>
          <w:szCs w:val="28"/>
          <w:lang w:val="en-US"/>
        </w:rPr>
        <w:t xml:space="preserve">Prepare the report on the theme: </w:t>
      </w:r>
      <w:proofErr w:type="gramStart"/>
      <w:r w:rsidRPr="00F45C09">
        <w:rPr>
          <w:rFonts w:ascii="Times New Roman" w:eastAsia="Times New Roman" w:hAnsi="Times New Roman" w:cs="Times New Roman"/>
          <w:sz w:val="28"/>
          <w:szCs w:val="28"/>
          <w:lang w:val="en-US"/>
        </w:rPr>
        <w:t>“</w:t>
      </w:r>
      <w:r w:rsidR="00B20D88" w:rsidRPr="00B20D88">
        <w:rPr>
          <w:rFonts w:ascii="Times New Roman" w:hAnsi="Times New Roman" w:cs="Times New Roman"/>
          <w:sz w:val="28"/>
          <w:szCs w:val="28"/>
          <w:lang w:val="en-US"/>
        </w:rPr>
        <w:t>Ten Veterinarians Who Made History</w:t>
      </w:r>
      <w:r w:rsidR="00E50BDB" w:rsidRPr="00F45C09">
        <w:rPr>
          <w:rFonts w:ascii="Times New Roman" w:eastAsia="Times New Roman" w:hAnsi="Times New Roman" w:cs="Times New Roman"/>
          <w:sz w:val="28"/>
          <w:szCs w:val="28"/>
          <w:lang w:val="en-US"/>
        </w:rPr>
        <w:t>”</w:t>
      </w:r>
      <w:proofErr w:type="gramEnd"/>
    </w:p>
    <w:p w:rsidR="0035036A" w:rsidRPr="00F45C09" w:rsidRDefault="0035036A" w:rsidP="0035036A">
      <w:pPr>
        <w:pStyle w:val="ad"/>
        <w:rPr>
          <w:rFonts w:ascii="Times New Roman" w:hAnsi="Times New Roman" w:cs="Times New Roman"/>
          <w:sz w:val="28"/>
          <w:szCs w:val="28"/>
          <w:lang w:val="en-US"/>
        </w:rPr>
      </w:pPr>
      <w:r w:rsidRPr="000E5D1F">
        <w:rPr>
          <w:rFonts w:ascii="Times New Roman" w:eastAsia="Times New Roman" w:hAnsi="Times New Roman" w:cs="Times New Roman"/>
          <w:sz w:val="28"/>
          <w:szCs w:val="28"/>
          <w:lang w:val="en-US"/>
        </w:rPr>
        <w:t>Make up the situation</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Control questions</w:t>
      </w:r>
    </w:p>
    <w:p w:rsidR="00B20D88" w:rsidRPr="00444357" w:rsidRDefault="00155625" w:rsidP="00444357">
      <w:pPr>
        <w:pStyle w:val="ad"/>
        <w:rPr>
          <w:rFonts w:ascii="Times New Roman" w:hAnsi="Times New Roman" w:cs="Times New Roman"/>
          <w:sz w:val="28"/>
          <w:szCs w:val="28"/>
          <w:lang w:val="en-US"/>
        </w:rPr>
      </w:pPr>
      <w:r w:rsidRPr="00444357">
        <w:rPr>
          <w:rFonts w:ascii="Times New Roman" w:hAnsi="Times New Roman" w:cs="Times New Roman"/>
          <w:sz w:val="28"/>
          <w:szCs w:val="28"/>
          <w:lang w:val="en-US"/>
        </w:rPr>
        <w:t>Name Ten Veterinarians Who Made History</w:t>
      </w:r>
    </w:p>
    <w:p w:rsidR="00155625" w:rsidRPr="00444357" w:rsidRDefault="00155625" w:rsidP="00444357">
      <w:pPr>
        <w:pStyle w:val="ad"/>
        <w:rPr>
          <w:rFonts w:ascii="Times New Roman" w:hAnsi="Times New Roman" w:cs="Times New Roman"/>
          <w:sz w:val="28"/>
          <w:szCs w:val="28"/>
          <w:lang w:val="en-US"/>
        </w:rPr>
      </w:pPr>
      <w:r w:rsidRPr="00444357">
        <w:rPr>
          <w:rFonts w:ascii="Times New Roman" w:hAnsi="Times New Roman" w:cs="Times New Roman"/>
          <w:sz w:val="28"/>
          <w:szCs w:val="28"/>
          <w:lang w:val="en-US"/>
        </w:rPr>
        <w:t>Name their works</w:t>
      </w:r>
    </w:p>
    <w:p w:rsidR="0035036A" w:rsidRPr="00DE0216" w:rsidRDefault="0035036A" w:rsidP="00DE0216">
      <w:pPr>
        <w:pStyle w:val="ad"/>
        <w:rPr>
          <w:rFonts w:ascii="Times New Roman" w:hAnsi="Times New Roman" w:cs="Times New Roman"/>
          <w:b/>
          <w:sz w:val="28"/>
          <w:szCs w:val="28"/>
          <w:lang w:val="en-US"/>
        </w:rPr>
      </w:pPr>
      <w:proofErr w:type="spellStart"/>
      <w:r w:rsidRPr="00DE0216">
        <w:rPr>
          <w:rFonts w:ascii="Times New Roman" w:hAnsi="Times New Roman" w:cs="Times New Roman"/>
          <w:b/>
          <w:sz w:val="28"/>
          <w:szCs w:val="28"/>
          <w:lang w:val="en-US"/>
        </w:rPr>
        <w:t>Taks</w:t>
      </w:r>
      <w:proofErr w:type="spellEnd"/>
      <w:r w:rsidRPr="00DE0216">
        <w:rPr>
          <w:rFonts w:ascii="Times New Roman" w:hAnsi="Times New Roman" w:cs="Times New Roman"/>
          <w:b/>
          <w:sz w:val="28"/>
          <w:szCs w:val="28"/>
          <w:lang w:val="en-US"/>
        </w:rPr>
        <w:t xml:space="preserve"> for SIW</w:t>
      </w:r>
    </w:p>
    <w:p w:rsidR="0035036A" w:rsidRPr="00DE0216" w:rsidRDefault="0035036A" w:rsidP="00DE0216">
      <w:pPr>
        <w:pStyle w:val="ad"/>
        <w:rPr>
          <w:rFonts w:ascii="Times New Roman" w:eastAsia="Times New Roman" w:hAnsi="Times New Roman" w:cs="Times New Roman"/>
          <w:sz w:val="28"/>
          <w:szCs w:val="28"/>
          <w:lang w:val="en-US"/>
        </w:rPr>
      </w:pPr>
      <w:r w:rsidRPr="00DE0216">
        <w:rPr>
          <w:rFonts w:ascii="Times New Roman" w:eastAsia="Times New Roman" w:hAnsi="Times New Roman" w:cs="Times New Roman"/>
          <w:sz w:val="28"/>
          <w:szCs w:val="28"/>
          <w:lang w:val="en-US"/>
        </w:rPr>
        <w:t>1. Give the main idea of the text.</w:t>
      </w:r>
    </w:p>
    <w:p w:rsidR="0035036A" w:rsidRPr="00DE0216" w:rsidRDefault="0035036A" w:rsidP="00DE0216">
      <w:pPr>
        <w:pStyle w:val="ad"/>
        <w:rPr>
          <w:rFonts w:ascii="Times New Roman" w:eastAsia="Times New Roman" w:hAnsi="Times New Roman" w:cs="Times New Roman"/>
          <w:sz w:val="28"/>
          <w:szCs w:val="28"/>
          <w:lang w:val="en-US"/>
        </w:rPr>
      </w:pPr>
      <w:r w:rsidRPr="00DE0216">
        <w:rPr>
          <w:rFonts w:ascii="Times New Roman" w:eastAsia="Times New Roman" w:hAnsi="Times New Roman" w:cs="Times New Roman"/>
          <w:sz w:val="28"/>
          <w:szCs w:val="28"/>
          <w:lang w:val="en-US"/>
        </w:rPr>
        <w:t>2. Find the information describing this text.</w:t>
      </w:r>
    </w:p>
    <w:p w:rsidR="00B20D88" w:rsidRPr="00F45C09" w:rsidRDefault="00B20D88" w:rsidP="00B20D88">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Recommended literature</w:t>
      </w:r>
    </w:p>
    <w:p w:rsidR="00B20D88" w:rsidRDefault="00B20D88" w:rsidP="00B20D88">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Main literature</w:t>
      </w:r>
      <w:r w:rsidRPr="00F45C09">
        <w:rPr>
          <w:rFonts w:ascii="Times New Roman" w:hAnsi="Times New Roman" w:cs="Times New Roman"/>
          <w:b/>
          <w:sz w:val="28"/>
          <w:szCs w:val="28"/>
          <w:lang w:val="kk-KZ"/>
        </w:rPr>
        <w:t>:</w:t>
      </w:r>
    </w:p>
    <w:p w:rsidR="00B20D88" w:rsidRPr="00B7474D" w:rsidRDefault="00B20D88" w:rsidP="00B20D88">
      <w:pPr>
        <w:pStyle w:val="ad"/>
        <w:rPr>
          <w:rFonts w:ascii="Times New Roman" w:hAnsi="Times New Roman" w:cs="Times New Roman"/>
          <w:sz w:val="28"/>
          <w:szCs w:val="28"/>
          <w:lang w:val="en-US"/>
        </w:rPr>
      </w:pPr>
      <w:r>
        <w:rPr>
          <w:rFonts w:ascii="Times New Roman" w:hAnsi="Times New Roman" w:cs="Times New Roman"/>
          <w:sz w:val="28"/>
          <w:szCs w:val="28"/>
          <w:lang w:val="en-US"/>
        </w:rPr>
        <w:t>1</w:t>
      </w:r>
      <w:r w:rsidRPr="00B7474D">
        <w:rPr>
          <w:rFonts w:ascii="Times New Roman" w:hAnsi="Times New Roman" w:cs="Times New Roman"/>
          <w:sz w:val="28"/>
          <w:szCs w:val="28"/>
          <w:lang w:val="en-US"/>
        </w:rPr>
        <w:t xml:space="preserve">. Kate </w:t>
      </w:r>
      <w:proofErr w:type="spellStart"/>
      <w:proofErr w:type="gramStart"/>
      <w:r w:rsidRPr="00B7474D">
        <w:rPr>
          <w:rFonts w:ascii="Times New Roman" w:hAnsi="Times New Roman" w:cs="Times New Roman"/>
          <w:sz w:val="28"/>
          <w:szCs w:val="28"/>
          <w:lang w:val="en-US"/>
        </w:rPr>
        <w:t>pickering</w:t>
      </w:r>
      <w:proofErr w:type="spellEnd"/>
      <w:proofErr w:type="gramEnd"/>
      <w:r w:rsidRPr="00B7474D">
        <w:rPr>
          <w:rFonts w:ascii="Times New Roman" w:hAnsi="Times New Roman" w:cs="Times New Roman"/>
          <w:sz w:val="28"/>
          <w:szCs w:val="28"/>
          <w:lang w:val="en-US"/>
        </w:rPr>
        <w:t>&amp; Jackie</w:t>
      </w:r>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McAvoy</w:t>
      </w:r>
      <w:proofErr w:type="spellEnd"/>
      <w:r>
        <w:rPr>
          <w:rFonts w:ascii="Times New Roman" w:hAnsi="Times New Roman" w:cs="Times New Roman"/>
          <w:sz w:val="28"/>
          <w:szCs w:val="28"/>
          <w:lang w:val="en-US"/>
        </w:rPr>
        <w:t xml:space="preserve"> Global English,</w:t>
      </w:r>
      <w:r w:rsidRPr="00B7474D">
        <w:rPr>
          <w:rFonts w:ascii="Times New Roman" w:hAnsi="Times New Roman" w:cs="Times New Roman"/>
          <w:sz w:val="28"/>
          <w:szCs w:val="28"/>
          <w:lang w:val="en-US"/>
        </w:rPr>
        <w:t xml:space="preserve"> </w:t>
      </w:r>
      <w:proofErr w:type="spellStart"/>
      <w:r w:rsidRPr="00B7474D">
        <w:rPr>
          <w:rFonts w:ascii="Times New Roman" w:hAnsi="Times New Roman" w:cs="Times New Roman"/>
          <w:sz w:val="28"/>
          <w:szCs w:val="28"/>
          <w:lang w:val="en-US"/>
        </w:rPr>
        <w:t>coursebookMacmillan</w:t>
      </w:r>
      <w:proofErr w:type="spellEnd"/>
      <w:r w:rsidRPr="00B7474D">
        <w:rPr>
          <w:rFonts w:ascii="Times New Roman" w:hAnsi="Times New Roman" w:cs="Times New Roman"/>
          <w:sz w:val="28"/>
          <w:szCs w:val="28"/>
          <w:lang w:val="en-US"/>
        </w:rPr>
        <w:t xml:space="preserve"> 2010</w:t>
      </w:r>
    </w:p>
    <w:p w:rsidR="00B20D88" w:rsidRPr="00B20D88" w:rsidRDefault="00B20D88" w:rsidP="00B20D88">
      <w:pPr>
        <w:pStyle w:val="ad"/>
        <w:rPr>
          <w:rFonts w:ascii="Times New Roman" w:hAnsi="Times New Roman" w:cs="Times New Roman"/>
          <w:sz w:val="28"/>
          <w:szCs w:val="28"/>
          <w:lang w:val="en-US"/>
        </w:rPr>
      </w:pPr>
      <w:r>
        <w:rPr>
          <w:rFonts w:ascii="Times New Roman" w:hAnsi="Times New Roman" w:cs="Times New Roman"/>
          <w:sz w:val="28"/>
          <w:szCs w:val="28"/>
          <w:lang w:val="en-US"/>
        </w:rPr>
        <w:t>2</w:t>
      </w:r>
      <w:r w:rsidRPr="00B20D88">
        <w:rPr>
          <w:rFonts w:ascii="Times New Roman" w:hAnsi="Times New Roman" w:cs="Times New Roman"/>
          <w:sz w:val="28"/>
          <w:szCs w:val="28"/>
          <w:lang w:val="en-US"/>
        </w:rPr>
        <w:t>. Sue Kay &amp; Vaughan Jones. Inside Out, Elementary, Pre-Intermediate Macmillan 2007</w:t>
      </w:r>
    </w:p>
    <w:p w:rsidR="00B20D88" w:rsidRPr="00B20D88" w:rsidRDefault="00B20D88" w:rsidP="00B20D88">
      <w:pPr>
        <w:pStyle w:val="ad"/>
        <w:rPr>
          <w:rFonts w:ascii="Times New Roman" w:hAnsi="Times New Roman" w:cs="Times New Roman"/>
          <w:sz w:val="28"/>
          <w:szCs w:val="28"/>
          <w:lang w:val="en-US"/>
        </w:rPr>
      </w:pPr>
      <w:r>
        <w:rPr>
          <w:rFonts w:ascii="Times New Roman" w:hAnsi="Times New Roman" w:cs="Times New Roman"/>
          <w:sz w:val="28"/>
          <w:szCs w:val="28"/>
          <w:lang w:val="en-US"/>
        </w:rPr>
        <w:t>3</w:t>
      </w:r>
      <w:r w:rsidRPr="00B20D88">
        <w:rPr>
          <w:rFonts w:ascii="Times New Roman" w:hAnsi="Times New Roman" w:cs="Times New Roman"/>
          <w:sz w:val="28"/>
          <w:szCs w:val="28"/>
          <w:lang w:val="en-US"/>
        </w:rPr>
        <w:t xml:space="preserve">. Professional English in Use. Cambridge, Santiago </w:t>
      </w:r>
      <w:proofErr w:type="spellStart"/>
      <w:r w:rsidRPr="00B20D88">
        <w:rPr>
          <w:rFonts w:ascii="Times New Roman" w:hAnsi="Times New Roman" w:cs="Times New Roman"/>
          <w:sz w:val="28"/>
          <w:szCs w:val="28"/>
          <w:lang w:val="en-US"/>
        </w:rPr>
        <w:t>RemachaEsteras</w:t>
      </w:r>
      <w:proofErr w:type="spellEnd"/>
      <w:r w:rsidRPr="00B20D88">
        <w:rPr>
          <w:rFonts w:ascii="Times New Roman" w:hAnsi="Times New Roman" w:cs="Times New Roman"/>
          <w:sz w:val="28"/>
          <w:szCs w:val="28"/>
          <w:lang w:val="en-US"/>
        </w:rPr>
        <w:t xml:space="preserve">, Elena Marco Fabre. </w:t>
      </w:r>
    </w:p>
    <w:p w:rsidR="00B20D88" w:rsidRPr="00B20D88" w:rsidRDefault="00B20D88" w:rsidP="00B20D88">
      <w:pPr>
        <w:pStyle w:val="ad"/>
        <w:rPr>
          <w:rFonts w:ascii="Times New Roman" w:hAnsi="Times New Roman" w:cs="Times New Roman"/>
          <w:sz w:val="28"/>
          <w:szCs w:val="28"/>
          <w:lang w:val="en-US"/>
        </w:rPr>
      </w:pPr>
      <w:proofErr w:type="gramStart"/>
      <w:r>
        <w:rPr>
          <w:rFonts w:ascii="Times New Roman" w:hAnsi="Times New Roman" w:cs="Times New Roman"/>
          <w:sz w:val="28"/>
          <w:szCs w:val="28"/>
          <w:lang w:val="en-US"/>
        </w:rPr>
        <w:t>4</w:t>
      </w:r>
      <w:r w:rsidRPr="00B20D88">
        <w:rPr>
          <w:rFonts w:ascii="Times New Roman" w:hAnsi="Times New Roman" w:cs="Times New Roman"/>
          <w:sz w:val="28"/>
          <w:szCs w:val="28"/>
          <w:lang w:val="en-US"/>
        </w:rPr>
        <w:t xml:space="preserve">. Peter </w:t>
      </w:r>
      <w:proofErr w:type="spellStart"/>
      <w:r w:rsidRPr="00B20D88">
        <w:rPr>
          <w:rFonts w:ascii="Times New Roman" w:hAnsi="Times New Roman" w:cs="Times New Roman"/>
          <w:sz w:val="28"/>
          <w:szCs w:val="28"/>
          <w:lang w:val="en-US"/>
        </w:rPr>
        <w:t>Maggs</w:t>
      </w:r>
      <w:proofErr w:type="spellEnd"/>
      <w:r w:rsidRPr="00B20D88">
        <w:rPr>
          <w:rFonts w:ascii="Times New Roman" w:hAnsi="Times New Roman" w:cs="Times New Roman"/>
          <w:sz w:val="28"/>
          <w:szCs w:val="28"/>
          <w:lang w:val="en-US"/>
        </w:rPr>
        <w:t>&amp; Jenny Quintana.</w:t>
      </w:r>
      <w:proofErr w:type="gramEnd"/>
      <w:r w:rsidRPr="00B20D88">
        <w:rPr>
          <w:rFonts w:ascii="Times New Roman" w:hAnsi="Times New Roman" w:cs="Times New Roman"/>
          <w:sz w:val="28"/>
          <w:szCs w:val="28"/>
          <w:lang w:val="en-US"/>
        </w:rPr>
        <w:t xml:space="preserve"> Move. </w:t>
      </w:r>
      <w:proofErr w:type="gramStart"/>
      <w:r w:rsidRPr="00B20D88">
        <w:rPr>
          <w:rFonts w:ascii="Times New Roman" w:hAnsi="Times New Roman" w:cs="Times New Roman"/>
          <w:sz w:val="28"/>
          <w:szCs w:val="28"/>
          <w:lang w:val="en-US"/>
        </w:rPr>
        <w:t>Elementary.</w:t>
      </w:r>
      <w:proofErr w:type="gramEnd"/>
      <w:r w:rsidRPr="00B20D88">
        <w:rPr>
          <w:rFonts w:ascii="Times New Roman" w:hAnsi="Times New Roman" w:cs="Times New Roman"/>
          <w:sz w:val="28"/>
          <w:szCs w:val="28"/>
          <w:lang w:val="en-US"/>
        </w:rPr>
        <w:t xml:space="preserve"> Macmillan 2007</w:t>
      </w:r>
    </w:p>
    <w:p w:rsidR="00B20D88" w:rsidRPr="00B20D88" w:rsidRDefault="00B20D88" w:rsidP="00B20D88">
      <w:pPr>
        <w:pStyle w:val="ad"/>
        <w:rPr>
          <w:rFonts w:ascii="Times New Roman" w:hAnsi="Times New Roman" w:cs="Times New Roman"/>
          <w:sz w:val="28"/>
          <w:szCs w:val="28"/>
          <w:lang w:val="en-US"/>
        </w:rPr>
      </w:pPr>
      <w:proofErr w:type="gramStart"/>
      <w:r>
        <w:rPr>
          <w:rFonts w:ascii="Times New Roman" w:hAnsi="Times New Roman" w:cs="Times New Roman"/>
          <w:sz w:val="28"/>
          <w:szCs w:val="28"/>
          <w:lang w:val="en-US"/>
        </w:rPr>
        <w:t>5</w:t>
      </w:r>
      <w:r w:rsidRPr="00B20D88">
        <w:rPr>
          <w:rFonts w:ascii="Times New Roman" w:hAnsi="Times New Roman" w:cs="Times New Roman"/>
          <w:sz w:val="28"/>
          <w:szCs w:val="28"/>
          <w:lang w:val="en-US"/>
        </w:rPr>
        <w:t xml:space="preserve">. Peter </w:t>
      </w:r>
      <w:proofErr w:type="spellStart"/>
      <w:r w:rsidRPr="00B20D88">
        <w:rPr>
          <w:rFonts w:ascii="Times New Roman" w:hAnsi="Times New Roman" w:cs="Times New Roman"/>
          <w:sz w:val="28"/>
          <w:szCs w:val="28"/>
          <w:lang w:val="en-US"/>
        </w:rPr>
        <w:t>Maggs</w:t>
      </w:r>
      <w:proofErr w:type="spellEnd"/>
      <w:r w:rsidRPr="00B20D88">
        <w:rPr>
          <w:rFonts w:ascii="Times New Roman" w:hAnsi="Times New Roman" w:cs="Times New Roman"/>
          <w:sz w:val="28"/>
          <w:szCs w:val="28"/>
          <w:lang w:val="en-US"/>
        </w:rPr>
        <w:t>&amp; Jenny Quintana.</w:t>
      </w:r>
      <w:proofErr w:type="gramEnd"/>
      <w:r w:rsidRPr="00B20D88">
        <w:rPr>
          <w:rFonts w:ascii="Times New Roman" w:hAnsi="Times New Roman" w:cs="Times New Roman"/>
          <w:sz w:val="28"/>
          <w:szCs w:val="28"/>
          <w:lang w:val="en-US"/>
        </w:rPr>
        <w:t xml:space="preserve">  Move. Pre –intermediate. Macmillan 2007.</w:t>
      </w:r>
    </w:p>
    <w:p w:rsidR="00B20D88" w:rsidRPr="00B20D88" w:rsidRDefault="00B20D88" w:rsidP="00B20D88">
      <w:pPr>
        <w:pStyle w:val="ad"/>
        <w:rPr>
          <w:rFonts w:ascii="Times New Roman" w:hAnsi="Times New Roman" w:cs="Times New Roman"/>
          <w:sz w:val="28"/>
          <w:szCs w:val="28"/>
          <w:lang w:val="en-US"/>
        </w:rPr>
      </w:pPr>
      <w:proofErr w:type="gramStart"/>
      <w:r>
        <w:rPr>
          <w:rFonts w:ascii="Times New Roman" w:hAnsi="Times New Roman" w:cs="Times New Roman"/>
          <w:sz w:val="28"/>
          <w:szCs w:val="28"/>
          <w:lang w:val="en-US"/>
        </w:rPr>
        <w:t>6</w:t>
      </w:r>
      <w:r w:rsidRPr="00B7474D">
        <w:rPr>
          <w:rFonts w:ascii="Times New Roman" w:hAnsi="Times New Roman" w:cs="Times New Roman"/>
          <w:sz w:val="28"/>
          <w:szCs w:val="28"/>
          <w:lang w:val="en-US"/>
        </w:rPr>
        <w:t xml:space="preserve">. Jan Bell &amp; Roger </w:t>
      </w:r>
      <w:proofErr w:type="spellStart"/>
      <w:r w:rsidRPr="00B7474D">
        <w:rPr>
          <w:rFonts w:ascii="Times New Roman" w:hAnsi="Times New Roman" w:cs="Times New Roman"/>
          <w:sz w:val="28"/>
          <w:szCs w:val="28"/>
          <w:lang w:val="en-US"/>
        </w:rPr>
        <w:t>Gower.Matters</w:t>
      </w:r>
      <w:proofErr w:type="spellEnd"/>
      <w:r w:rsidRPr="00B7474D">
        <w:rPr>
          <w:rFonts w:ascii="Times New Roman" w:hAnsi="Times New Roman" w:cs="Times New Roman"/>
          <w:sz w:val="28"/>
          <w:szCs w:val="28"/>
          <w:lang w:val="en-US"/>
        </w:rPr>
        <w:t>.</w:t>
      </w:r>
      <w:proofErr w:type="gramEnd"/>
      <w:r w:rsidRPr="00B7474D">
        <w:rPr>
          <w:rFonts w:ascii="Times New Roman" w:hAnsi="Times New Roman" w:cs="Times New Roman"/>
          <w:sz w:val="28"/>
          <w:szCs w:val="28"/>
          <w:lang w:val="en-US"/>
        </w:rPr>
        <w:t xml:space="preserve">  </w:t>
      </w:r>
      <w:r w:rsidRPr="00B20D88">
        <w:rPr>
          <w:rFonts w:ascii="Times New Roman" w:hAnsi="Times New Roman" w:cs="Times New Roman"/>
          <w:sz w:val="28"/>
          <w:szCs w:val="28"/>
          <w:lang w:val="en-US"/>
        </w:rPr>
        <w:t xml:space="preserve">Pre –intermediate. </w:t>
      </w:r>
      <w:proofErr w:type="gramStart"/>
      <w:r w:rsidRPr="00B20D88">
        <w:rPr>
          <w:rFonts w:ascii="Times New Roman" w:hAnsi="Times New Roman" w:cs="Times New Roman"/>
          <w:sz w:val="28"/>
          <w:szCs w:val="28"/>
          <w:lang w:val="en-US"/>
        </w:rPr>
        <w:t>Longman  2007</w:t>
      </w:r>
      <w:proofErr w:type="gramEnd"/>
      <w:r w:rsidRPr="00B20D88">
        <w:rPr>
          <w:rFonts w:ascii="Times New Roman" w:hAnsi="Times New Roman" w:cs="Times New Roman"/>
          <w:sz w:val="28"/>
          <w:szCs w:val="28"/>
          <w:lang w:val="en-US"/>
        </w:rPr>
        <w:t>.</w:t>
      </w:r>
    </w:p>
    <w:p w:rsidR="00B20D88" w:rsidRPr="00B20D88" w:rsidRDefault="00B20D88" w:rsidP="00B20D88">
      <w:pPr>
        <w:pStyle w:val="ad"/>
        <w:rPr>
          <w:rFonts w:ascii="Times New Roman" w:hAnsi="Times New Roman" w:cs="Times New Roman"/>
          <w:sz w:val="28"/>
          <w:szCs w:val="28"/>
          <w:lang w:val="en-US"/>
        </w:rPr>
      </w:pPr>
      <w:r>
        <w:rPr>
          <w:rFonts w:ascii="Times New Roman" w:hAnsi="Times New Roman" w:cs="Times New Roman"/>
          <w:sz w:val="28"/>
          <w:szCs w:val="28"/>
          <w:lang w:val="en-US"/>
        </w:rPr>
        <w:t>7</w:t>
      </w:r>
      <w:r w:rsidRPr="00B20D88">
        <w:rPr>
          <w:rFonts w:ascii="Times New Roman" w:hAnsi="Times New Roman" w:cs="Times New Roman"/>
          <w:sz w:val="28"/>
          <w:szCs w:val="28"/>
          <w:lang w:val="en-US"/>
        </w:rPr>
        <w:t xml:space="preserve">. Liz &amp; John Soars. </w:t>
      </w:r>
      <w:proofErr w:type="gramStart"/>
      <w:r w:rsidRPr="00B20D88">
        <w:rPr>
          <w:rFonts w:ascii="Times New Roman" w:hAnsi="Times New Roman" w:cs="Times New Roman"/>
          <w:sz w:val="28"/>
          <w:szCs w:val="28"/>
          <w:lang w:val="en-US"/>
        </w:rPr>
        <w:t>New Headway.</w:t>
      </w:r>
      <w:proofErr w:type="gramEnd"/>
      <w:r w:rsidRPr="00B20D88">
        <w:rPr>
          <w:rFonts w:ascii="Times New Roman" w:hAnsi="Times New Roman" w:cs="Times New Roman"/>
          <w:sz w:val="28"/>
          <w:szCs w:val="28"/>
          <w:lang w:val="en-US"/>
        </w:rPr>
        <w:t xml:space="preserve"> Pre –intermediate.  </w:t>
      </w:r>
      <w:proofErr w:type="gramStart"/>
      <w:r w:rsidRPr="00B20D88">
        <w:rPr>
          <w:rFonts w:ascii="Times New Roman" w:hAnsi="Times New Roman" w:cs="Times New Roman"/>
          <w:sz w:val="28"/>
          <w:szCs w:val="28"/>
          <w:lang w:val="en-US"/>
        </w:rPr>
        <w:t>Oxford University Press 2009.</w:t>
      </w:r>
      <w:proofErr w:type="gramEnd"/>
    </w:p>
    <w:p w:rsidR="00B20D88" w:rsidRPr="00B20D88" w:rsidRDefault="00B20D88" w:rsidP="00B20D88">
      <w:pPr>
        <w:pStyle w:val="ad"/>
        <w:rPr>
          <w:rFonts w:ascii="Times New Roman" w:hAnsi="Times New Roman" w:cs="Times New Roman"/>
          <w:sz w:val="28"/>
          <w:szCs w:val="28"/>
          <w:lang w:val="en-US"/>
        </w:rPr>
      </w:pPr>
      <w:proofErr w:type="gramStart"/>
      <w:r>
        <w:rPr>
          <w:rFonts w:ascii="Times New Roman" w:hAnsi="Times New Roman" w:cs="Times New Roman"/>
          <w:sz w:val="28"/>
          <w:szCs w:val="28"/>
          <w:lang w:val="en-US"/>
        </w:rPr>
        <w:t>8</w:t>
      </w:r>
      <w:r w:rsidRPr="00B20D88">
        <w:rPr>
          <w:rFonts w:ascii="Times New Roman" w:hAnsi="Times New Roman" w:cs="Times New Roman"/>
          <w:sz w:val="28"/>
          <w:szCs w:val="28"/>
          <w:lang w:val="en-US"/>
        </w:rPr>
        <w:t xml:space="preserve"> .www.</w:t>
      </w:r>
      <w:proofErr w:type="gramEnd"/>
      <w:r w:rsidRPr="00B20D88">
        <w:rPr>
          <w:rFonts w:ascii="Times New Roman" w:hAnsi="Times New Roman" w:cs="Times New Roman"/>
          <w:sz w:val="28"/>
          <w:szCs w:val="28"/>
          <w:lang w:val="en-US"/>
        </w:rPr>
        <w:t xml:space="preserve"> Wikipedia</w:t>
      </w:r>
    </w:p>
    <w:p w:rsidR="00B20D88" w:rsidRPr="0007500B" w:rsidRDefault="00B20D88" w:rsidP="00B20D88">
      <w:pPr>
        <w:spacing w:after="0" w:line="240" w:lineRule="auto"/>
        <w:jc w:val="both"/>
        <w:rPr>
          <w:rFonts w:ascii="Times New Roman" w:hAnsi="Times New Roman"/>
          <w:b/>
          <w:sz w:val="24"/>
          <w:szCs w:val="24"/>
          <w:lang w:val="en-US"/>
        </w:rPr>
      </w:pPr>
    </w:p>
    <w:p w:rsidR="00B20D88" w:rsidRPr="00F45C09" w:rsidRDefault="00B20D88" w:rsidP="00B20D88">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B20D88" w:rsidRPr="00F45C09" w:rsidRDefault="00B20D88" w:rsidP="00B20D88">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 xml:space="preserve">1. </w:t>
      </w:r>
      <w:proofErr w:type="spellStart"/>
      <w:r w:rsidRPr="00F45C09">
        <w:rPr>
          <w:rFonts w:ascii="Times New Roman" w:hAnsi="Times New Roman" w:cs="Times New Roman"/>
          <w:sz w:val="28"/>
          <w:szCs w:val="28"/>
          <w:lang w:val="en-US"/>
        </w:rPr>
        <w:t>R.Murphy</w:t>
      </w:r>
      <w:proofErr w:type="spellEnd"/>
      <w:r w:rsidRPr="00F45C09">
        <w:rPr>
          <w:rFonts w:ascii="Times New Roman" w:hAnsi="Times New Roman" w:cs="Times New Roman"/>
          <w:sz w:val="28"/>
          <w:szCs w:val="28"/>
          <w:lang w:val="en-US"/>
        </w:rPr>
        <w:t xml:space="preserve"> “English Grammar in Use” a self-study reference and practice book for elementary students of English, and audio CDs (2</w:t>
      </w:r>
      <w:proofErr w:type="gramStart"/>
      <w:r w:rsidRPr="00F45C09">
        <w:rPr>
          <w:rFonts w:ascii="Times New Roman" w:hAnsi="Times New Roman" w:cs="Times New Roman"/>
          <w:sz w:val="28"/>
          <w:szCs w:val="28"/>
          <w:lang w:val="en-US"/>
        </w:rPr>
        <w:t>)  third</w:t>
      </w:r>
      <w:proofErr w:type="gramEnd"/>
      <w:r w:rsidRPr="00F45C09">
        <w:rPr>
          <w:rFonts w:ascii="Times New Roman" w:hAnsi="Times New Roman" w:cs="Times New Roman"/>
          <w:sz w:val="28"/>
          <w:szCs w:val="28"/>
          <w:lang w:val="en-US"/>
        </w:rPr>
        <w:t xml:space="preserve"> edition; Oxford University Press. 2011</w:t>
      </w:r>
    </w:p>
    <w:p w:rsidR="00B20D88" w:rsidRPr="00B20D88" w:rsidRDefault="00B20D88" w:rsidP="00B20D88">
      <w:pPr>
        <w:pStyle w:val="ad"/>
        <w:rPr>
          <w:rFonts w:ascii="Times New Roman" w:hAnsi="Times New Roman"/>
          <w:sz w:val="28"/>
          <w:szCs w:val="28"/>
          <w:lang w:val="en-US"/>
        </w:rPr>
      </w:pPr>
      <w:proofErr w:type="gramStart"/>
      <w:r>
        <w:rPr>
          <w:rFonts w:ascii="Times New Roman" w:hAnsi="Times New Roman"/>
          <w:sz w:val="28"/>
          <w:szCs w:val="28"/>
          <w:lang w:val="en-US"/>
        </w:rPr>
        <w:t>2.</w:t>
      </w:r>
      <w:r w:rsidRPr="00886423">
        <w:rPr>
          <w:rFonts w:ascii="Times New Roman" w:hAnsi="Times New Roman"/>
          <w:sz w:val="28"/>
          <w:szCs w:val="28"/>
          <w:lang w:val="en-US"/>
        </w:rPr>
        <w:t xml:space="preserve"> R. Murphy “English Grammar in Use” a self-study reference and practice book for intermediate students of English, and audio CDs (2) third edition); Oxford University Press.</w:t>
      </w:r>
      <w:proofErr w:type="gramEnd"/>
      <w:r w:rsidRPr="00886423">
        <w:rPr>
          <w:rFonts w:ascii="Times New Roman" w:hAnsi="Times New Roman"/>
          <w:sz w:val="28"/>
          <w:szCs w:val="28"/>
          <w:lang w:val="en-US"/>
        </w:rPr>
        <w:t xml:space="preserve"> </w:t>
      </w:r>
      <w:r w:rsidRPr="00B20D88">
        <w:rPr>
          <w:rFonts w:ascii="Times New Roman" w:hAnsi="Times New Roman"/>
          <w:sz w:val="28"/>
          <w:szCs w:val="28"/>
          <w:lang w:val="en-US"/>
        </w:rPr>
        <w:t>2011</w:t>
      </w:r>
    </w:p>
    <w:p w:rsidR="00B20D88" w:rsidRPr="00886423" w:rsidRDefault="00B20D88" w:rsidP="00B20D88">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xml:space="preserve"> Kate Pickering&amp; Jackie </w:t>
      </w:r>
      <w:proofErr w:type="spellStart"/>
      <w:r w:rsidRPr="00886423">
        <w:rPr>
          <w:rFonts w:ascii="Times New Roman" w:hAnsi="Times New Roman"/>
          <w:sz w:val="28"/>
          <w:szCs w:val="28"/>
          <w:lang w:val="en-US"/>
        </w:rPr>
        <w:t>McAvoy</w:t>
      </w:r>
      <w:proofErr w:type="spellEnd"/>
      <w:r w:rsidRPr="00886423">
        <w:rPr>
          <w:rFonts w:ascii="Times New Roman" w:hAnsi="Times New Roman"/>
          <w:sz w:val="28"/>
          <w:szCs w:val="28"/>
          <w:lang w:val="en-US"/>
        </w:rPr>
        <w:t xml:space="preserve"> Global English, Pre-Intermediate </w:t>
      </w:r>
      <w:proofErr w:type="spellStart"/>
      <w:r w:rsidRPr="00886423">
        <w:rPr>
          <w:rFonts w:ascii="Times New Roman" w:hAnsi="Times New Roman"/>
          <w:sz w:val="28"/>
          <w:szCs w:val="28"/>
          <w:lang w:val="en-US"/>
        </w:rPr>
        <w:t>coursebook</w:t>
      </w:r>
      <w:proofErr w:type="spellEnd"/>
      <w:r w:rsidRPr="00886423">
        <w:rPr>
          <w:rFonts w:ascii="Times New Roman" w:hAnsi="Times New Roman"/>
          <w:sz w:val="28"/>
          <w:szCs w:val="28"/>
          <w:lang w:val="en-US"/>
        </w:rPr>
        <w:t xml:space="preserve"> Macmillan 2010</w:t>
      </w:r>
    </w:p>
    <w:p w:rsidR="00B20D88" w:rsidRPr="00886423" w:rsidRDefault="00B20D88" w:rsidP="00B20D88">
      <w:pPr>
        <w:pStyle w:val="ad"/>
        <w:rPr>
          <w:rFonts w:ascii="Times New Roman" w:hAnsi="Times New Roman"/>
          <w:sz w:val="28"/>
          <w:szCs w:val="28"/>
          <w:lang w:val="en-US"/>
        </w:rPr>
      </w:pPr>
      <w:r>
        <w:rPr>
          <w:rFonts w:ascii="Times New Roman" w:hAnsi="Times New Roman"/>
          <w:sz w:val="28"/>
          <w:szCs w:val="28"/>
          <w:lang w:val="en-US"/>
        </w:rPr>
        <w:t>5.</w:t>
      </w:r>
      <w:r w:rsidRPr="00886423">
        <w:rPr>
          <w:rFonts w:ascii="Times New Roman" w:hAnsi="Times New Roman"/>
          <w:sz w:val="28"/>
          <w:szCs w:val="28"/>
          <w:lang w:val="en-US"/>
        </w:rPr>
        <w:t xml:space="preserve"> Richard </w:t>
      </w:r>
      <w:proofErr w:type="spellStart"/>
      <w:r w:rsidRPr="00886423">
        <w:rPr>
          <w:rFonts w:ascii="Times New Roman" w:hAnsi="Times New Roman"/>
          <w:sz w:val="28"/>
          <w:szCs w:val="28"/>
          <w:lang w:val="en-US"/>
        </w:rPr>
        <w:t>Acklam</w:t>
      </w:r>
      <w:proofErr w:type="spellEnd"/>
      <w:r w:rsidRPr="00886423">
        <w:rPr>
          <w:rFonts w:ascii="Times New Roman" w:hAnsi="Times New Roman"/>
          <w:sz w:val="28"/>
          <w:szCs w:val="28"/>
          <w:lang w:val="en-US"/>
        </w:rPr>
        <w:t xml:space="preserve"> &amp; </w:t>
      </w:r>
      <w:proofErr w:type="spellStart"/>
      <w:r w:rsidRPr="00886423">
        <w:rPr>
          <w:rFonts w:ascii="Times New Roman" w:hAnsi="Times New Roman"/>
          <w:sz w:val="28"/>
          <w:szCs w:val="28"/>
          <w:lang w:val="en-US"/>
        </w:rPr>
        <w:t>AramintaCrace</w:t>
      </w:r>
      <w:proofErr w:type="spellEnd"/>
      <w:r w:rsidRPr="00886423">
        <w:rPr>
          <w:rFonts w:ascii="Times New Roman" w:hAnsi="Times New Roman"/>
          <w:sz w:val="28"/>
          <w:szCs w:val="28"/>
          <w:lang w:val="en-US"/>
        </w:rPr>
        <w:t xml:space="preserve"> Total English, Pre-Intermediate Longman 2007</w:t>
      </w:r>
    </w:p>
    <w:p w:rsidR="00B20D88" w:rsidRPr="00886423" w:rsidRDefault="00B20D88" w:rsidP="00B20D88">
      <w:pPr>
        <w:pStyle w:val="ad"/>
        <w:rPr>
          <w:rFonts w:ascii="Times New Roman" w:hAnsi="Times New Roman"/>
          <w:sz w:val="28"/>
          <w:szCs w:val="28"/>
          <w:lang w:val="en-US"/>
        </w:rPr>
      </w:pPr>
      <w:r>
        <w:rPr>
          <w:rFonts w:ascii="Times New Roman" w:hAnsi="Times New Roman"/>
          <w:sz w:val="28"/>
          <w:szCs w:val="28"/>
          <w:lang w:val="en-US"/>
        </w:rPr>
        <w:t>6.</w:t>
      </w:r>
      <w:r w:rsidRPr="00886423">
        <w:rPr>
          <w:rFonts w:ascii="Times New Roman" w:hAnsi="Times New Roman"/>
          <w:sz w:val="28"/>
          <w:szCs w:val="28"/>
          <w:lang w:val="en-US"/>
        </w:rPr>
        <w:t xml:space="preserve"> Sue Kay &amp; Vaughan Jones. Inside Out, Pre-Intermediate Macmillan 2007</w:t>
      </w:r>
    </w:p>
    <w:p w:rsidR="00B20D88" w:rsidRPr="000E5D1F" w:rsidRDefault="00B20D88" w:rsidP="00B20D88">
      <w:pPr>
        <w:pStyle w:val="ad"/>
        <w:rPr>
          <w:rFonts w:ascii="Times New Roman" w:hAnsi="Times New Roman"/>
          <w:sz w:val="28"/>
          <w:szCs w:val="28"/>
          <w:lang w:val="en-US"/>
        </w:rPr>
      </w:pPr>
    </w:p>
    <w:bookmarkEnd w:id="0"/>
    <w:p w:rsidR="00444357" w:rsidRDefault="00444357" w:rsidP="005A6529">
      <w:pPr>
        <w:rPr>
          <w:rFonts w:ascii="Times New Roman" w:hAnsi="Times New Roman" w:cs="Times New Roman"/>
          <w:b/>
          <w:sz w:val="28"/>
          <w:szCs w:val="28"/>
          <w:lang w:val="en-US"/>
        </w:rPr>
      </w:pPr>
    </w:p>
    <w:p w:rsidR="005A6529" w:rsidRPr="000E5D1F" w:rsidRDefault="00D405A6" w:rsidP="005A6529">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Practical lessons 8-9</w:t>
      </w:r>
    </w:p>
    <w:p w:rsidR="005A6529" w:rsidRPr="00B20D88" w:rsidRDefault="005A6529" w:rsidP="005A6529">
      <w:pPr>
        <w:rPr>
          <w:rFonts w:ascii="Times New Roman" w:hAnsi="Times New Roman" w:cs="Times New Roman"/>
          <w:b/>
          <w:sz w:val="28"/>
          <w:szCs w:val="28"/>
          <w:lang w:val="en-US"/>
        </w:rPr>
      </w:pPr>
      <w:r w:rsidRPr="00115AFA">
        <w:rPr>
          <w:rFonts w:ascii="Times New Roman" w:hAnsi="Times New Roman" w:cs="Times New Roman"/>
          <w:b/>
          <w:sz w:val="28"/>
          <w:szCs w:val="28"/>
          <w:lang w:val="en-US"/>
        </w:rPr>
        <w:t>The</w:t>
      </w:r>
      <w:r>
        <w:rPr>
          <w:rFonts w:ascii="Times New Roman" w:hAnsi="Times New Roman" w:cs="Times New Roman"/>
          <w:b/>
          <w:sz w:val="28"/>
          <w:szCs w:val="28"/>
          <w:lang w:val="en-US"/>
        </w:rPr>
        <w:t xml:space="preserve"> theme of the lesson: </w:t>
      </w:r>
      <w:r w:rsidR="00B20D88" w:rsidRPr="00B20D88">
        <w:rPr>
          <w:rFonts w:ascii="Times New Roman" w:hAnsi="Times New Roman" w:cs="Times New Roman"/>
          <w:b/>
          <w:sz w:val="28"/>
          <w:szCs w:val="28"/>
          <w:lang w:val="en-US"/>
        </w:rPr>
        <w:t xml:space="preserve">Animal disease </w:t>
      </w:r>
    </w:p>
    <w:p w:rsidR="005A6529" w:rsidRPr="000E5D1F" w:rsidRDefault="005A6529" w:rsidP="005A6529">
      <w:pPr>
        <w:rPr>
          <w:rFonts w:ascii="Times New Roman" w:hAnsi="Times New Roman" w:cs="Times New Roman"/>
          <w:sz w:val="28"/>
          <w:szCs w:val="28"/>
          <w:lang w:val="en-US"/>
        </w:rPr>
      </w:pPr>
      <w:r w:rsidRPr="006F52E0">
        <w:rPr>
          <w:rFonts w:ascii="Times New Roman" w:hAnsi="Times New Roman" w:cs="Times New Roman"/>
          <w:b/>
          <w:sz w:val="28"/>
          <w:szCs w:val="28"/>
          <w:lang w:val="en-US"/>
        </w:rPr>
        <w:t>Lesson plan:</w:t>
      </w:r>
      <w:r w:rsidRPr="00C77160">
        <w:rPr>
          <w:lang w:val="en-US"/>
        </w:rPr>
        <w:t xml:space="preserve"> </w:t>
      </w:r>
      <w:r w:rsidRPr="000E5D1F">
        <w:rPr>
          <w:rFonts w:ascii="Times New Roman" w:hAnsi="Times New Roman" w:cs="Times New Roman"/>
          <w:sz w:val="28"/>
          <w:szCs w:val="28"/>
          <w:lang w:val="en-US"/>
        </w:rPr>
        <w:t>to e</w:t>
      </w:r>
      <w:r w:rsidRPr="00DD182A">
        <w:rPr>
          <w:rFonts w:ascii="Times New Roman" w:hAnsi="Times New Roman" w:cs="Times New Roman"/>
          <w:sz w:val="28"/>
          <w:szCs w:val="28"/>
          <w:lang w:val="en-US"/>
        </w:rPr>
        <w:t>xtend voc</w:t>
      </w:r>
      <w:r w:rsidRPr="000E5D1F">
        <w:rPr>
          <w:rFonts w:ascii="Times New Roman" w:hAnsi="Times New Roman" w:cs="Times New Roman"/>
          <w:sz w:val="28"/>
          <w:szCs w:val="28"/>
          <w:lang w:val="en-US"/>
        </w:rPr>
        <w:t xml:space="preserve">abulary from the </w:t>
      </w:r>
      <w:r w:rsidRPr="00DD182A">
        <w:rPr>
          <w:rFonts w:ascii="Times New Roman" w:hAnsi="Times New Roman" w:cs="Times New Roman"/>
          <w:sz w:val="28"/>
          <w:szCs w:val="28"/>
          <w:lang w:val="en-US"/>
        </w:rPr>
        <w:t xml:space="preserve">fields of </w:t>
      </w:r>
      <w:r w:rsidR="00B20D88">
        <w:rPr>
          <w:rFonts w:ascii="Times New Roman" w:hAnsi="Times New Roman" w:cs="Times New Roman"/>
          <w:sz w:val="28"/>
          <w:szCs w:val="28"/>
          <w:lang w:val="en-US"/>
        </w:rPr>
        <w:t xml:space="preserve">Animal disease and </w:t>
      </w:r>
      <w:proofErr w:type="gramStart"/>
      <w:r w:rsidR="00B20D88">
        <w:rPr>
          <w:rFonts w:ascii="Times New Roman" w:hAnsi="Times New Roman" w:cs="Times New Roman"/>
          <w:sz w:val="28"/>
          <w:szCs w:val="28"/>
          <w:lang w:val="en-US"/>
        </w:rPr>
        <w:t xml:space="preserve">general </w:t>
      </w:r>
      <w:r w:rsidRPr="000E5D1F">
        <w:rPr>
          <w:rFonts w:ascii="Times New Roman" w:hAnsi="Times New Roman" w:cs="Times New Roman"/>
          <w:sz w:val="28"/>
          <w:szCs w:val="28"/>
          <w:lang w:val="en-US"/>
        </w:rPr>
        <w:t xml:space="preserve"> vocabulary</w:t>
      </w:r>
      <w:proofErr w:type="gramEnd"/>
      <w:r w:rsidRPr="000E5D1F">
        <w:rPr>
          <w:rFonts w:ascii="Times New Roman" w:hAnsi="Times New Roman" w:cs="Times New Roman"/>
          <w:sz w:val="28"/>
          <w:szCs w:val="28"/>
          <w:lang w:val="en-US"/>
        </w:rPr>
        <w:t>; to improve</w:t>
      </w:r>
      <w:r w:rsidRPr="00DD182A">
        <w:rPr>
          <w:rFonts w:ascii="Times New Roman" w:hAnsi="Times New Roman" w:cs="Times New Roman"/>
          <w:sz w:val="28"/>
          <w:szCs w:val="28"/>
          <w:lang w:val="en-US"/>
        </w:rPr>
        <w:t xml:space="preserve"> the skills </w:t>
      </w:r>
      <w:r w:rsidRPr="000E5D1F">
        <w:rPr>
          <w:rFonts w:ascii="Times New Roman" w:hAnsi="Times New Roman" w:cs="Times New Roman"/>
          <w:sz w:val="28"/>
          <w:szCs w:val="28"/>
          <w:lang w:val="en-US"/>
        </w:rPr>
        <w:t>evaluation, viewing and reading of professional character</w:t>
      </w:r>
      <w:r w:rsidRPr="00DD182A">
        <w:rPr>
          <w:rFonts w:ascii="Times New Roman" w:hAnsi="Times New Roman" w:cs="Times New Roman"/>
          <w:sz w:val="28"/>
          <w:szCs w:val="28"/>
          <w:lang w:val="en-US"/>
        </w:rPr>
        <w:t xml:space="preserve"> of the texts;</w:t>
      </w:r>
    </w:p>
    <w:p w:rsidR="005A6529" w:rsidRPr="00DD182A" w:rsidRDefault="005A6529" w:rsidP="005A6529">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D405A6" w:rsidRDefault="00D405A6" w:rsidP="005A6529">
      <w:pPr>
        <w:rPr>
          <w:rFonts w:ascii="Times New Roman" w:hAnsi="Times New Roman" w:cs="Times New Roman"/>
          <w:b/>
          <w:sz w:val="28"/>
          <w:szCs w:val="28"/>
          <w:lang w:val="en-US"/>
        </w:rPr>
      </w:pPr>
    </w:p>
    <w:p w:rsidR="004C0C68" w:rsidRPr="00D405A6" w:rsidRDefault="005A6529" w:rsidP="005A6529">
      <w:pPr>
        <w:rPr>
          <w:rFonts w:ascii="Times New Roman" w:hAnsi="Times New Roman" w:cs="Times New Roman"/>
          <w:b/>
          <w:sz w:val="28"/>
          <w:szCs w:val="28"/>
          <w:lang w:val="en-US"/>
        </w:rPr>
      </w:pPr>
      <w:r w:rsidRPr="00332B6A">
        <w:rPr>
          <w:rFonts w:ascii="Times New Roman" w:hAnsi="Times New Roman" w:cs="Times New Roman"/>
          <w:b/>
          <w:sz w:val="28"/>
          <w:szCs w:val="28"/>
          <w:lang w:val="en-US"/>
        </w:rPr>
        <w:t>Brief theoretical information</w:t>
      </w:r>
    </w:p>
    <w:p w:rsidR="00A13C22" w:rsidRPr="00B20D88" w:rsidRDefault="00A13C22" w:rsidP="00B20D88">
      <w:pPr>
        <w:rPr>
          <w:rFonts w:ascii="Times New Roman" w:hAnsi="Times New Roman" w:cs="Times New Roman"/>
          <w:sz w:val="28"/>
          <w:szCs w:val="28"/>
          <w:lang w:val="en-US"/>
        </w:rPr>
      </w:pPr>
      <w:proofErr w:type="gramStart"/>
      <w:r w:rsidRPr="00B20D88">
        <w:rPr>
          <w:rFonts w:ascii="Times New Roman" w:hAnsi="Times New Roman" w:cs="Times New Roman"/>
          <w:sz w:val="28"/>
          <w:szCs w:val="28"/>
          <w:lang w:val="en-US"/>
        </w:rPr>
        <w:t>Animal disease, an impairment of the normal state of an animal that interrupts or modifies its vital functions.</w:t>
      </w:r>
      <w:proofErr w:type="gramEnd"/>
    </w:p>
    <w:p w:rsidR="00A13C22" w:rsidRPr="00B20D88" w:rsidRDefault="00A13C22" w:rsidP="00B20D88">
      <w:pPr>
        <w:rPr>
          <w:rFonts w:ascii="Times New Roman" w:hAnsi="Times New Roman" w:cs="Times New Roman"/>
          <w:sz w:val="28"/>
          <w:szCs w:val="28"/>
          <w:lang w:val="en-US"/>
        </w:rPr>
      </w:pPr>
      <w:r w:rsidRPr="00155625">
        <w:rPr>
          <w:rFonts w:ascii="Times New Roman" w:hAnsi="Times New Roman" w:cs="Times New Roman"/>
          <w:sz w:val="28"/>
          <w:szCs w:val="28"/>
          <w:lang w:val="en-US"/>
        </w:rPr>
        <w:t xml:space="preserve">Concern with diseases that afflict animals dates from the earliest human contacts with animals and is reflected in early views of religion and magic. Diseases of animals remain a concern principally because of the economic losses they cause and the possible transmission of the causative agents to humans. </w:t>
      </w:r>
      <w:r w:rsidRPr="00B20D88">
        <w:rPr>
          <w:rFonts w:ascii="Times New Roman" w:hAnsi="Times New Roman" w:cs="Times New Roman"/>
          <w:sz w:val="28"/>
          <w:szCs w:val="28"/>
          <w:lang w:val="en-US"/>
        </w:rPr>
        <w:t>The branch of medicine called </w:t>
      </w:r>
      <w:bookmarkStart w:id="1" w:name="ref700201"/>
      <w:bookmarkEnd w:id="1"/>
      <w:r w:rsidRPr="00B20D88">
        <w:rPr>
          <w:rFonts w:ascii="Times New Roman" w:hAnsi="Times New Roman" w:cs="Times New Roman"/>
          <w:sz w:val="28"/>
          <w:szCs w:val="28"/>
          <w:lang w:val="en-US"/>
        </w:rPr>
        <w:t xml:space="preserve">veterinary medicine deals with the study, prevention, and treatment of diseases not only in domesticated animals but also in wild animals and in animals used in scientific research. </w:t>
      </w:r>
      <w:r w:rsidRPr="00155625">
        <w:rPr>
          <w:rFonts w:ascii="Times New Roman" w:hAnsi="Times New Roman" w:cs="Times New Roman"/>
          <w:sz w:val="28"/>
          <w:szCs w:val="28"/>
          <w:lang w:val="en-US"/>
        </w:rPr>
        <w:t xml:space="preserve">The prevention, control, and eradication of diseases of economically important animals are agricultural concerns. </w:t>
      </w:r>
      <w:r w:rsidRPr="00B20D88">
        <w:rPr>
          <w:rFonts w:ascii="Times New Roman" w:hAnsi="Times New Roman" w:cs="Times New Roman"/>
          <w:sz w:val="28"/>
          <w:szCs w:val="28"/>
          <w:lang w:val="en-US"/>
        </w:rPr>
        <w:t>Programs for the control of diseases communicable from animals to man, called </w:t>
      </w:r>
      <w:bookmarkStart w:id="2" w:name="ref525107"/>
      <w:bookmarkEnd w:id="2"/>
      <w:proofErr w:type="spellStart"/>
      <w:r w:rsidRPr="00B20D88">
        <w:rPr>
          <w:rFonts w:ascii="Times New Roman" w:hAnsi="Times New Roman" w:cs="Times New Roman"/>
          <w:sz w:val="28"/>
          <w:szCs w:val="28"/>
          <w:lang w:val="en-US"/>
        </w:rPr>
        <w:t>zoonoses</w:t>
      </w:r>
      <w:proofErr w:type="spellEnd"/>
      <w:r w:rsidRPr="00B20D88">
        <w:rPr>
          <w:rFonts w:ascii="Times New Roman" w:hAnsi="Times New Roman" w:cs="Times New Roman"/>
          <w:sz w:val="28"/>
          <w:szCs w:val="28"/>
          <w:lang w:val="en-US"/>
        </w:rPr>
        <w:t xml:space="preserve">, especially those in pets and in wildlife, are closely related to human health. </w:t>
      </w:r>
      <w:r w:rsidRPr="00155625">
        <w:rPr>
          <w:rFonts w:ascii="Times New Roman" w:hAnsi="Times New Roman" w:cs="Times New Roman"/>
          <w:sz w:val="28"/>
          <w:szCs w:val="28"/>
          <w:lang w:val="en-US"/>
        </w:rPr>
        <w:t xml:space="preserve">Further, the diseases of animals are of increasing importance, for a primary public-health problem throughout the world is animal-protein deficiency in the diet of humans. </w:t>
      </w:r>
      <w:r w:rsidRPr="00B20D88">
        <w:rPr>
          <w:rFonts w:ascii="Times New Roman" w:hAnsi="Times New Roman" w:cs="Times New Roman"/>
          <w:sz w:val="28"/>
          <w:szCs w:val="28"/>
          <w:lang w:val="en-US"/>
        </w:rPr>
        <w:t>Indeed, both the United Nations Food and Agricultural Organization (</w:t>
      </w:r>
      <w:bookmarkStart w:id="3" w:name="ref525108"/>
      <w:bookmarkEnd w:id="3"/>
      <w:r w:rsidRPr="00B20D88">
        <w:rPr>
          <w:rFonts w:ascii="Times New Roman" w:hAnsi="Times New Roman" w:cs="Times New Roman"/>
          <w:sz w:val="28"/>
          <w:szCs w:val="28"/>
          <w:lang w:val="en-US"/>
        </w:rPr>
        <w:t>FAO) and the </w:t>
      </w:r>
      <w:bookmarkStart w:id="4" w:name="ref525109"/>
      <w:bookmarkEnd w:id="4"/>
      <w:r w:rsidRPr="00B20D88">
        <w:rPr>
          <w:rFonts w:ascii="Times New Roman" w:hAnsi="Times New Roman" w:cs="Times New Roman"/>
          <w:sz w:val="28"/>
          <w:szCs w:val="28"/>
          <w:lang w:val="en-US"/>
        </w:rPr>
        <w:t>World Health Organization (WHO) have been attempting to solve the problem of protein deficits in a world whose human population is rapidly expanding.</w:t>
      </w:r>
    </w:p>
    <w:p w:rsidR="00A13C22" w:rsidRPr="00155625" w:rsidRDefault="00A13C22" w:rsidP="00B20D88">
      <w:pPr>
        <w:rPr>
          <w:rFonts w:ascii="Times New Roman" w:hAnsi="Times New Roman" w:cs="Times New Roman"/>
          <w:b/>
          <w:sz w:val="28"/>
          <w:szCs w:val="28"/>
          <w:lang w:val="en-US"/>
        </w:rPr>
      </w:pPr>
      <w:r w:rsidRPr="00155625">
        <w:rPr>
          <w:rFonts w:ascii="Times New Roman" w:hAnsi="Times New Roman" w:cs="Times New Roman"/>
          <w:b/>
          <w:sz w:val="28"/>
          <w:szCs w:val="28"/>
          <w:lang w:val="en-US"/>
        </w:rPr>
        <w:t>Historical background</w:t>
      </w:r>
    </w:p>
    <w:p w:rsidR="00A13C22" w:rsidRPr="00B20D88" w:rsidRDefault="00A13C22" w:rsidP="00B20D88">
      <w:pPr>
        <w:rPr>
          <w:rFonts w:ascii="Times New Roman" w:hAnsi="Times New Roman" w:cs="Times New Roman"/>
          <w:sz w:val="28"/>
          <w:szCs w:val="28"/>
          <w:lang w:val="en-US"/>
        </w:rPr>
      </w:pPr>
      <w:r w:rsidRPr="00155625">
        <w:rPr>
          <w:rFonts w:ascii="Times New Roman" w:hAnsi="Times New Roman" w:cs="Times New Roman"/>
          <w:sz w:val="28"/>
          <w:szCs w:val="28"/>
          <w:lang w:val="en-US"/>
        </w:rPr>
        <w:t>Historical evidence, like that from currently developing nations, indicates that veterinary medicine originally developed in response to the needs of pastoral and agricultural man along with human medicine. It seems likely that a veterinary profession existed throughout a large area of Africa and Asia from at least 2000 </w:t>
      </w:r>
      <w:proofErr w:type="spellStart"/>
      <w:r w:rsidRPr="00155625">
        <w:rPr>
          <w:rFonts w:ascii="Times New Roman" w:hAnsi="Times New Roman" w:cs="Times New Roman"/>
          <w:sz w:val="28"/>
          <w:szCs w:val="28"/>
          <w:lang w:val="en-US"/>
        </w:rPr>
        <w:t>bce</w:t>
      </w:r>
      <w:proofErr w:type="spellEnd"/>
      <w:r w:rsidRPr="00155625">
        <w:rPr>
          <w:rFonts w:ascii="Times New Roman" w:hAnsi="Times New Roman" w:cs="Times New Roman"/>
          <w:sz w:val="28"/>
          <w:szCs w:val="28"/>
          <w:lang w:val="en-US"/>
        </w:rPr>
        <w:t xml:space="preserve">. Ancient Egyptian literature includes monographs on both animal and human diseases. </w:t>
      </w:r>
      <w:r w:rsidRPr="00B20D88">
        <w:rPr>
          <w:rFonts w:ascii="Times New Roman" w:hAnsi="Times New Roman" w:cs="Times New Roman"/>
          <w:sz w:val="28"/>
          <w:szCs w:val="28"/>
          <w:lang w:val="en-US"/>
        </w:rPr>
        <w:t xml:space="preserve">Evidence of the parallel development of human and veterinary medicine is found in the writings of Hippocrates on medicine and of Aristotle, who described the </w:t>
      </w:r>
      <w:proofErr w:type="spellStart"/>
      <w:r w:rsidRPr="00B20D88">
        <w:rPr>
          <w:rFonts w:ascii="Times New Roman" w:hAnsi="Times New Roman" w:cs="Times New Roman"/>
          <w:sz w:val="28"/>
          <w:szCs w:val="28"/>
          <w:lang w:val="en-US"/>
        </w:rPr>
        <w:t>symptomatology</w:t>
      </w:r>
      <w:proofErr w:type="spellEnd"/>
      <w:r w:rsidRPr="00B20D88">
        <w:rPr>
          <w:rFonts w:ascii="Times New Roman" w:hAnsi="Times New Roman" w:cs="Times New Roman"/>
          <w:sz w:val="28"/>
          <w:szCs w:val="28"/>
          <w:lang w:val="en-US"/>
        </w:rPr>
        <w:t xml:space="preserve"> and therapy of the diseases of animals, </w:t>
      </w:r>
      <w:r w:rsidRPr="00B20D88">
        <w:rPr>
          <w:rFonts w:ascii="Times New Roman" w:hAnsi="Times New Roman" w:cs="Times New Roman"/>
          <w:sz w:val="28"/>
          <w:szCs w:val="28"/>
          <w:lang w:val="en-US"/>
        </w:rPr>
        <w:lastRenderedPageBreak/>
        <w:t xml:space="preserve">including man. </w:t>
      </w:r>
      <w:r w:rsidRPr="00155625">
        <w:rPr>
          <w:rFonts w:ascii="Times New Roman" w:hAnsi="Times New Roman" w:cs="Times New Roman"/>
          <w:sz w:val="28"/>
          <w:szCs w:val="28"/>
          <w:lang w:val="en-US"/>
        </w:rPr>
        <w:t xml:space="preserve">Early Greek scholars, noting the similarities of medical problems among the many animal species, taught both human and veterinary medicine. </w:t>
      </w:r>
      <w:r w:rsidRPr="00B20D88">
        <w:rPr>
          <w:rFonts w:ascii="Times New Roman" w:hAnsi="Times New Roman" w:cs="Times New Roman"/>
          <w:sz w:val="28"/>
          <w:szCs w:val="28"/>
          <w:lang w:val="en-US"/>
        </w:rPr>
        <w:t>In the late 4th century </w:t>
      </w:r>
      <w:proofErr w:type="spellStart"/>
      <w:r w:rsidRPr="00B20D88">
        <w:rPr>
          <w:rFonts w:ascii="Times New Roman" w:hAnsi="Times New Roman" w:cs="Times New Roman"/>
          <w:sz w:val="28"/>
          <w:szCs w:val="28"/>
          <w:lang w:val="en-US"/>
        </w:rPr>
        <w:t>bce</w:t>
      </w:r>
      <w:proofErr w:type="spellEnd"/>
      <w:r w:rsidRPr="00B20D88">
        <w:rPr>
          <w:rFonts w:ascii="Times New Roman" w:hAnsi="Times New Roman" w:cs="Times New Roman"/>
          <w:sz w:val="28"/>
          <w:szCs w:val="28"/>
          <w:lang w:val="en-US"/>
        </w:rPr>
        <w:t>, </w:t>
      </w:r>
      <w:bookmarkStart w:id="5" w:name="ref525110"/>
      <w:bookmarkEnd w:id="5"/>
      <w:r w:rsidRPr="00B20D88">
        <w:rPr>
          <w:rFonts w:ascii="Times New Roman" w:hAnsi="Times New Roman" w:cs="Times New Roman"/>
          <w:sz w:val="28"/>
          <w:szCs w:val="28"/>
          <w:lang w:val="en-US"/>
        </w:rPr>
        <w:t>Alexander the Great designed programs involving the study of animals, and medical writings of the Romans show that some of the most important early observations on the natural history of disease were made by men who wrote chiefly about agriculture, particularly the aspect involving domesticated animals.</w:t>
      </w:r>
    </w:p>
    <w:p w:rsidR="00A13C22" w:rsidRPr="00F96A14" w:rsidRDefault="00A13C22" w:rsidP="00B20D88">
      <w:pPr>
        <w:rPr>
          <w:rFonts w:ascii="Times New Roman" w:hAnsi="Times New Roman" w:cs="Times New Roman"/>
          <w:sz w:val="28"/>
          <w:szCs w:val="28"/>
          <w:lang w:val="en-US"/>
        </w:rPr>
      </w:pPr>
      <w:r w:rsidRPr="00155625">
        <w:rPr>
          <w:rFonts w:ascii="Times New Roman" w:hAnsi="Times New Roman" w:cs="Times New Roman"/>
          <w:sz w:val="28"/>
          <w:szCs w:val="28"/>
          <w:lang w:val="en-US"/>
        </w:rPr>
        <w:t xml:space="preserve">Most of the earliest suggestions of relationships between human health and animal diseases were part of folklore, magic, or religious practice. </w:t>
      </w:r>
      <w:proofErr w:type="gramStart"/>
      <w:r w:rsidRPr="00B20D88">
        <w:rPr>
          <w:rFonts w:ascii="Times New Roman" w:hAnsi="Times New Roman" w:cs="Times New Roman"/>
          <w:sz w:val="28"/>
          <w:szCs w:val="28"/>
          <w:lang w:val="en-US"/>
        </w:rPr>
        <w:t>The </w:t>
      </w:r>
      <w:bookmarkStart w:id="6" w:name="ref525111"/>
      <w:bookmarkEnd w:id="6"/>
      <w:r w:rsidRPr="00B20D88">
        <w:rPr>
          <w:rFonts w:ascii="Times New Roman" w:hAnsi="Times New Roman" w:cs="Times New Roman"/>
          <w:sz w:val="28"/>
          <w:szCs w:val="28"/>
          <w:lang w:val="en-US"/>
        </w:rPr>
        <w:t>Hindu’s</w:t>
      </w:r>
      <w:r w:rsidR="00B20D88">
        <w:rPr>
          <w:rFonts w:ascii="Times New Roman" w:hAnsi="Times New Roman" w:cs="Times New Roman"/>
          <w:sz w:val="28"/>
          <w:szCs w:val="28"/>
          <w:lang w:val="en-US"/>
        </w:rPr>
        <w:t xml:space="preserve"> </w:t>
      </w:r>
      <w:r w:rsidRPr="00B20D88">
        <w:rPr>
          <w:rFonts w:ascii="Times New Roman" w:hAnsi="Times New Roman" w:cs="Times New Roman"/>
          <w:sz w:val="28"/>
          <w:szCs w:val="28"/>
          <w:lang w:val="en-US"/>
        </w:rPr>
        <w:t>concern for the well-being of animals, for example, originated in his belief in reincarnation.</w:t>
      </w:r>
      <w:proofErr w:type="gramEnd"/>
      <w:r w:rsidRPr="00B20D88">
        <w:rPr>
          <w:rFonts w:ascii="Times New Roman" w:hAnsi="Times New Roman" w:cs="Times New Roman"/>
          <w:sz w:val="28"/>
          <w:szCs w:val="28"/>
          <w:lang w:val="en-US"/>
        </w:rPr>
        <w:t xml:space="preserve"> </w:t>
      </w:r>
      <w:r w:rsidRPr="00155625">
        <w:rPr>
          <w:rFonts w:ascii="Times New Roman" w:hAnsi="Times New Roman" w:cs="Times New Roman"/>
          <w:sz w:val="28"/>
          <w:szCs w:val="28"/>
          <w:lang w:val="en-US"/>
        </w:rPr>
        <w:t>From the pre-Christian Era to about 1500, the distinctions between the practices of human and veterinary medicine were not clear-cut; this was especially true in the fields of obstetrics and orthopedics, in which animal doctors in rural areas often delivered babies and set human-bone fractures. It was realized, however, that training in one field was inadequate for practicing in the other, and the two fields were separated.</w:t>
      </w:r>
    </w:p>
    <w:p w:rsidR="00A13C22" w:rsidRPr="00155625" w:rsidRDefault="00A13C22" w:rsidP="00B20D88">
      <w:pPr>
        <w:rPr>
          <w:rFonts w:ascii="Times New Roman" w:hAnsi="Times New Roman" w:cs="Times New Roman"/>
          <w:sz w:val="28"/>
          <w:szCs w:val="28"/>
          <w:lang w:val="en-US"/>
        </w:rPr>
      </w:pPr>
      <w:r w:rsidRPr="00F96A14">
        <w:rPr>
          <w:rFonts w:ascii="Times New Roman" w:hAnsi="Times New Roman" w:cs="Times New Roman"/>
          <w:sz w:val="28"/>
          <w:szCs w:val="28"/>
          <w:lang w:val="en-US"/>
        </w:rPr>
        <w:t>Veterinary literature from the civilizations of Greece and Rome contains reference to “herd factors” in disease; contagion within groups of animals kept together, therefore, was recognized, and both quarantine and slaughter were used to control outbreaks of livestock diseases. </w:t>
      </w:r>
      <w:bookmarkStart w:id="7" w:name="ref525112"/>
      <w:bookmarkEnd w:id="7"/>
      <w:proofErr w:type="spellStart"/>
      <w:r w:rsidRPr="00B20D88">
        <w:rPr>
          <w:rFonts w:ascii="Times New Roman" w:hAnsi="Times New Roman" w:cs="Times New Roman"/>
          <w:sz w:val="28"/>
          <w:szCs w:val="28"/>
          <w:lang w:val="en-US"/>
        </w:rPr>
        <w:t>Rinderpest</w:t>
      </w:r>
      <w:proofErr w:type="spellEnd"/>
      <w:r w:rsidRPr="00B20D88">
        <w:rPr>
          <w:rFonts w:ascii="Times New Roman" w:hAnsi="Times New Roman" w:cs="Times New Roman"/>
          <w:sz w:val="28"/>
          <w:szCs w:val="28"/>
          <w:lang w:val="en-US"/>
        </w:rPr>
        <w:t xml:space="preserve"> (cattle plague) was the most important livestock disease from the 5th century until control methods were developed. </w:t>
      </w:r>
      <w:r w:rsidRPr="00155625">
        <w:rPr>
          <w:rFonts w:ascii="Times New Roman" w:hAnsi="Times New Roman" w:cs="Times New Roman"/>
          <w:sz w:val="28"/>
          <w:szCs w:val="28"/>
          <w:lang w:val="en-US"/>
        </w:rPr>
        <w:t>Serious outbreaks of the disease prompted the founding of the first veterinary college (</w:t>
      </w:r>
      <w:proofErr w:type="spellStart"/>
      <w:r w:rsidRPr="00155625">
        <w:rPr>
          <w:rFonts w:ascii="Times New Roman" w:hAnsi="Times New Roman" w:cs="Times New Roman"/>
          <w:sz w:val="28"/>
          <w:szCs w:val="28"/>
          <w:lang w:val="en-US"/>
        </w:rPr>
        <w:t>École</w:t>
      </w:r>
      <w:proofErr w:type="spellEnd"/>
      <w:r w:rsidRPr="00155625">
        <w:rPr>
          <w:rFonts w:ascii="Times New Roman" w:hAnsi="Times New Roman" w:cs="Times New Roman"/>
          <w:sz w:val="28"/>
          <w:szCs w:val="28"/>
          <w:lang w:val="en-US"/>
        </w:rPr>
        <w:t xml:space="preserve"> </w:t>
      </w:r>
      <w:proofErr w:type="spellStart"/>
      <w:r w:rsidRPr="00155625">
        <w:rPr>
          <w:rFonts w:ascii="Times New Roman" w:hAnsi="Times New Roman" w:cs="Times New Roman"/>
          <w:sz w:val="28"/>
          <w:szCs w:val="28"/>
          <w:lang w:val="en-US"/>
        </w:rPr>
        <w:t>Nationale</w:t>
      </w:r>
      <w:proofErr w:type="spellEnd"/>
      <w:r w:rsidRPr="00155625">
        <w:rPr>
          <w:rFonts w:ascii="Times New Roman" w:hAnsi="Times New Roman" w:cs="Times New Roman"/>
          <w:sz w:val="28"/>
          <w:szCs w:val="28"/>
          <w:lang w:val="en-US"/>
        </w:rPr>
        <w:t xml:space="preserve"> </w:t>
      </w:r>
      <w:proofErr w:type="spellStart"/>
      <w:r w:rsidRPr="00155625">
        <w:rPr>
          <w:rFonts w:ascii="Times New Roman" w:hAnsi="Times New Roman" w:cs="Times New Roman"/>
          <w:sz w:val="28"/>
          <w:szCs w:val="28"/>
          <w:lang w:val="en-US"/>
        </w:rPr>
        <w:t>Vétérinaire</w:t>
      </w:r>
      <w:proofErr w:type="spellEnd"/>
      <w:r w:rsidRPr="00155625">
        <w:rPr>
          <w:rFonts w:ascii="Times New Roman" w:hAnsi="Times New Roman" w:cs="Times New Roman"/>
          <w:sz w:val="28"/>
          <w:szCs w:val="28"/>
          <w:lang w:val="en-US"/>
        </w:rPr>
        <w:t xml:space="preserve">), in Lyon, France, in 1762. Many aspects of animal diseases are best understood in terms of population or herd phenomena; for example, herds of livestock, rather than individual </w:t>
      </w:r>
      <w:proofErr w:type="gramStart"/>
      <w:r w:rsidRPr="00155625">
        <w:rPr>
          <w:rFonts w:ascii="Times New Roman" w:hAnsi="Times New Roman" w:cs="Times New Roman"/>
          <w:sz w:val="28"/>
          <w:szCs w:val="28"/>
          <w:lang w:val="en-US"/>
        </w:rPr>
        <w:t>animals,</w:t>
      </w:r>
      <w:proofErr w:type="gramEnd"/>
      <w:r w:rsidRPr="00155625">
        <w:rPr>
          <w:rFonts w:ascii="Times New Roman" w:hAnsi="Times New Roman" w:cs="Times New Roman"/>
          <w:sz w:val="28"/>
          <w:szCs w:val="28"/>
          <w:lang w:val="en-US"/>
        </w:rPr>
        <w:t xml:space="preserve"> are vaccinated against specific diseases, and housing, nutrition, and breeding practices are related to the likelihood of illness in the herd.</w:t>
      </w:r>
    </w:p>
    <w:p w:rsidR="00A13C22" w:rsidRPr="00155625" w:rsidRDefault="00A13C22" w:rsidP="00B20D88">
      <w:pPr>
        <w:rPr>
          <w:rFonts w:ascii="Times New Roman" w:hAnsi="Times New Roman" w:cs="Times New Roman"/>
          <w:sz w:val="28"/>
          <w:szCs w:val="28"/>
          <w:lang w:val="en-US"/>
        </w:rPr>
      </w:pPr>
      <w:r w:rsidRPr="00B20D88">
        <w:rPr>
          <w:rFonts w:ascii="Times New Roman" w:hAnsi="Times New Roman" w:cs="Times New Roman"/>
          <w:sz w:val="28"/>
          <w:szCs w:val="28"/>
          <w:lang w:val="en-US"/>
        </w:rPr>
        <w:t xml:space="preserve">The work of Pasteur was of fundamental significance to general medicine and to agriculture. </w:t>
      </w:r>
      <w:r w:rsidRPr="00155625">
        <w:rPr>
          <w:rFonts w:ascii="Times New Roman" w:hAnsi="Times New Roman" w:cs="Times New Roman"/>
          <w:sz w:val="28"/>
          <w:szCs w:val="28"/>
          <w:lang w:val="en-US"/>
        </w:rPr>
        <w:t>Veterinarians became concerned with foods of animal origin after the discovery of microorganisms and their identification with diseases in man and other animals. Efforts were directed toward protecting humans from diseases of animal origin, primarily those transmitted through meat or dairy products. Modern principles of food hygiene, first established for the dairy and meat-packing industries in the 19th and early 20th centuries, have been generally applied to other food-related industries. The veterinary profession, especially in Europe, assumed a major role in early food-hygiene programs.</w:t>
      </w:r>
    </w:p>
    <w:p w:rsidR="00A13C22" w:rsidRPr="00B20D88" w:rsidRDefault="00A13C22" w:rsidP="00B20D88">
      <w:pPr>
        <w:rPr>
          <w:rFonts w:ascii="Times New Roman" w:hAnsi="Times New Roman" w:cs="Times New Roman"/>
          <w:sz w:val="28"/>
          <w:szCs w:val="28"/>
          <w:lang w:val="en-US"/>
        </w:rPr>
      </w:pPr>
      <w:r w:rsidRPr="00B20D88">
        <w:rPr>
          <w:rFonts w:ascii="Times New Roman" w:hAnsi="Times New Roman" w:cs="Times New Roman"/>
          <w:sz w:val="28"/>
          <w:szCs w:val="28"/>
          <w:lang w:val="en-US"/>
        </w:rPr>
        <w:t xml:space="preserve">Since World War II, the eradication of animal diseases, rather than their control, has become increasingly important, and conducting basic research, </w:t>
      </w:r>
      <w:proofErr w:type="spellStart"/>
      <w:r w:rsidRPr="00B20D88">
        <w:rPr>
          <w:rFonts w:ascii="Times New Roman" w:hAnsi="Times New Roman" w:cs="Times New Roman"/>
          <w:sz w:val="28"/>
          <w:szCs w:val="28"/>
          <w:lang w:val="en-US"/>
        </w:rPr>
        <w:t>combatting</w:t>
      </w:r>
      <w:proofErr w:type="spellEnd"/>
      <w:r w:rsidRPr="00B20D88">
        <w:rPr>
          <w:rFonts w:ascii="Times New Roman" w:hAnsi="Times New Roman" w:cs="Times New Roman"/>
          <w:sz w:val="28"/>
          <w:szCs w:val="28"/>
          <w:lang w:val="en-US"/>
        </w:rPr>
        <w:t xml:space="preserve"> </w:t>
      </w:r>
      <w:proofErr w:type="spellStart"/>
      <w:r w:rsidRPr="00B20D88">
        <w:rPr>
          <w:rFonts w:ascii="Times New Roman" w:hAnsi="Times New Roman" w:cs="Times New Roman"/>
          <w:sz w:val="28"/>
          <w:szCs w:val="28"/>
          <w:lang w:val="en-US"/>
        </w:rPr>
        <w:t>zoonoses</w:t>
      </w:r>
      <w:proofErr w:type="spellEnd"/>
      <w:r w:rsidRPr="00B20D88">
        <w:rPr>
          <w:rFonts w:ascii="Times New Roman" w:hAnsi="Times New Roman" w:cs="Times New Roman"/>
          <w:sz w:val="28"/>
          <w:szCs w:val="28"/>
          <w:lang w:val="en-US"/>
        </w:rPr>
        <w:t>, and contributing to man’s food supply have become indispensable services of veterinary medicine.</w:t>
      </w:r>
    </w:p>
    <w:p w:rsidR="00A13C22" w:rsidRPr="00B20D88" w:rsidRDefault="00A13C22" w:rsidP="00B20D88">
      <w:pPr>
        <w:rPr>
          <w:rFonts w:ascii="Times New Roman" w:hAnsi="Times New Roman" w:cs="Times New Roman"/>
          <w:b/>
          <w:sz w:val="28"/>
          <w:szCs w:val="28"/>
        </w:rPr>
      </w:pPr>
      <w:proofErr w:type="spellStart"/>
      <w:r w:rsidRPr="00B20D88">
        <w:rPr>
          <w:rFonts w:ascii="Times New Roman" w:hAnsi="Times New Roman" w:cs="Times New Roman"/>
          <w:b/>
          <w:sz w:val="28"/>
          <w:szCs w:val="28"/>
        </w:rPr>
        <w:lastRenderedPageBreak/>
        <w:t>Role</w:t>
      </w:r>
      <w:proofErr w:type="spellEnd"/>
      <w:r w:rsidRPr="00B20D88">
        <w:rPr>
          <w:rFonts w:ascii="Times New Roman" w:hAnsi="Times New Roman" w:cs="Times New Roman"/>
          <w:b/>
          <w:sz w:val="28"/>
          <w:szCs w:val="28"/>
        </w:rPr>
        <w:t xml:space="preserve"> </w:t>
      </w:r>
      <w:proofErr w:type="spellStart"/>
      <w:r w:rsidRPr="00B20D88">
        <w:rPr>
          <w:rFonts w:ascii="Times New Roman" w:hAnsi="Times New Roman" w:cs="Times New Roman"/>
          <w:b/>
          <w:sz w:val="28"/>
          <w:szCs w:val="28"/>
        </w:rPr>
        <w:t>in</w:t>
      </w:r>
      <w:proofErr w:type="spellEnd"/>
      <w:r w:rsidRPr="00B20D88">
        <w:rPr>
          <w:rFonts w:ascii="Times New Roman" w:hAnsi="Times New Roman" w:cs="Times New Roman"/>
          <w:b/>
          <w:sz w:val="28"/>
          <w:szCs w:val="28"/>
        </w:rPr>
        <w:t> </w:t>
      </w:r>
      <w:bookmarkStart w:id="8" w:name="ref576738"/>
      <w:bookmarkEnd w:id="8"/>
      <w:proofErr w:type="spellStart"/>
      <w:r w:rsidRPr="00B20D88">
        <w:rPr>
          <w:rFonts w:ascii="Times New Roman" w:hAnsi="Times New Roman" w:cs="Times New Roman"/>
          <w:b/>
          <w:sz w:val="28"/>
          <w:szCs w:val="28"/>
        </w:rPr>
        <w:t>human</w:t>
      </w:r>
      <w:proofErr w:type="spellEnd"/>
      <w:r w:rsidRPr="00B20D88">
        <w:rPr>
          <w:rFonts w:ascii="Times New Roman" w:hAnsi="Times New Roman" w:cs="Times New Roman"/>
          <w:b/>
          <w:sz w:val="28"/>
          <w:szCs w:val="28"/>
        </w:rPr>
        <w:t xml:space="preserve"> </w:t>
      </w:r>
      <w:proofErr w:type="spellStart"/>
      <w:r w:rsidRPr="00B20D88">
        <w:rPr>
          <w:rFonts w:ascii="Times New Roman" w:hAnsi="Times New Roman" w:cs="Times New Roman"/>
          <w:b/>
          <w:sz w:val="28"/>
          <w:szCs w:val="28"/>
        </w:rPr>
        <w:t>disease</w:t>
      </w:r>
      <w:proofErr w:type="spellEnd"/>
    </w:p>
    <w:p w:rsidR="00F96A14" w:rsidRDefault="00F96A14" w:rsidP="00B20D88">
      <w:pPr>
        <w:rPr>
          <w:rFonts w:ascii="Times New Roman" w:hAnsi="Times New Roman" w:cs="Times New Roman"/>
          <w:sz w:val="28"/>
          <w:szCs w:val="28"/>
          <w:lang w:val="en-US"/>
        </w:rPr>
      </w:pPr>
      <w:r w:rsidRPr="00F96A14">
        <w:rPr>
          <w:rFonts w:ascii="Times New Roman" w:hAnsi="Times New Roman" w:cs="Times New Roman"/>
          <w:noProof/>
          <w:sz w:val="28"/>
          <w:szCs w:val="28"/>
        </w:rPr>
        <w:drawing>
          <wp:inline distT="0" distB="0" distL="0" distR="0">
            <wp:extent cx="4343400" cy="1543050"/>
            <wp:effectExtent l="19050" t="0" r="0" b="0"/>
            <wp:docPr id="9" name="Рисунок 3" descr="C:\Users\АЗИЗА\Desktop\Center_for_Veterinary_Medicine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АЗИЗА\Desktop\Center_for_Veterinary_Medicine_logo.png"/>
                    <pic:cNvPicPr>
                      <a:picLocks noChangeAspect="1" noChangeArrowheads="1"/>
                    </pic:cNvPicPr>
                  </pic:nvPicPr>
                  <pic:blipFill>
                    <a:blip r:embed="rId8"/>
                    <a:srcRect/>
                    <a:stretch>
                      <a:fillRect/>
                    </a:stretch>
                  </pic:blipFill>
                  <pic:spPr bwMode="auto">
                    <a:xfrm>
                      <a:off x="0" y="0"/>
                      <a:ext cx="4343400" cy="1543050"/>
                    </a:xfrm>
                    <a:prstGeom prst="rect">
                      <a:avLst/>
                    </a:prstGeom>
                    <a:noFill/>
                    <a:ln w="9525">
                      <a:noFill/>
                      <a:miter lim="800000"/>
                      <a:headEnd/>
                      <a:tailEnd/>
                    </a:ln>
                  </pic:spPr>
                </pic:pic>
              </a:graphicData>
            </a:graphic>
          </wp:inline>
        </w:drawing>
      </w:r>
    </w:p>
    <w:p w:rsidR="00A13C22" w:rsidRPr="00155625" w:rsidRDefault="00A13C22" w:rsidP="00B20D88">
      <w:pPr>
        <w:rPr>
          <w:rFonts w:ascii="Times New Roman" w:hAnsi="Times New Roman" w:cs="Times New Roman"/>
          <w:sz w:val="28"/>
          <w:szCs w:val="28"/>
          <w:lang w:val="en-US"/>
        </w:rPr>
      </w:pPr>
      <w:r w:rsidRPr="00F96A14">
        <w:rPr>
          <w:rFonts w:ascii="Times New Roman" w:hAnsi="Times New Roman" w:cs="Times New Roman"/>
          <w:sz w:val="28"/>
          <w:szCs w:val="28"/>
          <w:lang w:val="en-US"/>
        </w:rPr>
        <w:t xml:space="preserve">Animals have long been recognized as agents of human disease. </w:t>
      </w:r>
      <w:r w:rsidRPr="00155625">
        <w:rPr>
          <w:rFonts w:ascii="Times New Roman" w:hAnsi="Times New Roman" w:cs="Times New Roman"/>
          <w:sz w:val="28"/>
          <w:szCs w:val="28"/>
          <w:lang w:val="en-US"/>
        </w:rPr>
        <w:t xml:space="preserve">Man has probably been bitten, stung, kicked, and gored by animals for as long as he has been on earth; in addition, early man sometimes became ill or died after eating the flesh of dead animals. In more recent times, man has discovered that many invertebrate animals are capable of transmitting causative agents of disease from man to man or from other vertebrates to man. Such animals, which act as hosts, agents, and carriers of disease, are important in causing and perpetuating human illness. </w:t>
      </w:r>
      <w:r w:rsidRPr="00B20D88">
        <w:rPr>
          <w:rFonts w:ascii="Times New Roman" w:hAnsi="Times New Roman" w:cs="Times New Roman"/>
          <w:sz w:val="28"/>
          <w:szCs w:val="28"/>
          <w:lang w:val="en-US"/>
        </w:rPr>
        <w:t>Because about three-fourths of the important known </w:t>
      </w:r>
      <w:bookmarkStart w:id="9" w:name="ref525114"/>
      <w:bookmarkEnd w:id="9"/>
      <w:proofErr w:type="spellStart"/>
      <w:r w:rsidRPr="00B20D88">
        <w:rPr>
          <w:rFonts w:ascii="Times New Roman" w:hAnsi="Times New Roman" w:cs="Times New Roman"/>
          <w:sz w:val="28"/>
          <w:szCs w:val="28"/>
          <w:lang w:val="en-US"/>
        </w:rPr>
        <w:t>zoonoses</w:t>
      </w:r>
      <w:proofErr w:type="spellEnd"/>
      <w:r w:rsidRPr="00B20D88">
        <w:rPr>
          <w:rFonts w:ascii="Times New Roman" w:hAnsi="Times New Roman" w:cs="Times New Roman"/>
          <w:sz w:val="28"/>
          <w:szCs w:val="28"/>
          <w:lang w:val="en-US"/>
        </w:rPr>
        <w:t> are associated with domesticated animals, including pets, the term </w:t>
      </w:r>
      <w:proofErr w:type="spellStart"/>
      <w:r w:rsidRPr="00B20D88">
        <w:rPr>
          <w:rFonts w:ascii="Times New Roman" w:hAnsi="Times New Roman" w:cs="Times New Roman"/>
          <w:sz w:val="28"/>
          <w:szCs w:val="28"/>
          <w:lang w:val="en-US"/>
        </w:rPr>
        <w:t>zoonosis</w:t>
      </w:r>
      <w:proofErr w:type="spellEnd"/>
      <w:r w:rsidRPr="00B20D88">
        <w:rPr>
          <w:rFonts w:ascii="Times New Roman" w:hAnsi="Times New Roman" w:cs="Times New Roman"/>
          <w:sz w:val="28"/>
          <w:szCs w:val="28"/>
          <w:lang w:val="en-US"/>
        </w:rPr>
        <w:t xml:space="preserve"> was originally defined as a group of diseases that man is able to acquire from domesticated animals. But this definition has been modified to include all human diseases (whether or not they manifest themselves in all hosts as apparent diseases) that are acquired from or transmitted to any other vertebrate animal. </w:t>
      </w:r>
      <w:r w:rsidRPr="00155625">
        <w:rPr>
          <w:rFonts w:ascii="Times New Roman" w:hAnsi="Times New Roman" w:cs="Times New Roman"/>
          <w:sz w:val="28"/>
          <w:szCs w:val="28"/>
          <w:lang w:val="en-US"/>
        </w:rPr>
        <w:t xml:space="preserve">Thus, </w:t>
      </w:r>
      <w:proofErr w:type="spellStart"/>
      <w:r w:rsidRPr="00155625">
        <w:rPr>
          <w:rFonts w:ascii="Times New Roman" w:hAnsi="Times New Roman" w:cs="Times New Roman"/>
          <w:sz w:val="28"/>
          <w:szCs w:val="28"/>
          <w:lang w:val="en-US"/>
        </w:rPr>
        <w:t>zoonoses</w:t>
      </w:r>
      <w:proofErr w:type="spellEnd"/>
      <w:r w:rsidRPr="00155625">
        <w:rPr>
          <w:rFonts w:ascii="Times New Roman" w:hAnsi="Times New Roman" w:cs="Times New Roman"/>
          <w:sz w:val="28"/>
          <w:szCs w:val="28"/>
          <w:lang w:val="en-US"/>
        </w:rPr>
        <w:t xml:space="preserve"> are naturally occurring infections and infestations shared by man and other vertebrates.</w:t>
      </w:r>
    </w:p>
    <w:p w:rsidR="00A13C22" w:rsidRPr="00B20D88" w:rsidRDefault="00634B8B" w:rsidP="00B20D88">
      <w:pPr>
        <w:rPr>
          <w:rFonts w:ascii="Times New Roman" w:hAnsi="Times New Roman" w:cs="Times New Roman"/>
          <w:sz w:val="28"/>
          <w:szCs w:val="28"/>
          <w:lang w:val="en-US"/>
        </w:rPr>
      </w:pPr>
      <w:r w:rsidRPr="00155625">
        <w:rPr>
          <w:rFonts w:ascii="Times New Roman" w:hAnsi="Times New Roman" w:cs="Times New Roman"/>
          <w:sz w:val="28"/>
          <w:szCs w:val="28"/>
          <w:lang w:val="en-US"/>
        </w:rPr>
        <w:t xml:space="preserve">Although the role of domesticated animals in many </w:t>
      </w:r>
      <w:proofErr w:type="spellStart"/>
      <w:r w:rsidRPr="00155625">
        <w:rPr>
          <w:rFonts w:ascii="Times New Roman" w:hAnsi="Times New Roman" w:cs="Times New Roman"/>
          <w:sz w:val="28"/>
          <w:szCs w:val="28"/>
          <w:lang w:val="en-US"/>
        </w:rPr>
        <w:t>zoonoses</w:t>
      </w:r>
      <w:proofErr w:type="spellEnd"/>
      <w:r w:rsidRPr="00155625">
        <w:rPr>
          <w:rFonts w:ascii="Times New Roman" w:hAnsi="Times New Roman" w:cs="Times New Roman"/>
          <w:sz w:val="28"/>
          <w:szCs w:val="28"/>
          <w:lang w:val="en-US"/>
        </w:rPr>
        <w:t xml:space="preserve"> is understood, the role of the numerous species of wild animals with which man is less intimately associated is not well understood. </w:t>
      </w:r>
      <w:r w:rsidRPr="00B20D88">
        <w:rPr>
          <w:rFonts w:ascii="Times New Roman" w:hAnsi="Times New Roman" w:cs="Times New Roman"/>
          <w:sz w:val="28"/>
          <w:szCs w:val="28"/>
          <w:lang w:val="en-US"/>
        </w:rPr>
        <w:t>The discovery that diseases such as yellow fever, viral brain infections, plague, and numerous other important diseases involving man or his domesticated animals are fundamentally diseases of wildlife and exist independently of man and his civilization, however, has increased the significance of studying the nature of wildlife diseases.</w:t>
      </w:r>
    </w:p>
    <w:p w:rsidR="00613999" w:rsidRPr="00F45C09" w:rsidRDefault="00613999" w:rsidP="00613999">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Recommendations on the preparation of students for classes</w:t>
      </w:r>
    </w:p>
    <w:p w:rsidR="00613999" w:rsidRPr="000E5D1F" w:rsidRDefault="00613999" w:rsidP="00613999">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Students should understand technical texts of varying difficulty.</w:t>
      </w:r>
    </w:p>
    <w:p w:rsidR="00613999" w:rsidRPr="000E5D1F" w:rsidRDefault="00613999" w:rsidP="00613999">
      <w:pPr>
        <w:pStyle w:val="ad"/>
        <w:rPr>
          <w:rFonts w:ascii="Times New Roman" w:hAnsi="Times New Roman" w:cs="Times New Roman"/>
          <w:sz w:val="28"/>
          <w:szCs w:val="28"/>
          <w:lang w:val="en-US"/>
        </w:rPr>
      </w:pPr>
      <w:proofErr w:type="gramStart"/>
      <w:r w:rsidRPr="000E5D1F">
        <w:rPr>
          <w:rFonts w:ascii="Times New Roman" w:hAnsi="Times New Roman" w:cs="Times New Roman"/>
          <w:sz w:val="28"/>
          <w:szCs w:val="28"/>
          <w:lang w:val="en-US"/>
        </w:rPr>
        <w:t>to</w:t>
      </w:r>
      <w:proofErr w:type="gramEnd"/>
      <w:r w:rsidRPr="000E5D1F">
        <w:rPr>
          <w:rFonts w:ascii="Times New Roman" w:hAnsi="Times New Roman" w:cs="Times New Roman"/>
          <w:sz w:val="28"/>
          <w:szCs w:val="28"/>
          <w:lang w:val="en-US"/>
        </w:rPr>
        <w:t xml:space="preserve"> search for more information contained in the text.</w:t>
      </w:r>
    </w:p>
    <w:p w:rsidR="00613999" w:rsidRPr="00F45C09" w:rsidRDefault="00613999" w:rsidP="00613999">
      <w:pPr>
        <w:pStyle w:val="ad"/>
        <w:rPr>
          <w:rFonts w:ascii="Times New Roman" w:hAnsi="Times New Roman" w:cs="Times New Roman"/>
          <w:sz w:val="28"/>
          <w:szCs w:val="28"/>
          <w:lang w:val="en-US"/>
        </w:rPr>
      </w:pPr>
      <w:proofErr w:type="gramStart"/>
      <w:r w:rsidRPr="00F45C09">
        <w:rPr>
          <w:rFonts w:ascii="Times New Roman" w:hAnsi="Times New Roman" w:cs="Times New Roman"/>
          <w:sz w:val="28"/>
          <w:szCs w:val="28"/>
          <w:lang w:val="en-US"/>
        </w:rPr>
        <w:t>to</w:t>
      </w:r>
      <w:proofErr w:type="gramEnd"/>
      <w:r w:rsidRPr="00F45C09">
        <w:rPr>
          <w:rFonts w:ascii="Times New Roman" w:hAnsi="Times New Roman" w:cs="Times New Roman"/>
          <w:sz w:val="28"/>
          <w:szCs w:val="28"/>
          <w:lang w:val="en-US"/>
        </w:rPr>
        <w:t xml:space="preserve"> generalize (synthesize) the received information from several texts;</w:t>
      </w:r>
    </w:p>
    <w:p w:rsidR="00613999" w:rsidRPr="000E5D1F" w:rsidRDefault="00613999" w:rsidP="00613999">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find sentences, paragraphs, which can be used to argue their point of view during the discussion, the conversation;</w:t>
      </w:r>
    </w:p>
    <w:p w:rsidR="00613999" w:rsidRPr="000E5D1F" w:rsidRDefault="00613999" w:rsidP="00613999">
      <w:pPr>
        <w:pStyle w:val="ad"/>
        <w:rPr>
          <w:rFonts w:ascii="Times New Roman" w:hAnsi="Times New Roman" w:cs="Times New Roman"/>
          <w:sz w:val="28"/>
          <w:szCs w:val="28"/>
          <w:lang w:val="en-US"/>
        </w:rPr>
      </w:pPr>
      <w:proofErr w:type="gramStart"/>
      <w:r w:rsidRPr="000E5D1F">
        <w:rPr>
          <w:rFonts w:ascii="Times New Roman" w:hAnsi="Times New Roman" w:cs="Times New Roman"/>
          <w:sz w:val="28"/>
          <w:szCs w:val="28"/>
          <w:lang w:val="en-US"/>
        </w:rPr>
        <w:t>comments</w:t>
      </w:r>
      <w:proofErr w:type="gramEnd"/>
      <w:r w:rsidRPr="000E5D1F">
        <w:rPr>
          <w:rFonts w:ascii="Times New Roman" w:hAnsi="Times New Roman" w:cs="Times New Roman"/>
          <w:sz w:val="28"/>
          <w:szCs w:val="28"/>
          <w:lang w:val="en-US"/>
        </w:rPr>
        <w:t xml:space="preserve"> contained in the text of the facts and events;</w:t>
      </w:r>
    </w:p>
    <w:p w:rsidR="00613999" w:rsidRPr="000E5D1F" w:rsidRDefault="00613999" w:rsidP="00613999">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 xml:space="preserve">-to select information to </w:t>
      </w:r>
      <w:proofErr w:type="gramStart"/>
      <w:r w:rsidRPr="000E5D1F">
        <w:rPr>
          <w:rFonts w:ascii="Times New Roman" w:hAnsi="Times New Roman" w:cs="Times New Roman"/>
          <w:sz w:val="28"/>
          <w:szCs w:val="28"/>
          <w:lang w:val="en-US"/>
        </w:rPr>
        <w:t>report .</w:t>
      </w:r>
      <w:proofErr w:type="gramEnd"/>
    </w:p>
    <w:p w:rsidR="00613999" w:rsidRDefault="00613999" w:rsidP="00613999">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613999" w:rsidRPr="00F45C09" w:rsidRDefault="00613999" w:rsidP="00613999">
      <w:pPr>
        <w:pStyle w:val="ad"/>
        <w:rPr>
          <w:rFonts w:ascii="Times New Roman" w:hAnsi="Times New Roman" w:cs="Times New Roman"/>
          <w:sz w:val="28"/>
          <w:szCs w:val="28"/>
          <w:lang w:val="en-US"/>
        </w:rPr>
      </w:pPr>
      <w:proofErr w:type="gramStart"/>
      <w:r w:rsidRPr="00F45C09">
        <w:rPr>
          <w:rFonts w:ascii="Times New Roman" w:hAnsi="Times New Roman" w:cs="Times New Roman"/>
          <w:sz w:val="28"/>
          <w:szCs w:val="28"/>
          <w:lang w:val="en-US"/>
        </w:rPr>
        <w:t>to</w:t>
      </w:r>
      <w:proofErr w:type="gramEnd"/>
      <w:r w:rsidRPr="00F45C09">
        <w:rPr>
          <w:rFonts w:ascii="Times New Roman" w:hAnsi="Times New Roman" w:cs="Times New Roman"/>
          <w:sz w:val="28"/>
          <w:szCs w:val="28"/>
          <w:lang w:val="en-US"/>
        </w:rPr>
        <w:t xml:space="preserve"> read texts with the extraction of complete and accurate information:</w:t>
      </w:r>
    </w:p>
    <w:p w:rsidR="00613999" w:rsidRPr="00F45C09" w:rsidRDefault="00613999" w:rsidP="00613999">
      <w:pPr>
        <w:pStyle w:val="ad"/>
        <w:rPr>
          <w:rFonts w:ascii="Times New Roman" w:hAnsi="Times New Roman" w:cs="Times New Roman"/>
          <w:sz w:val="28"/>
          <w:szCs w:val="28"/>
          <w:lang w:val="en-US"/>
        </w:rPr>
      </w:pPr>
      <w:proofErr w:type="gramStart"/>
      <w:r w:rsidRPr="00F45C09">
        <w:rPr>
          <w:rFonts w:ascii="Times New Roman" w:hAnsi="Times New Roman" w:cs="Times New Roman"/>
          <w:sz w:val="28"/>
          <w:szCs w:val="28"/>
          <w:lang w:val="en-US"/>
        </w:rPr>
        <w:t>to</w:t>
      </w:r>
      <w:proofErr w:type="gramEnd"/>
      <w:r w:rsidRPr="00F45C09">
        <w:rPr>
          <w:rFonts w:ascii="Times New Roman" w:hAnsi="Times New Roman" w:cs="Times New Roman"/>
          <w:sz w:val="28"/>
          <w:szCs w:val="28"/>
          <w:lang w:val="en-US"/>
        </w:rPr>
        <w:t xml:space="preserve"> search for the information you need, annotate and abstracted texts:</w:t>
      </w:r>
    </w:p>
    <w:p w:rsidR="00613999" w:rsidRPr="000E5D1F" w:rsidRDefault="00613999" w:rsidP="00613999">
      <w:pPr>
        <w:pStyle w:val="ad"/>
        <w:rPr>
          <w:rFonts w:ascii="Times New Roman" w:hAnsi="Times New Roman" w:cs="Times New Roman"/>
          <w:sz w:val="28"/>
          <w:szCs w:val="28"/>
          <w:lang w:val="en-US"/>
        </w:rPr>
      </w:pPr>
      <w:proofErr w:type="gramStart"/>
      <w:r w:rsidRPr="000E5D1F">
        <w:rPr>
          <w:rFonts w:ascii="Times New Roman" w:hAnsi="Times New Roman" w:cs="Times New Roman"/>
          <w:sz w:val="28"/>
          <w:szCs w:val="28"/>
          <w:lang w:val="en-US"/>
        </w:rPr>
        <w:t>to</w:t>
      </w:r>
      <w:proofErr w:type="gramEnd"/>
      <w:r w:rsidRPr="000E5D1F">
        <w:rPr>
          <w:rFonts w:ascii="Times New Roman" w:hAnsi="Times New Roman" w:cs="Times New Roman"/>
          <w:sz w:val="28"/>
          <w:szCs w:val="28"/>
          <w:lang w:val="en-US"/>
        </w:rPr>
        <w:t xml:space="preserve"> keep the conversation in English language within the studied theme:</w:t>
      </w:r>
    </w:p>
    <w:p w:rsidR="00613999" w:rsidRPr="000E5D1F" w:rsidRDefault="00613999" w:rsidP="00613999">
      <w:pPr>
        <w:pStyle w:val="ad"/>
        <w:rPr>
          <w:rFonts w:ascii="Times New Roman" w:hAnsi="Times New Roman" w:cs="Times New Roman"/>
          <w:sz w:val="28"/>
          <w:szCs w:val="28"/>
          <w:lang w:val="en-US"/>
        </w:rPr>
      </w:pPr>
      <w:proofErr w:type="gramStart"/>
      <w:r w:rsidRPr="000E5D1F">
        <w:rPr>
          <w:rFonts w:ascii="Times New Roman" w:hAnsi="Times New Roman" w:cs="Times New Roman"/>
          <w:sz w:val="28"/>
          <w:szCs w:val="28"/>
          <w:lang w:val="en-US"/>
        </w:rPr>
        <w:lastRenderedPageBreak/>
        <w:t>to</w:t>
      </w:r>
      <w:proofErr w:type="gramEnd"/>
      <w:r w:rsidRPr="000E5D1F">
        <w:rPr>
          <w:rFonts w:ascii="Times New Roman" w:hAnsi="Times New Roman" w:cs="Times New Roman"/>
          <w:sz w:val="28"/>
          <w:szCs w:val="28"/>
          <w:lang w:val="en-US"/>
        </w:rPr>
        <w:t xml:space="preserve"> do exercises</w:t>
      </w:r>
    </w:p>
    <w:p w:rsidR="00613999" w:rsidRPr="00F45C09" w:rsidRDefault="00613999" w:rsidP="00613999">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(2) Cambridge University Press</w:t>
      </w:r>
    </w:p>
    <w:p w:rsidR="00613999" w:rsidRDefault="00613999" w:rsidP="00613999">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613999" w:rsidRPr="00F45C09" w:rsidRDefault="00613999" w:rsidP="00613999">
      <w:pPr>
        <w:rPr>
          <w:rFonts w:ascii="Times New Roman" w:hAnsi="Times New Roman" w:cs="Times New Roman"/>
          <w:sz w:val="28"/>
          <w:szCs w:val="28"/>
          <w:lang w:val="en-US"/>
        </w:rPr>
      </w:pPr>
      <w:r w:rsidRPr="00F45C09">
        <w:rPr>
          <w:rFonts w:ascii="Times New Roman" w:eastAsia="Times New Roman" w:hAnsi="Times New Roman" w:cs="Times New Roman"/>
          <w:sz w:val="28"/>
          <w:szCs w:val="28"/>
          <w:lang w:val="en-US"/>
        </w:rPr>
        <w:t>Prepare the report on the theme: “</w:t>
      </w:r>
      <w:r>
        <w:rPr>
          <w:rFonts w:ascii="Times New Roman" w:hAnsi="Times New Roman" w:cs="Times New Roman"/>
          <w:sz w:val="28"/>
          <w:szCs w:val="28"/>
          <w:lang w:val="en-US"/>
        </w:rPr>
        <w:t>Role in human disease</w:t>
      </w:r>
      <w:r w:rsidRPr="00F45C09">
        <w:rPr>
          <w:rFonts w:ascii="Times New Roman" w:eastAsia="Times New Roman" w:hAnsi="Times New Roman" w:cs="Times New Roman"/>
          <w:sz w:val="28"/>
          <w:szCs w:val="28"/>
          <w:lang w:val="en-US"/>
        </w:rPr>
        <w:t>”</w:t>
      </w:r>
    </w:p>
    <w:p w:rsidR="00613999" w:rsidRPr="00F45C09" w:rsidRDefault="00613999" w:rsidP="00613999">
      <w:pPr>
        <w:pStyle w:val="ad"/>
        <w:rPr>
          <w:rFonts w:ascii="Times New Roman" w:hAnsi="Times New Roman" w:cs="Times New Roman"/>
          <w:sz w:val="28"/>
          <w:szCs w:val="28"/>
          <w:lang w:val="en-US"/>
        </w:rPr>
      </w:pPr>
      <w:r w:rsidRPr="000E5D1F">
        <w:rPr>
          <w:rFonts w:ascii="Times New Roman" w:eastAsia="Times New Roman" w:hAnsi="Times New Roman" w:cs="Times New Roman"/>
          <w:sz w:val="28"/>
          <w:szCs w:val="28"/>
          <w:lang w:val="en-US"/>
        </w:rPr>
        <w:t>Make up the situation</w:t>
      </w:r>
    </w:p>
    <w:p w:rsidR="00613999" w:rsidRPr="00F45C09" w:rsidRDefault="00613999" w:rsidP="00613999">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Control questions</w:t>
      </w:r>
    </w:p>
    <w:p w:rsidR="00613999" w:rsidRDefault="00613999" w:rsidP="00613999">
      <w:pPr>
        <w:rPr>
          <w:rFonts w:ascii="Times New Roman" w:hAnsi="Times New Roman" w:cs="Times New Roman"/>
          <w:sz w:val="28"/>
          <w:szCs w:val="28"/>
          <w:lang w:val="en-US"/>
        </w:rPr>
      </w:pPr>
      <w:r>
        <w:rPr>
          <w:rFonts w:ascii="Times New Roman" w:hAnsi="Times New Roman" w:cs="Times New Roman"/>
          <w:sz w:val="28"/>
          <w:szCs w:val="28"/>
          <w:lang w:val="en-US"/>
        </w:rPr>
        <w:t>Name animal diseases</w:t>
      </w:r>
    </w:p>
    <w:p w:rsidR="00613999" w:rsidRPr="00DE0216" w:rsidRDefault="00613999" w:rsidP="00613999">
      <w:pPr>
        <w:pStyle w:val="ad"/>
        <w:rPr>
          <w:rFonts w:ascii="Times New Roman" w:hAnsi="Times New Roman" w:cs="Times New Roman"/>
          <w:b/>
          <w:sz w:val="28"/>
          <w:szCs w:val="28"/>
          <w:lang w:val="en-US"/>
        </w:rPr>
      </w:pPr>
      <w:proofErr w:type="spellStart"/>
      <w:r w:rsidRPr="00DE0216">
        <w:rPr>
          <w:rFonts w:ascii="Times New Roman" w:hAnsi="Times New Roman" w:cs="Times New Roman"/>
          <w:b/>
          <w:sz w:val="28"/>
          <w:szCs w:val="28"/>
          <w:lang w:val="en-US"/>
        </w:rPr>
        <w:t>Taks</w:t>
      </w:r>
      <w:proofErr w:type="spellEnd"/>
      <w:r w:rsidRPr="00DE0216">
        <w:rPr>
          <w:rFonts w:ascii="Times New Roman" w:hAnsi="Times New Roman" w:cs="Times New Roman"/>
          <w:b/>
          <w:sz w:val="28"/>
          <w:szCs w:val="28"/>
          <w:lang w:val="en-US"/>
        </w:rPr>
        <w:t xml:space="preserve"> for SIW</w:t>
      </w:r>
    </w:p>
    <w:p w:rsidR="00613999" w:rsidRPr="00DE0216" w:rsidRDefault="00613999" w:rsidP="00613999">
      <w:pPr>
        <w:pStyle w:val="ad"/>
        <w:rPr>
          <w:rFonts w:ascii="Times New Roman" w:eastAsia="Times New Roman" w:hAnsi="Times New Roman" w:cs="Times New Roman"/>
          <w:sz w:val="28"/>
          <w:szCs w:val="28"/>
          <w:lang w:val="en-US"/>
        </w:rPr>
      </w:pPr>
      <w:r w:rsidRPr="00DE0216">
        <w:rPr>
          <w:rFonts w:ascii="Times New Roman" w:eastAsia="Times New Roman" w:hAnsi="Times New Roman" w:cs="Times New Roman"/>
          <w:sz w:val="28"/>
          <w:szCs w:val="28"/>
          <w:lang w:val="en-US"/>
        </w:rPr>
        <w:t>1. Give the main idea of the text.</w:t>
      </w:r>
    </w:p>
    <w:p w:rsidR="00613999" w:rsidRPr="00DE0216" w:rsidRDefault="00613999" w:rsidP="00613999">
      <w:pPr>
        <w:pStyle w:val="ad"/>
        <w:rPr>
          <w:rFonts w:ascii="Times New Roman" w:eastAsia="Times New Roman" w:hAnsi="Times New Roman" w:cs="Times New Roman"/>
          <w:sz w:val="28"/>
          <w:szCs w:val="28"/>
          <w:lang w:val="en-US"/>
        </w:rPr>
      </w:pPr>
      <w:r w:rsidRPr="00DE0216">
        <w:rPr>
          <w:rFonts w:ascii="Times New Roman" w:eastAsia="Times New Roman" w:hAnsi="Times New Roman" w:cs="Times New Roman"/>
          <w:sz w:val="28"/>
          <w:szCs w:val="28"/>
          <w:lang w:val="en-US"/>
        </w:rPr>
        <w:t>2. Find the information describing this text.</w:t>
      </w:r>
    </w:p>
    <w:p w:rsidR="00613999" w:rsidRDefault="00613999" w:rsidP="00613999">
      <w:pPr>
        <w:pStyle w:val="ad"/>
        <w:rPr>
          <w:rFonts w:ascii="Times New Roman" w:hAnsi="Times New Roman" w:cs="Times New Roman"/>
          <w:b/>
          <w:sz w:val="28"/>
          <w:szCs w:val="28"/>
          <w:lang w:val="en-US"/>
        </w:rPr>
      </w:pPr>
    </w:p>
    <w:p w:rsidR="00613999" w:rsidRPr="00F45C09" w:rsidRDefault="00613999" w:rsidP="00613999">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Recommended literature</w:t>
      </w:r>
    </w:p>
    <w:p w:rsidR="00613999" w:rsidRDefault="00613999" w:rsidP="00613999">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Main literature</w:t>
      </w:r>
      <w:r w:rsidRPr="00F45C09">
        <w:rPr>
          <w:rFonts w:ascii="Times New Roman" w:hAnsi="Times New Roman" w:cs="Times New Roman"/>
          <w:b/>
          <w:sz w:val="28"/>
          <w:szCs w:val="28"/>
          <w:lang w:val="kk-KZ"/>
        </w:rPr>
        <w:t>:</w:t>
      </w:r>
    </w:p>
    <w:p w:rsidR="00613999" w:rsidRPr="00B7474D" w:rsidRDefault="00613999" w:rsidP="00613999">
      <w:pPr>
        <w:pStyle w:val="ad"/>
        <w:rPr>
          <w:rFonts w:ascii="Times New Roman" w:hAnsi="Times New Roman" w:cs="Times New Roman"/>
          <w:sz w:val="28"/>
          <w:szCs w:val="28"/>
          <w:lang w:val="en-US"/>
        </w:rPr>
      </w:pPr>
      <w:r>
        <w:rPr>
          <w:rFonts w:ascii="Times New Roman" w:hAnsi="Times New Roman" w:cs="Times New Roman"/>
          <w:sz w:val="28"/>
          <w:szCs w:val="28"/>
          <w:lang w:val="en-US"/>
        </w:rPr>
        <w:t>1</w:t>
      </w:r>
      <w:r w:rsidRPr="00B7474D">
        <w:rPr>
          <w:rFonts w:ascii="Times New Roman" w:hAnsi="Times New Roman" w:cs="Times New Roman"/>
          <w:sz w:val="28"/>
          <w:szCs w:val="28"/>
          <w:lang w:val="en-US"/>
        </w:rPr>
        <w:t xml:space="preserve">. Kate </w:t>
      </w:r>
      <w:proofErr w:type="spellStart"/>
      <w:proofErr w:type="gramStart"/>
      <w:r w:rsidRPr="00B7474D">
        <w:rPr>
          <w:rFonts w:ascii="Times New Roman" w:hAnsi="Times New Roman" w:cs="Times New Roman"/>
          <w:sz w:val="28"/>
          <w:szCs w:val="28"/>
          <w:lang w:val="en-US"/>
        </w:rPr>
        <w:t>pickering</w:t>
      </w:r>
      <w:proofErr w:type="spellEnd"/>
      <w:proofErr w:type="gramEnd"/>
      <w:r w:rsidRPr="00B7474D">
        <w:rPr>
          <w:rFonts w:ascii="Times New Roman" w:hAnsi="Times New Roman" w:cs="Times New Roman"/>
          <w:sz w:val="28"/>
          <w:szCs w:val="28"/>
          <w:lang w:val="en-US"/>
        </w:rPr>
        <w:t>&amp; Jackie</w:t>
      </w:r>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McAvoy</w:t>
      </w:r>
      <w:proofErr w:type="spellEnd"/>
      <w:r>
        <w:rPr>
          <w:rFonts w:ascii="Times New Roman" w:hAnsi="Times New Roman" w:cs="Times New Roman"/>
          <w:sz w:val="28"/>
          <w:szCs w:val="28"/>
          <w:lang w:val="en-US"/>
        </w:rPr>
        <w:t xml:space="preserve"> Global English,</w:t>
      </w:r>
      <w:r w:rsidRPr="00B7474D">
        <w:rPr>
          <w:rFonts w:ascii="Times New Roman" w:hAnsi="Times New Roman" w:cs="Times New Roman"/>
          <w:sz w:val="28"/>
          <w:szCs w:val="28"/>
          <w:lang w:val="en-US"/>
        </w:rPr>
        <w:t xml:space="preserve"> </w:t>
      </w:r>
      <w:proofErr w:type="spellStart"/>
      <w:r w:rsidRPr="00B7474D">
        <w:rPr>
          <w:rFonts w:ascii="Times New Roman" w:hAnsi="Times New Roman" w:cs="Times New Roman"/>
          <w:sz w:val="28"/>
          <w:szCs w:val="28"/>
          <w:lang w:val="en-US"/>
        </w:rPr>
        <w:t>coursebookMacmillan</w:t>
      </w:r>
      <w:proofErr w:type="spellEnd"/>
      <w:r w:rsidRPr="00B7474D">
        <w:rPr>
          <w:rFonts w:ascii="Times New Roman" w:hAnsi="Times New Roman" w:cs="Times New Roman"/>
          <w:sz w:val="28"/>
          <w:szCs w:val="28"/>
          <w:lang w:val="en-US"/>
        </w:rPr>
        <w:t xml:space="preserve"> 2010</w:t>
      </w:r>
    </w:p>
    <w:p w:rsidR="00613999" w:rsidRPr="00B20D88" w:rsidRDefault="00613999" w:rsidP="00613999">
      <w:pPr>
        <w:pStyle w:val="ad"/>
        <w:rPr>
          <w:rFonts w:ascii="Times New Roman" w:hAnsi="Times New Roman" w:cs="Times New Roman"/>
          <w:sz w:val="28"/>
          <w:szCs w:val="28"/>
          <w:lang w:val="en-US"/>
        </w:rPr>
      </w:pPr>
      <w:r>
        <w:rPr>
          <w:rFonts w:ascii="Times New Roman" w:hAnsi="Times New Roman" w:cs="Times New Roman"/>
          <w:sz w:val="28"/>
          <w:szCs w:val="28"/>
          <w:lang w:val="en-US"/>
        </w:rPr>
        <w:t>2</w:t>
      </w:r>
      <w:r w:rsidRPr="00B20D88">
        <w:rPr>
          <w:rFonts w:ascii="Times New Roman" w:hAnsi="Times New Roman" w:cs="Times New Roman"/>
          <w:sz w:val="28"/>
          <w:szCs w:val="28"/>
          <w:lang w:val="en-US"/>
        </w:rPr>
        <w:t>. Sue Kay &amp; Vaughan Jones. Inside Out, Elementary, Pre-Intermediate Macmillan 2007</w:t>
      </w:r>
    </w:p>
    <w:p w:rsidR="00613999" w:rsidRPr="00B20D88" w:rsidRDefault="00613999" w:rsidP="00613999">
      <w:pPr>
        <w:pStyle w:val="ad"/>
        <w:rPr>
          <w:rFonts w:ascii="Times New Roman" w:hAnsi="Times New Roman" w:cs="Times New Roman"/>
          <w:sz w:val="28"/>
          <w:szCs w:val="28"/>
          <w:lang w:val="en-US"/>
        </w:rPr>
      </w:pPr>
      <w:r>
        <w:rPr>
          <w:rFonts w:ascii="Times New Roman" w:hAnsi="Times New Roman" w:cs="Times New Roman"/>
          <w:sz w:val="28"/>
          <w:szCs w:val="28"/>
          <w:lang w:val="en-US"/>
        </w:rPr>
        <w:t>3</w:t>
      </w:r>
      <w:r w:rsidRPr="00B20D88">
        <w:rPr>
          <w:rFonts w:ascii="Times New Roman" w:hAnsi="Times New Roman" w:cs="Times New Roman"/>
          <w:sz w:val="28"/>
          <w:szCs w:val="28"/>
          <w:lang w:val="en-US"/>
        </w:rPr>
        <w:t xml:space="preserve">. Professional English in Use. Cambridge, Santiago </w:t>
      </w:r>
      <w:proofErr w:type="spellStart"/>
      <w:r w:rsidRPr="00B20D88">
        <w:rPr>
          <w:rFonts w:ascii="Times New Roman" w:hAnsi="Times New Roman" w:cs="Times New Roman"/>
          <w:sz w:val="28"/>
          <w:szCs w:val="28"/>
          <w:lang w:val="en-US"/>
        </w:rPr>
        <w:t>RemachaEsteras</w:t>
      </w:r>
      <w:proofErr w:type="spellEnd"/>
      <w:r w:rsidRPr="00B20D88">
        <w:rPr>
          <w:rFonts w:ascii="Times New Roman" w:hAnsi="Times New Roman" w:cs="Times New Roman"/>
          <w:sz w:val="28"/>
          <w:szCs w:val="28"/>
          <w:lang w:val="en-US"/>
        </w:rPr>
        <w:t xml:space="preserve">, Elena Marco Fabre. </w:t>
      </w:r>
    </w:p>
    <w:p w:rsidR="00613999" w:rsidRPr="00B20D88" w:rsidRDefault="00613999" w:rsidP="00613999">
      <w:pPr>
        <w:pStyle w:val="ad"/>
        <w:rPr>
          <w:rFonts w:ascii="Times New Roman" w:hAnsi="Times New Roman" w:cs="Times New Roman"/>
          <w:sz w:val="28"/>
          <w:szCs w:val="28"/>
          <w:lang w:val="en-US"/>
        </w:rPr>
      </w:pPr>
      <w:proofErr w:type="gramStart"/>
      <w:r>
        <w:rPr>
          <w:rFonts w:ascii="Times New Roman" w:hAnsi="Times New Roman" w:cs="Times New Roman"/>
          <w:sz w:val="28"/>
          <w:szCs w:val="28"/>
          <w:lang w:val="en-US"/>
        </w:rPr>
        <w:t>4</w:t>
      </w:r>
      <w:r w:rsidRPr="00B20D88">
        <w:rPr>
          <w:rFonts w:ascii="Times New Roman" w:hAnsi="Times New Roman" w:cs="Times New Roman"/>
          <w:sz w:val="28"/>
          <w:szCs w:val="28"/>
          <w:lang w:val="en-US"/>
        </w:rPr>
        <w:t xml:space="preserve">. Peter </w:t>
      </w:r>
      <w:proofErr w:type="spellStart"/>
      <w:r w:rsidRPr="00B20D88">
        <w:rPr>
          <w:rFonts w:ascii="Times New Roman" w:hAnsi="Times New Roman" w:cs="Times New Roman"/>
          <w:sz w:val="28"/>
          <w:szCs w:val="28"/>
          <w:lang w:val="en-US"/>
        </w:rPr>
        <w:t>Maggs</w:t>
      </w:r>
      <w:proofErr w:type="spellEnd"/>
      <w:r w:rsidRPr="00B20D88">
        <w:rPr>
          <w:rFonts w:ascii="Times New Roman" w:hAnsi="Times New Roman" w:cs="Times New Roman"/>
          <w:sz w:val="28"/>
          <w:szCs w:val="28"/>
          <w:lang w:val="en-US"/>
        </w:rPr>
        <w:t>&amp; Jenny Quintana.</w:t>
      </w:r>
      <w:proofErr w:type="gramEnd"/>
      <w:r w:rsidRPr="00B20D88">
        <w:rPr>
          <w:rFonts w:ascii="Times New Roman" w:hAnsi="Times New Roman" w:cs="Times New Roman"/>
          <w:sz w:val="28"/>
          <w:szCs w:val="28"/>
          <w:lang w:val="en-US"/>
        </w:rPr>
        <w:t xml:space="preserve"> Move. </w:t>
      </w:r>
      <w:proofErr w:type="gramStart"/>
      <w:r w:rsidRPr="00B20D88">
        <w:rPr>
          <w:rFonts w:ascii="Times New Roman" w:hAnsi="Times New Roman" w:cs="Times New Roman"/>
          <w:sz w:val="28"/>
          <w:szCs w:val="28"/>
          <w:lang w:val="en-US"/>
        </w:rPr>
        <w:t>Elementary.</w:t>
      </w:r>
      <w:proofErr w:type="gramEnd"/>
      <w:r w:rsidRPr="00B20D88">
        <w:rPr>
          <w:rFonts w:ascii="Times New Roman" w:hAnsi="Times New Roman" w:cs="Times New Roman"/>
          <w:sz w:val="28"/>
          <w:szCs w:val="28"/>
          <w:lang w:val="en-US"/>
        </w:rPr>
        <w:t xml:space="preserve"> Macmillan 2007</w:t>
      </w:r>
    </w:p>
    <w:p w:rsidR="00613999" w:rsidRPr="00B20D88" w:rsidRDefault="00613999" w:rsidP="00613999">
      <w:pPr>
        <w:pStyle w:val="ad"/>
        <w:rPr>
          <w:rFonts w:ascii="Times New Roman" w:hAnsi="Times New Roman" w:cs="Times New Roman"/>
          <w:sz w:val="28"/>
          <w:szCs w:val="28"/>
          <w:lang w:val="en-US"/>
        </w:rPr>
      </w:pPr>
      <w:proofErr w:type="gramStart"/>
      <w:r>
        <w:rPr>
          <w:rFonts w:ascii="Times New Roman" w:hAnsi="Times New Roman" w:cs="Times New Roman"/>
          <w:sz w:val="28"/>
          <w:szCs w:val="28"/>
          <w:lang w:val="en-US"/>
        </w:rPr>
        <w:t>5</w:t>
      </w:r>
      <w:r w:rsidRPr="00B20D88">
        <w:rPr>
          <w:rFonts w:ascii="Times New Roman" w:hAnsi="Times New Roman" w:cs="Times New Roman"/>
          <w:sz w:val="28"/>
          <w:szCs w:val="28"/>
          <w:lang w:val="en-US"/>
        </w:rPr>
        <w:t xml:space="preserve">. Peter </w:t>
      </w:r>
      <w:proofErr w:type="spellStart"/>
      <w:r w:rsidRPr="00B20D88">
        <w:rPr>
          <w:rFonts w:ascii="Times New Roman" w:hAnsi="Times New Roman" w:cs="Times New Roman"/>
          <w:sz w:val="28"/>
          <w:szCs w:val="28"/>
          <w:lang w:val="en-US"/>
        </w:rPr>
        <w:t>Maggs</w:t>
      </w:r>
      <w:proofErr w:type="spellEnd"/>
      <w:r w:rsidRPr="00B20D88">
        <w:rPr>
          <w:rFonts w:ascii="Times New Roman" w:hAnsi="Times New Roman" w:cs="Times New Roman"/>
          <w:sz w:val="28"/>
          <w:szCs w:val="28"/>
          <w:lang w:val="en-US"/>
        </w:rPr>
        <w:t>&amp; Jenny Quintana.</w:t>
      </w:r>
      <w:proofErr w:type="gramEnd"/>
      <w:r w:rsidRPr="00B20D88">
        <w:rPr>
          <w:rFonts w:ascii="Times New Roman" w:hAnsi="Times New Roman" w:cs="Times New Roman"/>
          <w:sz w:val="28"/>
          <w:szCs w:val="28"/>
          <w:lang w:val="en-US"/>
        </w:rPr>
        <w:t xml:space="preserve">  Move. Pre –intermediate. Macmillan 2007.</w:t>
      </w:r>
    </w:p>
    <w:p w:rsidR="00613999" w:rsidRPr="00B20D88" w:rsidRDefault="00613999" w:rsidP="00613999">
      <w:pPr>
        <w:pStyle w:val="ad"/>
        <w:rPr>
          <w:rFonts w:ascii="Times New Roman" w:hAnsi="Times New Roman" w:cs="Times New Roman"/>
          <w:sz w:val="28"/>
          <w:szCs w:val="28"/>
          <w:lang w:val="en-US"/>
        </w:rPr>
      </w:pPr>
      <w:proofErr w:type="gramStart"/>
      <w:r>
        <w:rPr>
          <w:rFonts w:ascii="Times New Roman" w:hAnsi="Times New Roman" w:cs="Times New Roman"/>
          <w:sz w:val="28"/>
          <w:szCs w:val="28"/>
          <w:lang w:val="en-US"/>
        </w:rPr>
        <w:t>6</w:t>
      </w:r>
      <w:r w:rsidRPr="00B7474D">
        <w:rPr>
          <w:rFonts w:ascii="Times New Roman" w:hAnsi="Times New Roman" w:cs="Times New Roman"/>
          <w:sz w:val="28"/>
          <w:szCs w:val="28"/>
          <w:lang w:val="en-US"/>
        </w:rPr>
        <w:t xml:space="preserve">. Jan Bell &amp; Roger </w:t>
      </w:r>
      <w:proofErr w:type="spellStart"/>
      <w:r w:rsidRPr="00B7474D">
        <w:rPr>
          <w:rFonts w:ascii="Times New Roman" w:hAnsi="Times New Roman" w:cs="Times New Roman"/>
          <w:sz w:val="28"/>
          <w:szCs w:val="28"/>
          <w:lang w:val="en-US"/>
        </w:rPr>
        <w:t>Gower.Matters</w:t>
      </w:r>
      <w:proofErr w:type="spellEnd"/>
      <w:r w:rsidRPr="00B7474D">
        <w:rPr>
          <w:rFonts w:ascii="Times New Roman" w:hAnsi="Times New Roman" w:cs="Times New Roman"/>
          <w:sz w:val="28"/>
          <w:szCs w:val="28"/>
          <w:lang w:val="en-US"/>
        </w:rPr>
        <w:t>.</w:t>
      </w:r>
      <w:proofErr w:type="gramEnd"/>
      <w:r w:rsidRPr="00B7474D">
        <w:rPr>
          <w:rFonts w:ascii="Times New Roman" w:hAnsi="Times New Roman" w:cs="Times New Roman"/>
          <w:sz w:val="28"/>
          <w:szCs w:val="28"/>
          <w:lang w:val="en-US"/>
        </w:rPr>
        <w:t xml:space="preserve">  </w:t>
      </w:r>
      <w:r w:rsidRPr="00B20D88">
        <w:rPr>
          <w:rFonts w:ascii="Times New Roman" w:hAnsi="Times New Roman" w:cs="Times New Roman"/>
          <w:sz w:val="28"/>
          <w:szCs w:val="28"/>
          <w:lang w:val="en-US"/>
        </w:rPr>
        <w:t xml:space="preserve">Pre –intermediate. </w:t>
      </w:r>
      <w:proofErr w:type="gramStart"/>
      <w:r w:rsidRPr="00B20D88">
        <w:rPr>
          <w:rFonts w:ascii="Times New Roman" w:hAnsi="Times New Roman" w:cs="Times New Roman"/>
          <w:sz w:val="28"/>
          <w:szCs w:val="28"/>
          <w:lang w:val="en-US"/>
        </w:rPr>
        <w:t>Longman  2007</w:t>
      </w:r>
      <w:proofErr w:type="gramEnd"/>
      <w:r w:rsidRPr="00B20D88">
        <w:rPr>
          <w:rFonts w:ascii="Times New Roman" w:hAnsi="Times New Roman" w:cs="Times New Roman"/>
          <w:sz w:val="28"/>
          <w:szCs w:val="28"/>
          <w:lang w:val="en-US"/>
        </w:rPr>
        <w:t>.</w:t>
      </w:r>
    </w:p>
    <w:p w:rsidR="00613999" w:rsidRPr="00B20D88" w:rsidRDefault="00613999" w:rsidP="00613999">
      <w:pPr>
        <w:pStyle w:val="ad"/>
        <w:rPr>
          <w:rFonts w:ascii="Times New Roman" w:hAnsi="Times New Roman" w:cs="Times New Roman"/>
          <w:sz w:val="28"/>
          <w:szCs w:val="28"/>
          <w:lang w:val="en-US"/>
        </w:rPr>
      </w:pPr>
      <w:r>
        <w:rPr>
          <w:rFonts w:ascii="Times New Roman" w:hAnsi="Times New Roman" w:cs="Times New Roman"/>
          <w:sz w:val="28"/>
          <w:szCs w:val="28"/>
          <w:lang w:val="en-US"/>
        </w:rPr>
        <w:t>7</w:t>
      </w:r>
      <w:r w:rsidRPr="00B20D88">
        <w:rPr>
          <w:rFonts w:ascii="Times New Roman" w:hAnsi="Times New Roman" w:cs="Times New Roman"/>
          <w:sz w:val="28"/>
          <w:szCs w:val="28"/>
          <w:lang w:val="en-US"/>
        </w:rPr>
        <w:t xml:space="preserve">. Liz &amp; John Soars. </w:t>
      </w:r>
      <w:proofErr w:type="gramStart"/>
      <w:r w:rsidRPr="00B20D88">
        <w:rPr>
          <w:rFonts w:ascii="Times New Roman" w:hAnsi="Times New Roman" w:cs="Times New Roman"/>
          <w:sz w:val="28"/>
          <w:szCs w:val="28"/>
          <w:lang w:val="en-US"/>
        </w:rPr>
        <w:t>New Headway.</w:t>
      </w:r>
      <w:proofErr w:type="gramEnd"/>
      <w:r w:rsidRPr="00B20D88">
        <w:rPr>
          <w:rFonts w:ascii="Times New Roman" w:hAnsi="Times New Roman" w:cs="Times New Roman"/>
          <w:sz w:val="28"/>
          <w:szCs w:val="28"/>
          <w:lang w:val="en-US"/>
        </w:rPr>
        <w:t xml:space="preserve"> Pre –intermediate.  </w:t>
      </w:r>
      <w:proofErr w:type="gramStart"/>
      <w:r w:rsidRPr="00B20D88">
        <w:rPr>
          <w:rFonts w:ascii="Times New Roman" w:hAnsi="Times New Roman" w:cs="Times New Roman"/>
          <w:sz w:val="28"/>
          <w:szCs w:val="28"/>
          <w:lang w:val="en-US"/>
        </w:rPr>
        <w:t>Oxford University Press 2009.</w:t>
      </w:r>
      <w:proofErr w:type="gramEnd"/>
    </w:p>
    <w:p w:rsidR="00613999" w:rsidRPr="00B20D88" w:rsidRDefault="00613999" w:rsidP="00613999">
      <w:pPr>
        <w:pStyle w:val="ad"/>
        <w:rPr>
          <w:rFonts w:ascii="Times New Roman" w:hAnsi="Times New Roman" w:cs="Times New Roman"/>
          <w:sz w:val="28"/>
          <w:szCs w:val="28"/>
          <w:lang w:val="en-US"/>
        </w:rPr>
      </w:pPr>
      <w:proofErr w:type="gramStart"/>
      <w:r>
        <w:rPr>
          <w:rFonts w:ascii="Times New Roman" w:hAnsi="Times New Roman" w:cs="Times New Roman"/>
          <w:sz w:val="28"/>
          <w:szCs w:val="28"/>
          <w:lang w:val="en-US"/>
        </w:rPr>
        <w:t>8</w:t>
      </w:r>
      <w:r w:rsidRPr="00B20D88">
        <w:rPr>
          <w:rFonts w:ascii="Times New Roman" w:hAnsi="Times New Roman" w:cs="Times New Roman"/>
          <w:sz w:val="28"/>
          <w:szCs w:val="28"/>
          <w:lang w:val="en-US"/>
        </w:rPr>
        <w:t xml:space="preserve"> .www.</w:t>
      </w:r>
      <w:proofErr w:type="gramEnd"/>
      <w:r w:rsidRPr="00B20D88">
        <w:rPr>
          <w:rFonts w:ascii="Times New Roman" w:hAnsi="Times New Roman" w:cs="Times New Roman"/>
          <w:sz w:val="28"/>
          <w:szCs w:val="28"/>
          <w:lang w:val="en-US"/>
        </w:rPr>
        <w:t xml:space="preserve"> Wikipedia</w:t>
      </w:r>
    </w:p>
    <w:p w:rsidR="00613999" w:rsidRPr="0007500B" w:rsidRDefault="00613999" w:rsidP="00613999">
      <w:pPr>
        <w:spacing w:after="0" w:line="240" w:lineRule="auto"/>
        <w:jc w:val="both"/>
        <w:rPr>
          <w:rFonts w:ascii="Times New Roman" w:hAnsi="Times New Roman"/>
          <w:b/>
          <w:sz w:val="24"/>
          <w:szCs w:val="24"/>
          <w:lang w:val="en-US"/>
        </w:rPr>
      </w:pPr>
    </w:p>
    <w:p w:rsidR="00613999" w:rsidRPr="00F45C09" w:rsidRDefault="00613999" w:rsidP="00613999">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613999" w:rsidRPr="00F45C09" w:rsidRDefault="00613999" w:rsidP="00613999">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 xml:space="preserve">1. </w:t>
      </w:r>
      <w:proofErr w:type="spellStart"/>
      <w:r w:rsidRPr="00F45C09">
        <w:rPr>
          <w:rFonts w:ascii="Times New Roman" w:hAnsi="Times New Roman" w:cs="Times New Roman"/>
          <w:sz w:val="28"/>
          <w:szCs w:val="28"/>
          <w:lang w:val="en-US"/>
        </w:rPr>
        <w:t>R.Murphy</w:t>
      </w:r>
      <w:proofErr w:type="spellEnd"/>
      <w:r w:rsidRPr="00F45C09">
        <w:rPr>
          <w:rFonts w:ascii="Times New Roman" w:hAnsi="Times New Roman" w:cs="Times New Roman"/>
          <w:sz w:val="28"/>
          <w:szCs w:val="28"/>
          <w:lang w:val="en-US"/>
        </w:rPr>
        <w:t xml:space="preserve"> “English Grammar in Use” a self-study reference and practice book for elementary students of English, and audio CDs (2</w:t>
      </w:r>
      <w:proofErr w:type="gramStart"/>
      <w:r w:rsidRPr="00F45C09">
        <w:rPr>
          <w:rFonts w:ascii="Times New Roman" w:hAnsi="Times New Roman" w:cs="Times New Roman"/>
          <w:sz w:val="28"/>
          <w:szCs w:val="28"/>
          <w:lang w:val="en-US"/>
        </w:rPr>
        <w:t>)  third</w:t>
      </w:r>
      <w:proofErr w:type="gramEnd"/>
      <w:r w:rsidRPr="00F45C09">
        <w:rPr>
          <w:rFonts w:ascii="Times New Roman" w:hAnsi="Times New Roman" w:cs="Times New Roman"/>
          <w:sz w:val="28"/>
          <w:szCs w:val="28"/>
          <w:lang w:val="en-US"/>
        </w:rPr>
        <w:t xml:space="preserve"> edition; Oxford University Press. 2011</w:t>
      </w:r>
    </w:p>
    <w:p w:rsidR="00613999" w:rsidRPr="00B20D88" w:rsidRDefault="00613999" w:rsidP="00613999">
      <w:pPr>
        <w:pStyle w:val="ad"/>
        <w:rPr>
          <w:rFonts w:ascii="Times New Roman" w:hAnsi="Times New Roman"/>
          <w:sz w:val="28"/>
          <w:szCs w:val="28"/>
          <w:lang w:val="en-US"/>
        </w:rPr>
      </w:pPr>
      <w:proofErr w:type="gramStart"/>
      <w:r>
        <w:rPr>
          <w:rFonts w:ascii="Times New Roman" w:hAnsi="Times New Roman"/>
          <w:sz w:val="28"/>
          <w:szCs w:val="28"/>
          <w:lang w:val="en-US"/>
        </w:rPr>
        <w:t>2.</w:t>
      </w:r>
      <w:r w:rsidRPr="00886423">
        <w:rPr>
          <w:rFonts w:ascii="Times New Roman" w:hAnsi="Times New Roman"/>
          <w:sz w:val="28"/>
          <w:szCs w:val="28"/>
          <w:lang w:val="en-US"/>
        </w:rPr>
        <w:t xml:space="preserve"> R. Murphy “English Grammar in Use” a self-study reference and practice book for intermediate students of English, and audio CDs (2) third edition); Oxford University Press.</w:t>
      </w:r>
      <w:proofErr w:type="gramEnd"/>
      <w:r w:rsidRPr="00886423">
        <w:rPr>
          <w:rFonts w:ascii="Times New Roman" w:hAnsi="Times New Roman"/>
          <w:sz w:val="28"/>
          <w:szCs w:val="28"/>
          <w:lang w:val="en-US"/>
        </w:rPr>
        <w:t xml:space="preserve"> </w:t>
      </w:r>
      <w:r w:rsidRPr="00B20D88">
        <w:rPr>
          <w:rFonts w:ascii="Times New Roman" w:hAnsi="Times New Roman"/>
          <w:sz w:val="28"/>
          <w:szCs w:val="28"/>
          <w:lang w:val="en-US"/>
        </w:rPr>
        <w:t>2011</w:t>
      </w:r>
    </w:p>
    <w:p w:rsidR="00613999" w:rsidRPr="00886423" w:rsidRDefault="00613999" w:rsidP="00613999">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xml:space="preserve"> Kate Pickering&amp; Jackie </w:t>
      </w:r>
      <w:proofErr w:type="spellStart"/>
      <w:r w:rsidRPr="00886423">
        <w:rPr>
          <w:rFonts w:ascii="Times New Roman" w:hAnsi="Times New Roman"/>
          <w:sz w:val="28"/>
          <w:szCs w:val="28"/>
          <w:lang w:val="en-US"/>
        </w:rPr>
        <w:t>McAvoy</w:t>
      </w:r>
      <w:proofErr w:type="spellEnd"/>
      <w:r w:rsidRPr="00886423">
        <w:rPr>
          <w:rFonts w:ascii="Times New Roman" w:hAnsi="Times New Roman"/>
          <w:sz w:val="28"/>
          <w:szCs w:val="28"/>
          <w:lang w:val="en-US"/>
        </w:rPr>
        <w:t xml:space="preserve"> Global English, Pre-Intermediate </w:t>
      </w:r>
      <w:proofErr w:type="spellStart"/>
      <w:r w:rsidRPr="00886423">
        <w:rPr>
          <w:rFonts w:ascii="Times New Roman" w:hAnsi="Times New Roman"/>
          <w:sz w:val="28"/>
          <w:szCs w:val="28"/>
          <w:lang w:val="en-US"/>
        </w:rPr>
        <w:t>coursebook</w:t>
      </w:r>
      <w:proofErr w:type="spellEnd"/>
      <w:r w:rsidRPr="00886423">
        <w:rPr>
          <w:rFonts w:ascii="Times New Roman" w:hAnsi="Times New Roman"/>
          <w:sz w:val="28"/>
          <w:szCs w:val="28"/>
          <w:lang w:val="en-US"/>
        </w:rPr>
        <w:t xml:space="preserve"> Macmillan 2010</w:t>
      </w:r>
    </w:p>
    <w:p w:rsidR="00613999" w:rsidRPr="00886423" w:rsidRDefault="00613999" w:rsidP="00613999">
      <w:pPr>
        <w:pStyle w:val="ad"/>
        <w:rPr>
          <w:rFonts w:ascii="Times New Roman" w:hAnsi="Times New Roman"/>
          <w:sz w:val="28"/>
          <w:szCs w:val="28"/>
          <w:lang w:val="en-US"/>
        </w:rPr>
      </w:pPr>
      <w:r>
        <w:rPr>
          <w:rFonts w:ascii="Times New Roman" w:hAnsi="Times New Roman"/>
          <w:sz w:val="28"/>
          <w:szCs w:val="28"/>
          <w:lang w:val="en-US"/>
        </w:rPr>
        <w:t>5.</w:t>
      </w:r>
      <w:r w:rsidRPr="00886423">
        <w:rPr>
          <w:rFonts w:ascii="Times New Roman" w:hAnsi="Times New Roman"/>
          <w:sz w:val="28"/>
          <w:szCs w:val="28"/>
          <w:lang w:val="en-US"/>
        </w:rPr>
        <w:t xml:space="preserve"> Richard </w:t>
      </w:r>
      <w:proofErr w:type="spellStart"/>
      <w:r w:rsidRPr="00886423">
        <w:rPr>
          <w:rFonts w:ascii="Times New Roman" w:hAnsi="Times New Roman"/>
          <w:sz w:val="28"/>
          <w:szCs w:val="28"/>
          <w:lang w:val="en-US"/>
        </w:rPr>
        <w:t>Acklam</w:t>
      </w:r>
      <w:proofErr w:type="spellEnd"/>
      <w:r w:rsidRPr="00886423">
        <w:rPr>
          <w:rFonts w:ascii="Times New Roman" w:hAnsi="Times New Roman"/>
          <w:sz w:val="28"/>
          <w:szCs w:val="28"/>
          <w:lang w:val="en-US"/>
        </w:rPr>
        <w:t xml:space="preserve"> &amp; </w:t>
      </w:r>
      <w:proofErr w:type="spellStart"/>
      <w:r w:rsidRPr="00886423">
        <w:rPr>
          <w:rFonts w:ascii="Times New Roman" w:hAnsi="Times New Roman"/>
          <w:sz w:val="28"/>
          <w:szCs w:val="28"/>
          <w:lang w:val="en-US"/>
        </w:rPr>
        <w:t>AramintaCrace</w:t>
      </w:r>
      <w:proofErr w:type="spellEnd"/>
      <w:r w:rsidRPr="00886423">
        <w:rPr>
          <w:rFonts w:ascii="Times New Roman" w:hAnsi="Times New Roman"/>
          <w:sz w:val="28"/>
          <w:szCs w:val="28"/>
          <w:lang w:val="en-US"/>
        </w:rPr>
        <w:t xml:space="preserve"> Total English, Pre-Intermediate Longman 2007</w:t>
      </w:r>
    </w:p>
    <w:p w:rsidR="00613999" w:rsidRPr="00886423" w:rsidRDefault="00613999" w:rsidP="00613999">
      <w:pPr>
        <w:pStyle w:val="ad"/>
        <w:rPr>
          <w:rFonts w:ascii="Times New Roman" w:hAnsi="Times New Roman"/>
          <w:sz w:val="28"/>
          <w:szCs w:val="28"/>
          <w:lang w:val="en-US"/>
        </w:rPr>
      </w:pPr>
      <w:r>
        <w:rPr>
          <w:rFonts w:ascii="Times New Roman" w:hAnsi="Times New Roman"/>
          <w:sz w:val="28"/>
          <w:szCs w:val="28"/>
          <w:lang w:val="en-US"/>
        </w:rPr>
        <w:t>6.</w:t>
      </w:r>
      <w:r w:rsidRPr="00886423">
        <w:rPr>
          <w:rFonts w:ascii="Times New Roman" w:hAnsi="Times New Roman"/>
          <w:sz w:val="28"/>
          <w:szCs w:val="28"/>
          <w:lang w:val="en-US"/>
        </w:rPr>
        <w:t xml:space="preserve"> Sue Kay &amp; Vaughan Jones. Inside Out, Pre-Intermediate Macmillan 2007</w:t>
      </w:r>
    </w:p>
    <w:p w:rsidR="00613999" w:rsidRPr="000E5D1F" w:rsidRDefault="00613999" w:rsidP="00613999">
      <w:pPr>
        <w:pStyle w:val="ad"/>
        <w:rPr>
          <w:rFonts w:ascii="Times New Roman" w:hAnsi="Times New Roman"/>
          <w:sz w:val="28"/>
          <w:szCs w:val="28"/>
          <w:lang w:val="en-US"/>
        </w:rPr>
      </w:pPr>
    </w:p>
    <w:p w:rsidR="00A13C22" w:rsidRPr="00B20D88" w:rsidRDefault="00A13C22" w:rsidP="00B20D88">
      <w:pPr>
        <w:rPr>
          <w:rFonts w:ascii="Times New Roman" w:hAnsi="Times New Roman" w:cs="Times New Roman"/>
          <w:sz w:val="28"/>
          <w:szCs w:val="28"/>
          <w:lang w:val="en-US"/>
        </w:rPr>
      </w:pPr>
    </w:p>
    <w:p w:rsidR="00B20D88" w:rsidRPr="000E5D1F" w:rsidRDefault="00D405A6" w:rsidP="00B20D88">
      <w:pPr>
        <w:rPr>
          <w:rFonts w:ascii="Times New Roman" w:hAnsi="Times New Roman" w:cs="Times New Roman"/>
          <w:b/>
          <w:sz w:val="28"/>
          <w:szCs w:val="28"/>
          <w:lang w:val="en-US"/>
        </w:rPr>
      </w:pPr>
      <w:r>
        <w:rPr>
          <w:rFonts w:ascii="Times New Roman" w:hAnsi="Times New Roman" w:cs="Times New Roman"/>
          <w:b/>
          <w:sz w:val="28"/>
          <w:szCs w:val="28"/>
          <w:lang w:val="en-US"/>
        </w:rPr>
        <w:t>Practical lessons 10-11</w:t>
      </w:r>
    </w:p>
    <w:p w:rsidR="00B20D88" w:rsidRPr="00B20D88" w:rsidRDefault="00B20D88" w:rsidP="00B20D88">
      <w:pPr>
        <w:rPr>
          <w:rFonts w:ascii="Times New Roman" w:hAnsi="Times New Roman" w:cs="Times New Roman"/>
          <w:b/>
          <w:sz w:val="28"/>
          <w:szCs w:val="28"/>
          <w:lang w:val="en-US"/>
        </w:rPr>
      </w:pPr>
      <w:r w:rsidRPr="00115AFA">
        <w:rPr>
          <w:rFonts w:ascii="Times New Roman" w:hAnsi="Times New Roman" w:cs="Times New Roman"/>
          <w:b/>
          <w:sz w:val="28"/>
          <w:szCs w:val="28"/>
          <w:lang w:val="en-US"/>
        </w:rPr>
        <w:t>The</w:t>
      </w:r>
      <w:r>
        <w:rPr>
          <w:rFonts w:ascii="Times New Roman" w:hAnsi="Times New Roman" w:cs="Times New Roman"/>
          <w:b/>
          <w:sz w:val="28"/>
          <w:szCs w:val="28"/>
          <w:lang w:val="en-US"/>
        </w:rPr>
        <w:t xml:space="preserve"> theme of the lesson: </w:t>
      </w:r>
      <w:r w:rsidR="0011451C">
        <w:rPr>
          <w:rFonts w:ascii="Times New Roman" w:hAnsi="Times New Roman" w:cs="Times New Roman"/>
          <w:b/>
          <w:sz w:val="28"/>
          <w:szCs w:val="28"/>
          <w:lang w:val="en-US"/>
        </w:rPr>
        <w:t xml:space="preserve">Types of </w:t>
      </w:r>
      <w:r w:rsidRPr="00B20D88">
        <w:rPr>
          <w:rFonts w:ascii="Times New Roman" w:hAnsi="Times New Roman" w:cs="Times New Roman"/>
          <w:b/>
          <w:sz w:val="28"/>
          <w:szCs w:val="28"/>
          <w:lang w:val="en-US"/>
        </w:rPr>
        <w:t xml:space="preserve">Animal disease </w:t>
      </w:r>
    </w:p>
    <w:p w:rsidR="00B20D88" w:rsidRPr="000E5D1F" w:rsidRDefault="00B20D88" w:rsidP="00B20D88">
      <w:pPr>
        <w:rPr>
          <w:rFonts w:ascii="Times New Roman" w:hAnsi="Times New Roman" w:cs="Times New Roman"/>
          <w:sz w:val="28"/>
          <w:szCs w:val="28"/>
          <w:lang w:val="en-US"/>
        </w:rPr>
      </w:pPr>
      <w:r w:rsidRPr="006F52E0">
        <w:rPr>
          <w:rFonts w:ascii="Times New Roman" w:hAnsi="Times New Roman" w:cs="Times New Roman"/>
          <w:b/>
          <w:sz w:val="28"/>
          <w:szCs w:val="28"/>
          <w:lang w:val="en-US"/>
        </w:rPr>
        <w:t>Lesson plan:</w:t>
      </w:r>
      <w:r w:rsidRPr="00C77160">
        <w:rPr>
          <w:lang w:val="en-US"/>
        </w:rPr>
        <w:t xml:space="preserve"> </w:t>
      </w:r>
      <w:r w:rsidRPr="000E5D1F">
        <w:rPr>
          <w:rFonts w:ascii="Times New Roman" w:hAnsi="Times New Roman" w:cs="Times New Roman"/>
          <w:sz w:val="28"/>
          <w:szCs w:val="28"/>
          <w:lang w:val="en-US"/>
        </w:rPr>
        <w:t>to e</w:t>
      </w:r>
      <w:r w:rsidRPr="00DD182A">
        <w:rPr>
          <w:rFonts w:ascii="Times New Roman" w:hAnsi="Times New Roman" w:cs="Times New Roman"/>
          <w:sz w:val="28"/>
          <w:szCs w:val="28"/>
          <w:lang w:val="en-US"/>
        </w:rPr>
        <w:t>xtend voc</w:t>
      </w:r>
      <w:r w:rsidRPr="000E5D1F">
        <w:rPr>
          <w:rFonts w:ascii="Times New Roman" w:hAnsi="Times New Roman" w:cs="Times New Roman"/>
          <w:sz w:val="28"/>
          <w:szCs w:val="28"/>
          <w:lang w:val="en-US"/>
        </w:rPr>
        <w:t xml:space="preserve">abulary from the </w:t>
      </w:r>
      <w:r w:rsidRPr="00DD182A">
        <w:rPr>
          <w:rFonts w:ascii="Times New Roman" w:hAnsi="Times New Roman" w:cs="Times New Roman"/>
          <w:sz w:val="28"/>
          <w:szCs w:val="28"/>
          <w:lang w:val="en-US"/>
        </w:rPr>
        <w:t xml:space="preserve">fields of </w:t>
      </w:r>
      <w:r>
        <w:rPr>
          <w:rFonts w:ascii="Times New Roman" w:hAnsi="Times New Roman" w:cs="Times New Roman"/>
          <w:sz w:val="28"/>
          <w:szCs w:val="28"/>
          <w:lang w:val="en-US"/>
        </w:rPr>
        <w:t xml:space="preserve">Animal disease and </w:t>
      </w:r>
      <w:r w:rsidR="00444357">
        <w:rPr>
          <w:rFonts w:ascii="Times New Roman" w:hAnsi="Times New Roman" w:cs="Times New Roman"/>
          <w:sz w:val="28"/>
          <w:szCs w:val="28"/>
          <w:lang w:val="en-US"/>
        </w:rPr>
        <w:t xml:space="preserve">general </w:t>
      </w:r>
      <w:r w:rsidR="00444357" w:rsidRPr="000E5D1F">
        <w:rPr>
          <w:rFonts w:ascii="Times New Roman" w:hAnsi="Times New Roman" w:cs="Times New Roman"/>
          <w:sz w:val="28"/>
          <w:szCs w:val="28"/>
          <w:lang w:val="en-US"/>
        </w:rPr>
        <w:t>vocabulary</w:t>
      </w:r>
      <w:r w:rsidRPr="000E5D1F">
        <w:rPr>
          <w:rFonts w:ascii="Times New Roman" w:hAnsi="Times New Roman" w:cs="Times New Roman"/>
          <w:sz w:val="28"/>
          <w:szCs w:val="28"/>
          <w:lang w:val="en-US"/>
        </w:rPr>
        <w:t>; to improve</w:t>
      </w:r>
      <w:r w:rsidRPr="00DD182A">
        <w:rPr>
          <w:rFonts w:ascii="Times New Roman" w:hAnsi="Times New Roman" w:cs="Times New Roman"/>
          <w:sz w:val="28"/>
          <w:szCs w:val="28"/>
          <w:lang w:val="en-US"/>
        </w:rPr>
        <w:t xml:space="preserve"> the skills </w:t>
      </w:r>
      <w:r w:rsidRPr="000E5D1F">
        <w:rPr>
          <w:rFonts w:ascii="Times New Roman" w:hAnsi="Times New Roman" w:cs="Times New Roman"/>
          <w:sz w:val="28"/>
          <w:szCs w:val="28"/>
          <w:lang w:val="en-US"/>
        </w:rPr>
        <w:t>evaluation, viewing and reading of professional character</w:t>
      </w:r>
      <w:r w:rsidRPr="00DD182A">
        <w:rPr>
          <w:rFonts w:ascii="Times New Roman" w:hAnsi="Times New Roman" w:cs="Times New Roman"/>
          <w:sz w:val="28"/>
          <w:szCs w:val="28"/>
          <w:lang w:val="en-US"/>
        </w:rPr>
        <w:t xml:space="preserve"> of the texts;</w:t>
      </w:r>
    </w:p>
    <w:p w:rsidR="00B20D88" w:rsidRPr="00DD182A" w:rsidRDefault="00B20D88" w:rsidP="00B20D88">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lastRenderedPageBreak/>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A13C22" w:rsidRPr="0011451C" w:rsidRDefault="00B20D88" w:rsidP="00B20D88">
      <w:pPr>
        <w:rPr>
          <w:rFonts w:ascii="Times New Roman" w:hAnsi="Times New Roman" w:cs="Times New Roman"/>
          <w:b/>
          <w:sz w:val="28"/>
          <w:szCs w:val="28"/>
          <w:lang w:val="en-US"/>
        </w:rPr>
      </w:pPr>
      <w:r w:rsidRPr="00332B6A">
        <w:rPr>
          <w:rFonts w:ascii="Times New Roman" w:hAnsi="Times New Roman" w:cs="Times New Roman"/>
          <w:b/>
          <w:sz w:val="28"/>
          <w:szCs w:val="28"/>
          <w:lang w:val="en-US"/>
        </w:rPr>
        <w:t>Brief theoretical information</w:t>
      </w:r>
    </w:p>
    <w:p w:rsidR="0007047C" w:rsidRPr="0011451C" w:rsidRDefault="00634B8B" w:rsidP="0011451C">
      <w:pPr>
        <w:rPr>
          <w:rFonts w:ascii="Times New Roman" w:hAnsi="Times New Roman" w:cs="Times New Roman"/>
          <w:b/>
          <w:sz w:val="28"/>
          <w:szCs w:val="28"/>
          <w:lang w:val="en-US"/>
        </w:rPr>
      </w:pPr>
      <w:r w:rsidRPr="0011451C">
        <w:rPr>
          <w:rFonts w:ascii="Times New Roman" w:hAnsi="Times New Roman" w:cs="Times New Roman"/>
          <w:b/>
          <w:sz w:val="28"/>
          <w:szCs w:val="28"/>
          <w:lang w:val="en-US"/>
        </w:rPr>
        <w:t xml:space="preserve">Types of </w:t>
      </w:r>
      <w:r w:rsidR="0011451C">
        <w:rPr>
          <w:rFonts w:ascii="Times New Roman" w:hAnsi="Times New Roman" w:cs="Times New Roman"/>
          <w:b/>
          <w:sz w:val="28"/>
          <w:szCs w:val="28"/>
          <w:lang w:val="en-US"/>
        </w:rPr>
        <w:t>Animal disease</w:t>
      </w:r>
    </w:p>
    <w:p w:rsidR="00DF4819" w:rsidRDefault="00DF4819" w:rsidP="0011451C">
      <w:pP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4572000" cy="2619375"/>
            <wp:effectExtent l="19050" t="0" r="0" b="0"/>
            <wp:docPr id="6" name="Рисунок 1" descr="C:\Users\АЗИЗА\Desktop\uofc_vetmed-0352_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uofc_vetmed-0352_0.jpg"/>
                    <pic:cNvPicPr>
                      <a:picLocks noChangeAspect="1" noChangeArrowheads="1"/>
                    </pic:cNvPicPr>
                  </pic:nvPicPr>
                  <pic:blipFill>
                    <a:blip r:embed="rId11"/>
                    <a:srcRect/>
                    <a:stretch>
                      <a:fillRect/>
                    </a:stretch>
                  </pic:blipFill>
                  <pic:spPr bwMode="auto">
                    <a:xfrm>
                      <a:off x="0" y="0"/>
                      <a:ext cx="4572000" cy="2619375"/>
                    </a:xfrm>
                    <a:prstGeom prst="rect">
                      <a:avLst/>
                    </a:prstGeom>
                    <a:noFill/>
                    <a:ln w="9525">
                      <a:noFill/>
                      <a:miter lim="800000"/>
                      <a:headEnd/>
                      <a:tailEnd/>
                    </a:ln>
                  </pic:spPr>
                </pic:pic>
              </a:graphicData>
            </a:graphic>
          </wp:inline>
        </w:drawing>
      </w:r>
    </w:p>
    <w:p w:rsidR="0011451C" w:rsidRDefault="00634B8B" w:rsidP="0011451C">
      <w:pPr>
        <w:rPr>
          <w:rFonts w:ascii="Times New Roman" w:hAnsi="Times New Roman" w:cs="Times New Roman"/>
          <w:sz w:val="28"/>
          <w:szCs w:val="28"/>
          <w:lang w:val="en-US"/>
        </w:rPr>
      </w:pPr>
      <w:r w:rsidRPr="0011451C">
        <w:rPr>
          <w:rFonts w:ascii="Times New Roman" w:hAnsi="Times New Roman" w:cs="Times New Roman"/>
          <w:sz w:val="28"/>
          <w:szCs w:val="28"/>
          <w:lang w:val="en-US"/>
        </w:rPr>
        <w:t xml:space="preserve">Examples of animal diseases that are quite similar to commonly occurring human diseases include chronic emphysema in the horse; leukemia in cats and cattle; muscular dystrophies in chickens and mice; atherosclerosis in pigs and pigeons; blood-coagulation disorders and nephritis in dogs; gastric ulcers in swine; vascular aneurysms (permanent and abnormal blood-filled area of a blood vessel) in turkeys; diabetes mellitus in Chinese hamsters; milk allergy and gallstones in rabbits; hepatitis in dogs and horses; hydrocephalus (fluid in the head) and skin allergies in many species; epilepsy in dogs and gerbils; hereditary deafness in many small animals; cataracts in the eyes of dogs and mice; and urinary stones in dogs and </w:t>
      </w:r>
      <w:proofErr w:type="spellStart"/>
      <w:r w:rsidRPr="0011451C">
        <w:rPr>
          <w:rFonts w:ascii="Times New Roman" w:hAnsi="Times New Roman" w:cs="Times New Roman"/>
          <w:sz w:val="28"/>
          <w:szCs w:val="28"/>
          <w:lang w:val="en-US"/>
        </w:rPr>
        <w:t>cattle.</w:t>
      </w:r>
      <w:r w:rsidR="0007047C" w:rsidRPr="0011451C">
        <w:rPr>
          <w:rFonts w:ascii="Times New Roman" w:hAnsi="Times New Roman" w:cs="Times New Roman"/>
          <w:sz w:val="28"/>
          <w:szCs w:val="28"/>
          <w:lang w:val="en-US"/>
        </w:rPr>
        <w:t>Conductors</w:t>
      </w:r>
      <w:proofErr w:type="spellEnd"/>
      <w:r w:rsidR="0007047C" w:rsidRPr="0011451C">
        <w:rPr>
          <w:rFonts w:ascii="Times New Roman" w:hAnsi="Times New Roman" w:cs="Times New Roman"/>
          <w:sz w:val="28"/>
          <w:szCs w:val="28"/>
          <w:lang w:val="en-US"/>
        </w:rPr>
        <w:t xml:space="preserve"> are classified into three types depending upon the conducting property with low resistance there are solid conductors, liquid conductors and gas conductors.</w:t>
      </w:r>
      <w:r w:rsidRPr="0011451C">
        <w:rPr>
          <w:rFonts w:ascii="Times New Roman" w:hAnsi="Times New Roman" w:cs="Times New Roman"/>
          <w:sz w:val="28"/>
          <w:szCs w:val="28"/>
          <w:lang w:val="en-US"/>
        </w:rPr>
        <w:t xml:space="preserve"> </w:t>
      </w:r>
      <w:r w:rsidRPr="00155625">
        <w:rPr>
          <w:rFonts w:ascii="Times New Roman" w:hAnsi="Times New Roman" w:cs="Times New Roman"/>
          <w:sz w:val="28"/>
          <w:szCs w:val="28"/>
          <w:lang w:val="en-US"/>
        </w:rPr>
        <w:t xml:space="preserve">The study of animals with diseases similar to those that affect man has increased knowledge of the diseases in man; knowledge of nutrition, for example, based largely on the results of animal studies, has improved the health of animals, including man. </w:t>
      </w:r>
      <w:r w:rsidRPr="0011451C">
        <w:rPr>
          <w:rFonts w:ascii="Times New Roman" w:hAnsi="Times New Roman" w:cs="Times New Roman"/>
          <w:sz w:val="28"/>
          <w:szCs w:val="28"/>
          <w:lang w:val="en-US"/>
        </w:rPr>
        <w:t xml:space="preserve">Animal investigations have been used extensively in the treatment of shock, in open-heart surgery, in organ transplantations, and in the testing of new drugs. </w:t>
      </w:r>
      <w:r w:rsidRPr="00155625">
        <w:rPr>
          <w:rFonts w:ascii="Times New Roman" w:hAnsi="Times New Roman" w:cs="Times New Roman"/>
          <w:sz w:val="28"/>
          <w:szCs w:val="28"/>
          <w:lang w:val="en-US"/>
        </w:rPr>
        <w:t xml:space="preserve">Other important contributions to human health undoubtedly will result from new research discoveries involving the study of animal diseases. Diseases in animal populations are characterized by certain features. Some outbreaks are termed sporadic diseases because they appear only occasionally in individuals within an animal population. </w:t>
      </w:r>
      <w:r w:rsidRPr="0011451C">
        <w:rPr>
          <w:rFonts w:ascii="Times New Roman" w:hAnsi="Times New Roman" w:cs="Times New Roman"/>
          <w:sz w:val="28"/>
          <w:szCs w:val="28"/>
          <w:lang w:val="en-US"/>
        </w:rPr>
        <w:t>Diseases normally present in an area are referred to as endemic, or </w:t>
      </w:r>
      <w:bookmarkStart w:id="10" w:name="ref525118"/>
      <w:bookmarkEnd w:id="10"/>
      <w:r w:rsidRPr="0011451C">
        <w:rPr>
          <w:rFonts w:ascii="Times New Roman" w:hAnsi="Times New Roman" w:cs="Times New Roman"/>
          <w:sz w:val="28"/>
          <w:szCs w:val="28"/>
          <w:lang w:val="en-US"/>
        </w:rPr>
        <w:t xml:space="preserve">enzootic, diseases, and they usually reflect a relatively stable relationship between the causative agent and the animals </w:t>
      </w:r>
      <w:r w:rsidRPr="0011451C">
        <w:rPr>
          <w:rFonts w:ascii="Times New Roman" w:hAnsi="Times New Roman" w:cs="Times New Roman"/>
          <w:sz w:val="28"/>
          <w:szCs w:val="28"/>
          <w:lang w:val="en-US"/>
        </w:rPr>
        <w:lastRenderedPageBreak/>
        <w:t>affected by it. Diseases that occasionally occur at higher than normal rates in animal populations are referred to as epidemic, or </w:t>
      </w:r>
      <w:bookmarkStart w:id="11" w:name="ref525119"/>
      <w:bookmarkEnd w:id="11"/>
      <w:r w:rsidRPr="0011451C">
        <w:rPr>
          <w:rFonts w:ascii="Times New Roman" w:hAnsi="Times New Roman" w:cs="Times New Roman"/>
          <w:sz w:val="28"/>
          <w:szCs w:val="28"/>
          <w:lang w:val="en-US"/>
        </w:rPr>
        <w:t xml:space="preserve">epizootic, diseases, and they generally represent an unstable relationship between the causative agent and affected animals. </w:t>
      </w:r>
      <w:r w:rsidRPr="00155625">
        <w:rPr>
          <w:rFonts w:ascii="Times New Roman" w:hAnsi="Times New Roman" w:cs="Times New Roman"/>
          <w:sz w:val="28"/>
          <w:szCs w:val="28"/>
          <w:lang w:val="en-US"/>
        </w:rPr>
        <w:t>The effect of diseases on a stable ecological system, which is the result of the dominance of some plants and animals and the subordination or extinction of others, depends on the degree to which the causative agents of diseases and their hosts are part of the system. </w:t>
      </w:r>
    </w:p>
    <w:p w:rsidR="0007047C" w:rsidRDefault="00634B8B" w:rsidP="0011451C">
      <w:pPr>
        <w:rPr>
          <w:rFonts w:ascii="Times New Roman" w:hAnsi="Times New Roman" w:cs="Times New Roman"/>
          <w:sz w:val="28"/>
          <w:szCs w:val="28"/>
          <w:lang w:val="en-US"/>
        </w:rPr>
      </w:pPr>
      <w:r w:rsidRPr="0011451C">
        <w:rPr>
          <w:rFonts w:ascii="Times New Roman" w:hAnsi="Times New Roman" w:cs="Times New Roman"/>
          <w:sz w:val="28"/>
          <w:szCs w:val="28"/>
          <w:lang w:val="en-US"/>
        </w:rPr>
        <w:t xml:space="preserve">Epidemic diseases result from an ecological imbalance; endemic diseases often represent a balanced state. </w:t>
      </w:r>
      <w:r w:rsidRPr="00155625">
        <w:rPr>
          <w:rFonts w:ascii="Times New Roman" w:hAnsi="Times New Roman" w:cs="Times New Roman"/>
          <w:sz w:val="28"/>
          <w:szCs w:val="28"/>
          <w:lang w:val="en-US"/>
        </w:rPr>
        <w:t xml:space="preserve">Ecological imbalance and, hence, epidemic disease may be either naturally caused or induced by man. A breakdown in sanitation in a city, for example, offers conditions </w:t>
      </w:r>
      <w:proofErr w:type="spellStart"/>
      <w:r w:rsidRPr="00155625">
        <w:rPr>
          <w:rFonts w:ascii="Times New Roman" w:hAnsi="Times New Roman" w:cs="Times New Roman"/>
          <w:sz w:val="28"/>
          <w:szCs w:val="28"/>
          <w:lang w:val="en-US"/>
        </w:rPr>
        <w:t>favourable</w:t>
      </w:r>
      <w:proofErr w:type="spellEnd"/>
      <w:r w:rsidRPr="00155625">
        <w:rPr>
          <w:rFonts w:ascii="Times New Roman" w:hAnsi="Times New Roman" w:cs="Times New Roman"/>
          <w:sz w:val="28"/>
          <w:szCs w:val="28"/>
          <w:lang w:val="en-US"/>
        </w:rPr>
        <w:t xml:space="preserve"> for an increase in the rodent population, with the possibility that diseases such as plague may be introduced into and spread among the human population. In this case, an epidemic would result as much from an alteration in the environment as from the presence of the causative agent </w:t>
      </w:r>
      <w:proofErr w:type="spellStart"/>
      <w:r w:rsidRPr="00155625">
        <w:rPr>
          <w:rFonts w:ascii="Times New Roman" w:hAnsi="Times New Roman" w:cs="Times New Roman"/>
          <w:sz w:val="28"/>
          <w:szCs w:val="28"/>
          <w:lang w:val="en-US"/>
        </w:rPr>
        <w:t>Pasteurella</w:t>
      </w:r>
      <w:proofErr w:type="spellEnd"/>
      <w:r w:rsidRPr="00155625">
        <w:rPr>
          <w:rFonts w:ascii="Times New Roman" w:hAnsi="Times New Roman" w:cs="Times New Roman"/>
          <w:sz w:val="28"/>
          <w:szCs w:val="28"/>
          <w:lang w:val="en-US"/>
        </w:rPr>
        <w:t xml:space="preserve"> </w:t>
      </w:r>
      <w:proofErr w:type="spellStart"/>
      <w:r w:rsidRPr="00155625">
        <w:rPr>
          <w:rFonts w:ascii="Times New Roman" w:hAnsi="Times New Roman" w:cs="Times New Roman"/>
          <w:sz w:val="28"/>
          <w:szCs w:val="28"/>
          <w:lang w:val="en-US"/>
        </w:rPr>
        <w:t>pestis</w:t>
      </w:r>
      <w:proofErr w:type="spellEnd"/>
      <w:r w:rsidRPr="00155625">
        <w:rPr>
          <w:rFonts w:ascii="Times New Roman" w:hAnsi="Times New Roman" w:cs="Times New Roman"/>
          <w:sz w:val="28"/>
          <w:szCs w:val="28"/>
          <w:lang w:val="en-US"/>
        </w:rPr>
        <w:t xml:space="preserve">, since, in relatively balanced ecological systems, the causative agent exists </w:t>
      </w:r>
      <w:proofErr w:type="spellStart"/>
      <w:r w:rsidRPr="00155625">
        <w:rPr>
          <w:rFonts w:ascii="Times New Roman" w:hAnsi="Times New Roman" w:cs="Times New Roman"/>
          <w:sz w:val="28"/>
          <w:szCs w:val="28"/>
          <w:lang w:val="en-US"/>
        </w:rPr>
        <w:t>enzootically</w:t>
      </w:r>
      <w:proofErr w:type="spellEnd"/>
      <w:r w:rsidRPr="00155625">
        <w:rPr>
          <w:rFonts w:ascii="Times New Roman" w:hAnsi="Times New Roman" w:cs="Times New Roman"/>
          <w:sz w:val="28"/>
          <w:szCs w:val="28"/>
          <w:lang w:val="en-US"/>
        </w:rPr>
        <w:t xml:space="preserve"> in the rodents (i.e., they serve as reservoirs for the disease) and seldom involves man. In a similar manner, an increase in the number of epidemics of viral encephalitis, a brain disease, in man has resulted from the ecological imbalance of mosquitoes and wild birds caused by man’s exploitation of lowland for farming. Driven from their natural habitat of reeds and rushes, the wild birds, important natural hosts for the virus that causes the disease, are forced to feed near farms; mosquitoes transmit the virus from birds to cattle and man.</w:t>
      </w:r>
    </w:p>
    <w:p w:rsidR="00F96A14" w:rsidRPr="00F96A14" w:rsidRDefault="00F96A14" w:rsidP="00F96A14">
      <w:pPr>
        <w:rPr>
          <w:rFonts w:ascii="Times New Roman" w:hAnsi="Times New Roman" w:cs="Times New Roman"/>
          <w:b/>
          <w:sz w:val="28"/>
          <w:szCs w:val="28"/>
          <w:lang w:val="en-US"/>
        </w:rPr>
      </w:pPr>
      <w:r>
        <w:rPr>
          <w:rFonts w:ascii="Times New Roman" w:hAnsi="Times New Roman" w:cs="Times New Roman"/>
          <w:sz w:val="28"/>
          <w:szCs w:val="28"/>
          <w:lang w:val="en-US"/>
        </w:rPr>
        <w:t xml:space="preserve"> </w:t>
      </w:r>
      <w:r w:rsidRPr="00F96A14">
        <w:rPr>
          <w:rFonts w:ascii="Times New Roman" w:hAnsi="Times New Roman" w:cs="Times New Roman"/>
          <w:b/>
          <w:sz w:val="28"/>
          <w:szCs w:val="28"/>
          <w:lang w:val="en-US"/>
        </w:rPr>
        <w:t>Reading and translating</w:t>
      </w:r>
    </w:p>
    <w:p w:rsidR="00F96A14" w:rsidRPr="00F96A14" w:rsidRDefault="00F96A14" w:rsidP="00F96A14">
      <w:pPr>
        <w:rPr>
          <w:rFonts w:ascii="Times New Roman" w:hAnsi="Times New Roman" w:cs="Times New Roman"/>
          <w:b/>
          <w:sz w:val="28"/>
          <w:szCs w:val="28"/>
          <w:lang w:val="en-US"/>
        </w:rPr>
      </w:pPr>
      <w:r w:rsidRPr="00F96A14">
        <w:rPr>
          <w:rFonts w:ascii="Times New Roman" w:hAnsi="Times New Roman" w:cs="Times New Roman"/>
          <w:b/>
          <w:sz w:val="28"/>
          <w:szCs w:val="28"/>
          <w:lang w:val="en-US"/>
        </w:rPr>
        <w:t xml:space="preserve">Mycobacterium </w:t>
      </w:r>
      <w:proofErr w:type="spellStart"/>
      <w:r w:rsidRPr="00F96A14">
        <w:rPr>
          <w:rFonts w:ascii="Times New Roman" w:hAnsi="Times New Roman" w:cs="Times New Roman"/>
          <w:b/>
          <w:sz w:val="28"/>
          <w:szCs w:val="28"/>
          <w:lang w:val="en-US"/>
        </w:rPr>
        <w:t>bovis</w:t>
      </w:r>
      <w:proofErr w:type="spellEnd"/>
      <w:r w:rsidRPr="00F96A14">
        <w:rPr>
          <w:rFonts w:ascii="Times New Roman" w:hAnsi="Times New Roman" w:cs="Times New Roman"/>
          <w:b/>
          <w:sz w:val="28"/>
          <w:szCs w:val="28"/>
          <w:lang w:val="en-US"/>
        </w:rPr>
        <w:t xml:space="preserve"> </w:t>
      </w:r>
    </w:p>
    <w:p w:rsidR="00F96A14" w:rsidRPr="00F96A14" w:rsidRDefault="00F96A14" w:rsidP="00F96A14">
      <w:pPr>
        <w:rPr>
          <w:rFonts w:ascii="Times New Roman" w:hAnsi="Times New Roman" w:cs="Times New Roman"/>
          <w:sz w:val="28"/>
          <w:szCs w:val="28"/>
          <w:lang w:val="en-US"/>
        </w:rPr>
      </w:pPr>
      <w:r w:rsidRPr="00F96A14">
        <w:rPr>
          <w:rFonts w:ascii="Times New Roman" w:hAnsi="Times New Roman" w:cs="Times New Roman"/>
          <w:sz w:val="28"/>
          <w:szCs w:val="28"/>
          <w:lang w:val="en-US"/>
        </w:rPr>
        <w:t xml:space="preserve">Mycobacterium </w:t>
      </w:r>
      <w:proofErr w:type="spellStart"/>
      <w:r w:rsidRPr="00F96A14">
        <w:rPr>
          <w:rFonts w:ascii="Times New Roman" w:hAnsi="Times New Roman" w:cs="Times New Roman"/>
          <w:sz w:val="28"/>
          <w:szCs w:val="28"/>
          <w:lang w:val="en-US"/>
        </w:rPr>
        <w:t>bovis</w:t>
      </w:r>
      <w:proofErr w:type="spellEnd"/>
      <w:r w:rsidRPr="00F96A14">
        <w:rPr>
          <w:rFonts w:ascii="Times New Roman" w:hAnsi="Times New Roman" w:cs="Times New Roman"/>
          <w:sz w:val="28"/>
          <w:szCs w:val="28"/>
          <w:lang w:val="en-US"/>
        </w:rPr>
        <w:t xml:space="preserve"> (M. </w:t>
      </w:r>
      <w:proofErr w:type="spellStart"/>
      <w:r w:rsidRPr="00F96A14">
        <w:rPr>
          <w:rFonts w:ascii="Times New Roman" w:hAnsi="Times New Roman" w:cs="Times New Roman"/>
          <w:sz w:val="28"/>
          <w:szCs w:val="28"/>
          <w:lang w:val="en-US"/>
        </w:rPr>
        <w:t>bovis</w:t>
      </w:r>
      <w:proofErr w:type="spellEnd"/>
      <w:r w:rsidRPr="00F96A14">
        <w:rPr>
          <w:rFonts w:ascii="Times New Roman" w:hAnsi="Times New Roman" w:cs="Times New Roman"/>
          <w:sz w:val="28"/>
          <w:szCs w:val="28"/>
          <w:lang w:val="en-US"/>
        </w:rPr>
        <w:t>) is a slow-growing (16- to 20-hour generation time) aerobic bacterium and the causative agent of tuberculosis in cattle (known as bovine TB). It is related to Mycobacterium tuberculosis—the bacterium which causes tuberculosis in humans—M. </w:t>
      </w:r>
      <w:proofErr w:type="spellStart"/>
      <w:r w:rsidRPr="00F96A14">
        <w:rPr>
          <w:rFonts w:ascii="Times New Roman" w:hAnsi="Times New Roman" w:cs="Times New Roman"/>
          <w:sz w:val="28"/>
          <w:szCs w:val="28"/>
          <w:lang w:val="en-US"/>
        </w:rPr>
        <w:t>bovis</w:t>
      </w:r>
      <w:proofErr w:type="spellEnd"/>
      <w:r w:rsidRPr="00F96A14">
        <w:rPr>
          <w:rFonts w:ascii="Times New Roman" w:hAnsi="Times New Roman" w:cs="Times New Roman"/>
          <w:sz w:val="28"/>
          <w:szCs w:val="28"/>
          <w:lang w:val="en-US"/>
        </w:rPr>
        <w:t>, and can jump the species barrier and cause tubercul</w:t>
      </w:r>
      <w:r>
        <w:rPr>
          <w:rFonts w:ascii="Times New Roman" w:hAnsi="Times New Roman" w:cs="Times New Roman"/>
          <w:sz w:val="28"/>
          <w:szCs w:val="28"/>
          <w:lang w:val="en-US"/>
        </w:rPr>
        <w:t>osis in humans</w:t>
      </w:r>
      <w:r w:rsidRPr="00F96A14">
        <w:rPr>
          <w:rFonts w:ascii="Times New Roman" w:hAnsi="Times New Roman" w:cs="Times New Roman"/>
          <w:sz w:val="28"/>
          <w:szCs w:val="28"/>
          <w:lang w:val="en-US"/>
        </w:rPr>
        <w:t xml:space="preserve"> and other </w:t>
      </w:r>
      <w:r>
        <w:rPr>
          <w:rFonts w:ascii="Times New Roman" w:hAnsi="Times New Roman" w:cs="Times New Roman"/>
          <w:sz w:val="28"/>
          <w:szCs w:val="28"/>
          <w:lang w:val="en-US"/>
        </w:rPr>
        <w:t>mammals</w:t>
      </w:r>
    </w:p>
    <w:p w:rsidR="00F96A14" w:rsidRPr="00F96A14" w:rsidRDefault="00F96A14" w:rsidP="00F96A14">
      <w:pPr>
        <w:rPr>
          <w:rFonts w:ascii="Times New Roman" w:hAnsi="Times New Roman" w:cs="Times New Roman"/>
          <w:sz w:val="28"/>
          <w:szCs w:val="28"/>
          <w:lang w:val="en-US"/>
        </w:rPr>
      </w:pPr>
      <w:r w:rsidRPr="00F96A14">
        <w:rPr>
          <w:rFonts w:ascii="Times New Roman" w:hAnsi="Times New Roman" w:cs="Times New Roman"/>
          <w:sz w:val="28"/>
          <w:szCs w:val="28"/>
          <w:lang w:val="en-US"/>
        </w:rPr>
        <w:t xml:space="preserve">During the first half of the 20th century, M. </w:t>
      </w:r>
      <w:proofErr w:type="spellStart"/>
      <w:r w:rsidRPr="00F96A14">
        <w:rPr>
          <w:rFonts w:ascii="Times New Roman" w:hAnsi="Times New Roman" w:cs="Times New Roman"/>
          <w:sz w:val="28"/>
          <w:szCs w:val="28"/>
          <w:lang w:val="en-US"/>
        </w:rPr>
        <w:t>bovis</w:t>
      </w:r>
      <w:proofErr w:type="spellEnd"/>
      <w:r w:rsidRPr="00F96A14">
        <w:rPr>
          <w:rFonts w:ascii="Times New Roman" w:hAnsi="Times New Roman" w:cs="Times New Roman"/>
          <w:sz w:val="28"/>
          <w:szCs w:val="28"/>
          <w:lang w:val="en-US"/>
        </w:rPr>
        <w:t> is estimated to have been responsible for more losses among farm animals than all other infectious diseases combined. Infection occur</w:t>
      </w:r>
      <w:r>
        <w:rPr>
          <w:rFonts w:ascii="Times New Roman" w:hAnsi="Times New Roman" w:cs="Times New Roman"/>
          <w:sz w:val="28"/>
          <w:szCs w:val="28"/>
          <w:lang w:val="en-US"/>
        </w:rPr>
        <w:t>s if the bacterium is ingested.</w:t>
      </w:r>
    </w:p>
    <w:p w:rsidR="00F96A14" w:rsidRPr="00F96A14" w:rsidRDefault="00F96A14" w:rsidP="00F96A14">
      <w:pPr>
        <w:rPr>
          <w:rFonts w:ascii="Times New Roman" w:hAnsi="Times New Roman" w:cs="Times New Roman"/>
          <w:sz w:val="28"/>
          <w:szCs w:val="28"/>
          <w:lang w:val="en-US"/>
        </w:rPr>
      </w:pPr>
      <w:r w:rsidRPr="00F96A14">
        <w:rPr>
          <w:rFonts w:ascii="Times New Roman" w:hAnsi="Times New Roman" w:cs="Times New Roman"/>
          <w:sz w:val="28"/>
          <w:szCs w:val="28"/>
          <w:lang w:val="en-US"/>
        </w:rPr>
        <w:t xml:space="preserve">M. </w:t>
      </w:r>
      <w:proofErr w:type="spellStart"/>
      <w:r w:rsidRPr="00F96A14">
        <w:rPr>
          <w:rFonts w:ascii="Times New Roman" w:hAnsi="Times New Roman" w:cs="Times New Roman"/>
          <w:sz w:val="28"/>
          <w:szCs w:val="28"/>
          <w:lang w:val="en-US"/>
        </w:rPr>
        <w:t>bovis</w:t>
      </w:r>
      <w:proofErr w:type="spellEnd"/>
      <w:r w:rsidRPr="00F96A14">
        <w:rPr>
          <w:rFonts w:ascii="Times New Roman" w:hAnsi="Times New Roman" w:cs="Times New Roman"/>
          <w:sz w:val="28"/>
          <w:szCs w:val="28"/>
          <w:lang w:val="en-US"/>
        </w:rPr>
        <w:t xml:space="preserve"> is usually transmitted to humans by consuming raw, infected cow’s milk, although it can also spread via aerosol droplets. Actual infections in humans are nowadays rare in developed countries, mainly because </w:t>
      </w:r>
      <w:proofErr w:type="spellStart"/>
      <w:r w:rsidRPr="00F96A14">
        <w:rPr>
          <w:rFonts w:ascii="Times New Roman" w:hAnsi="Times New Roman" w:cs="Times New Roman"/>
          <w:sz w:val="28"/>
          <w:szCs w:val="28"/>
          <w:lang w:val="en-US"/>
        </w:rPr>
        <w:t>pasteurisation</w:t>
      </w:r>
      <w:proofErr w:type="spellEnd"/>
      <w:r w:rsidRPr="00F96A14">
        <w:rPr>
          <w:rFonts w:ascii="Times New Roman" w:hAnsi="Times New Roman" w:cs="Times New Roman"/>
          <w:sz w:val="28"/>
          <w:szCs w:val="28"/>
          <w:lang w:val="en-US"/>
        </w:rPr>
        <w:t xml:space="preserve"> kills M. </w:t>
      </w:r>
      <w:proofErr w:type="spellStart"/>
      <w:r w:rsidRPr="00F96A14">
        <w:rPr>
          <w:rFonts w:ascii="Times New Roman" w:hAnsi="Times New Roman" w:cs="Times New Roman"/>
          <w:sz w:val="28"/>
          <w:szCs w:val="28"/>
          <w:lang w:val="en-US"/>
        </w:rPr>
        <w:t>bovis</w:t>
      </w:r>
      <w:proofErr w:type="spellEnd"/>
      <w:r w:rsidRPr="00F96A14">
        <w:rPr>
          <w:rFonts w:ascii="Times New Roman" w:hAnsi="Times New Roman" w:cs="Times New Roman"/>
          <w:sz w:val="28"/>
          <w:szCs w:val="28"/>
          <w:lang w:val="en-US"/>
        </w:rPr>
        <w:t xml:space="preserve"> bacteria in infected milk. In the UK, cattle are tested for the disease as part of an eradication program and culled if they test positive. Such cattle can still enter the human food chain but only after a government veterinary surgeon has inspected the carcass and certified that it is fit </w:t>
      </w:r>
      <w:r w:rsidRPr="00F96A14">
        <w:rPr>
          <w:rFonts w:ascii="Times New Roman" w:hAnsi="Times New Roman" w:cs="Times New Roman"/>
          <w:sz w:val="28"/>
          <w:szCs w:val="28"/>
          <w:lang w:val="en-US"/>
        </w:rPr>
        <w:lastRenderedPageBreak/>
        <w:t>for human consumption. However, in areas of the developing world where </w:t>
      </w:r>
      <w:proofErr w:type="spellStart"/>
      <w:r w:rsidRPr="00F96A14">
        <w:rPr>
          <w:rFonts w:ascii="Times New Roman" w:hAnsi="Times New Roman" w:cs="Times New Roman"/>
          <w:sz w:val="28"/>
          <w:szCs w:val="28"/>
          <w:lang w:val="en-US"/>
        </w:rPr>
        <w:t>pasteurisation</w:t>
      </w:r>
      <w:proofErr w:type="spellEnd"/>
      <w:r w:rsidRPr="00F96A14">
        <w:rPr>
          <w:rFonts w:ascii="Times New Roman" w:hAnsi="Times New Roman" w:cs="Times New Roman"/>
          <w:sz w:val="28"/>
          <w:szCs w:val="28"/>
          <w:lang w:val="en-US"/>
        </w:rPr>
        <w:t xml:space="preserve"> is not routine, M. </w:t>
      </w:r>
      <w:proofErr w:type="spellStart"/>
      <w:r w:rsidRPr="00F96A14">
        <w:rPr>
          <w:rFonts w:ascii="Times New Roman" w:hAnsi="Times New Roman" w:cs="Times New Roman"/>
          <w:sz w:val="28"/>
          <w:szCs w:val="28"/>
          <w:lang w:val="en-US"/>
        </w:rPr>
        <w:t>bovis</w:t>
      </w:r>
      <w:proofErr w:type="spellEnd"/>
      <w:r w:rsidRPr="00F96A14">
        <w:rPr>
          <w:rFonts w:ascii="Times New Roman" w:hAnsi="Times New Roman" w:cs="Times New Roman"/>
          <w:sz w:val="28"/>
          <w:szCs w:val="28"/>
          <w:lang w:val="en-US"/>
        </w:rPr>
        <w:t> is a relatively common cause of human tuberculosis.</w:t>
      </w:r>
    </w:p>
    <w:p w:rsidR="00F96A14" w:rsidRPr="00F96A14" w:rsidRDefault="00F96A14" w:rsidP="0011451C">
      <w:pPr>
        <w:rPr>
          <w:rFonts w:ascii="Times New Roman" w:hAnsi="Times New Roman" w:cs="Times New Roman"/>
          <w:sz w:val="28"/>
          <w:szCs w:val="28"/>
          <w:lang w:val="en-US"/>
        </w:rPr>
      </w:pPr>
      <w:r w:rsidRPr="00F96A14">
        <w:rPr>
          <w:rFonts w:ascii="Times New Roman" w:hAnsi="Times New Roman" w:cs="Times New Roman"/>
          <w:sz w:val="28"/>
          <w:szCs w:val="28"/>
          <w:lang w:val="en-US"/>
        </w:rPr>
        <w:t xml:space="preserve">Bovine TB is a chronic infectious disease which affects a broad range of mammalian hosts, including humans, cattle, deer, llamas, pigs, domestic cats, wild carnivores (foxes, coyotes) and omnivores (common </w:t>
      </w:r>
      <w:proofErr w:type="spellStart"/>
      <w:r w:rsidRPr="00F96A14">
        <w:rPr>
          <w:rFonts w:ascii="Times New Roman" w:hAnsi="Times New Roman" w:cs="Times New Roman"/>
          <w:sz w:val="28"/>
          <w:szCs w:val="28"/>
          <w:lang w:val="en-US"/>
        </w:rPr>
        <w:t>brushtail</w:t>
      </w:r>
      <w:proofErr w:type="spellEnd"/>
      <w:r w:rsidRPr="00F96A14">
        <w:rPr>
          <w:rFonts w:ascii="Times New Roman" w:hAnsi="Times New Roman" w:cs="Times New Roman"/>
          <w:sz w:val="28"/>
          <w:szCs w:val="28"/>
          <w:lang w:val="en-US"/>
        </w:rPr>
        <w:t xml:space="preserve"> possum, </w:t>
      </w:r>
      <w:proofErr w:type="spellStart"/>
      <w:r w:rsidRPr="00F96A14">
        <w:rPr>
          <w:rFonts w:ascii="Times New Roman" w:hAnsi="Times New Roman" w:cs="Times New Roman"/>
          <w:sz w:val="28"/>
          <w:szCs w:val="28"/>
          <w:lang w:val="en-US"/>
        </w:rPr>
        <w:t>mustelids</w:t>
      </w:r>
      <w:proofErr w:type="spellEnd"/>
      <w:r w:rsidRPr="00F96A14">
        <w:rPr>
          <w:rFonts w:ascii="Times New Roman" w:hAnsi="Times New Roman" w:cs="Times New Roman"/>
          <w:sz w:val="28"/>
          <w:szCs w:val="28"/>
          <w:lang w:val="en-US"/>
        </w:rPr>
        <w:t> and rodents); it rarely affects </w:t>
      </w:r>
      <w:proofErr w:type="spellStart"/>
      <w:r w:rsidRPr="00F96A14">
        <w:rPr>
          <w:rFonts w:ascii="Times New Roman" w:hAnsi="Times New Roman" w:cs="Times New Roman"/>
          <w:sz w:val="28"/>
          <w:szCs w:val="28"/>
          <w:lang w:val="en-US"/>
        </w:rPr>
        <w:t>equids</w:t>
      </w:r>
      <w:proofErr w:type="spellEnd"/>
      <w:r w:rsidRPr="00F96A14">
        <w:rPr>
          <w:rFonts w:ascii="Times New Roman" w:hAnsi="Times New Roman" w:cs="Times New Roman"/>
          <w:sz w:val="28"/>
          <w:szCs w:val="28"/>
          <w:lang w:val="en-US"/>
        </w:rPr>
        <w:t xml:space="preserve"> or sheep. The disease can be transmitted in several ways; for example, it can be spread in exhaled air, sputum, urine, </w:t>
      </w:r>
      <w:proofErr w:type="spellStart"/>
      <w:r w:rsidRPr="00F96A14">
        <w:rPr>
          <w:rFonts w:ascii="Times New Roman" w:hAnsi="Times New Roman" w:cs="Times New Roman"/>
          <w:sz w:val="28"/>
          <w:szCs w:val="28"/>
          <w:lang w:val="en-US"/>
        </w:rPr>
        <w:t>faeces</w:t>
      </w:r>
      <w:proofErr w:type="spellEnd"/>
      <w:r w:rsidRPr="00F96A14">
        <w:rPr>
          <w:rFonts w:ascii="Times New Roman" w:hAnsi="Times New Roman" w:cs="Times New Roman"/>
          <w:sz w:val="28"/>
          <w:szCs w:val="28"/>
          <w:lang w:val="en-US"/>
        </w:rPr>
        <w:t xml:space="preserve"> and pus, so the disease can be transmitted by direct contact, contact with the excreta of an infected animal, or inhalation of aerosols, dep</w:t>
      </w:r>
      <w:r>
        <w:rPr>
          <w:rFonts w:ascii="Times New Roman" w:hAnsi="Times New Roman" w:cs="Times New Roman"/>
          <w:sz w:val="28"/>
          <w:szCs w:val="28"/>
          <w:lang w:val="en-US"/>
        </w:rPr>
        <w:t>ending on the species involved.</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Recommendations on the preparation of students for classes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Students should understand technical texts of varying difficulty.</w:t>
      </w:r>
    </w:p>
    <w:p w:rsidR="0035036A" w:rsidRPr="000E5D1F" w:rsidRDefault="0035036A" w:rsidP="0035036A">
      <w:pPr>
        <w:pStyle w:val="ad"/>
        <w:rPr>
          <w:rFonts w:ascii="Times New Roman" w:hAnsi="Times New Roman" w:cs="Times New Roman"/>
          <w:sz w:val="28"/>
          <w:szCs w:val="28"/>
          <w:lang w:val="en-US"/>
        </w:rPr>
      </w:pPr>
      <w:proofErr w:type="gramStart"/>
      <w:r w:rsidRPr="000E5D1F">
        <w:rPr>
          <w:rFonts w:ascii="Times New Roman" w:hAnsi="Times New Roman" w:cs="Times New Roman"/>
          <w:sz w:val="28"/>
          <w:szCs w:val="28"/>
          <w:lang w:val="en-US"/>
        </w:rPr>
        <w:t>to</w:t>
      </w:r>
      <w:proofErr w:type="gramEnd"/>
      <w:r w:rsidRPr="000E5D1F">
        <w:rPr>
          <w:rFonts w:ascii="Times New Roman" w:hAnsi="Times New Roman" w:cs="Times New Roman"/>
          <w:sz w:val="28"/>
          <w:szCs w:val="28"/>
          <w:lang w:val="en-US"/>
        </w:rPr>
        <w:t xml:space="preserve"> search for more information contained in the text.</w:t>
      </w:r>
    </w:p>
    <w:p w:rsidR="0035036A" w:rsidRPr="00F45C09" w:rsidRDefault="0035036A" w:rsidP="0035036A">
      <w:pPr>
        <w:pStyle w:val="ad"/>
        <w:rPr>
          <w:rFonts w:ascii="Times New Roman" w:hAnsi="Times New Roman" w:cs="Times New Roman"/>
          <w:sz w:val="28"/>
          <w:szCs w:val="28"/>
          <w:lang w:val="en-US"/>
        </w:rPr>
      </w:pPr>
      <w:proofErr w:type="gramStart"/>
      <w:r w:rsidRPr="00F45C09">
        <w:rPr>
          <w:rFonts w:ascii="Times New Roman" w:hAnsi="Times New Roman" w:cs="Times New Roman"/>
          <w:sz w:val="28"/>
          <w:szCs w:val="28"/>
          <w:lang w:val="en-US"/>
        </w:rPr>
        <w:t>to</w:t>
      </w:r>
      <w:proofErr w:type="gramEnd"/>
      <w:r w:rsidRPr="00F45C09">
        <w:rPr>
          <w:rFonts w:ascii="Times New Roman" w:hAnsi="Times New Roman" w:cs="Times New Roman"/>
          <w:sz w:val="28"/>
          <w:szCs w:val="28"/>
          <w:lang w:val="en-US"/>
        </w:rPr>
        <w:t xml:space="preserve"> generalize (synthesize) the received information from several texts;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find sentences, paragraphs, which can be used to argue their point of view during the discussion, the conversation;</w:t>
      </w:r>
    </w:p>
    <w:p w:rsidR="0035036A" w:rsidRPr="000E5D1F" w:rsidRDefault="0035036A" w:rsidP="0035036A">
      <w:pPr>
        <w:pStyle w:val="ad"/>
        <w:rPr>
          <w:rFonts w:ascii="Times New Roman" w:hAnsi="Times New Roman" w:cs="Times New Roman"/>
          <w:sz w:val="28"/>
          <w:szCs w:val="28"/>
          <w:lang w:val="en-US"/>
        </w:rPr>
      </w:pPr>
      <w:proofErr w:type="gramStart"/>
      <w:r w:rsidRPr="000E5D1F">
        <w:rPr>
          <w:rFonts w:ascii="Times New Roman" w:hAnsi="Times New Roman" w:cs="Times New Roman"/>
          <w:sz w:val="28"/>
          <w:szCs w:val="28"/>
          <w:lang w:val="en-US"/>
        </w:rPr>
        <w:t>comments</w:t>
      </w:r>
      <w:proofErr w:type="gramEnd"/>
      <w:r w:rsidRPr="000E5D1F">
        <w:rPr>
          <w:rFonts w:ascii="Times New Roman" w:hAnsi="Times New Roman" w:cs="Times New Roman"/>
          <w:sz w:val="28"/>
          <w:szCs w:val="28"/>
          <w:lang w:val="en-US"/>
        </w:rPr>
        <w:t xml:space="preserve"> contained in the text of the facts and events;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 xml:space="preserve">-to select information to </w:t>
      </w:r>
      <w:proofErr w:type="gramStart"/>
      <w:r w:rsidRPr="000E5D1F">
        <w:rPr>
          <w:rFonts w:ascii="Times New Roman" w:hAnsi="Times New Roman" w:cs="Times New Roman"/>
          <w:sz w:val="28"/>
          <w:szCs w:val="28"/>
          <w:lang w:val="en-US"/>
        </w:rPr>
        <w:t>report .</w:t>
      </w:r>
      <w:proofErr w:type="gramEnd"/>
    </w:p>
    <w:p w:rsidR="0035036A" w:rsidRDefault="0035036A" w:rsidP="0035036A">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35036A" w:rsidRPr="00F45C09" w:rsidRDefault="0035036A" w:rsidP="0035036A">
      <w:pPr>
        <w:pStyle w:val="ad"/>
        <w:rPr>
          <w:rFonts w:ascii="Times New Roman" w:hAnsi="Times New Roman" w:cs="Times New Roman"/>
          <w:sz w:val="28"/>
          <w:szCs w:val="28"/>
          <w:lang w:val="en-US"/>
        </w:rPr>
      </w:pPr>
      <w:proofErr w:type="gramStart"/>
      <w:r w:rsidRPr="00F45C09">
        <w:rPr>
          <w:rFonts w:ascii="Times New Roman" w:hAnsi="Times New Roman" w:cs="Times New Roman"/>
          <w:sz w:val="28"/>
          <w:szCs w:val="28"/>
          <w:lang w:val="en-US"/>
        </w:rPr>
        <w:t>to</w:t>
      </w:r>
      <w:proofErr w:type="gramEnd"/>
      <w:r w:rsidRPr="00F45C09">
        <w:rPr>
          <w:rFonts w:ascii="Times New Roman" w:hAnsi="Times New Roman" w:cs="Times New Roman"/>
          <w:sz w:val="28"/>
          <w:szCs w:val="28"/>
          <w:lang w:val="en-US"/>
        </w:rPr>
        <w:t xml:space="preserve"> read texts with the extraction of complete and accurate information:</w:t>
      </w:r>
    </w:p>
    <w:p w:rsidR="0035036A" w:rsidRPr="00F45C09" w:rsidRDefault="0035036A" w:rsidP="0035036A">
      <w:pPr>
        <w:pStyle w:val="ad"/>
        <w:rPr>
          <w:rFonts w:ascii="Times New Roman" w:hAnsi="Times New Roman" w:cs="Times New Roman"/>
          <w:sz w:val="28"/>
          <w:szCs w:val="28"/>
          <w:lang w:val="en-US"/>
        </w:rPr>
      </w:pPr>
      <w:proofErr w:type="gramStart"/>
      <w:r w:rsidRPr="00F45C09">
        <w:rPr>
          <w:rFonts w:ascii="Times New Roman" w:hAnsi="Times New Roman" w:cs="Times New Roman"/>
          <w:sz w:val="28"/>
          <w:szCs w:val="28"/>
          <w:lang w:val="en-US"/>
        </w:rPr>
        <w:t>to</w:t>
      </w:r>
      <w:proofErr w:type="gramEnd"/>
      <w:r w:rsidRPr="00F45C09">
        <w:rPr>
          <w:rFonts w:ascii="Times New Roman" w:hAnsi="Times New Roman" w:cs="Times New Roman"/>
          <w:sz w:val="28"/>
          <w:szCs w:val="28"/>
          <w:lang w:val="en-US"/>
        </w:rPr>
        <w:t xml:space="preserve"> search for the information you need, annotate and abstracted texts:</w:t>
      </w:r>
    </w:p>
    <w:p w:rsidR="0035036A" w:rsidRPr="000E5D1F" w:rsidRDefault="0035036A" w:rsidP="0035036A">
      <w:pPr>
        <w:pStyle w:val="ad"/>
        <w:rPr>
          <w:rFonts w:ascii="Times New Roman" w:hAnsi="Times New Roman" w:cs="Times New Roman"/>
          <w:sz w:val="28"/>
          <w:szCs w:val="28"/>
          <w:lang w:val="en-US"/>
        </w:rPr>
      </w:pPr>
      <w:proofErr w:type="gramStart"/>
      <w:r w:rsidRPr="000E5D1F">
        <w:rPr>
          <w:rFonts w:ascii="Times New Roman" w:hAnsi="Times New Roman" w:cs="Times New Roman"/>
          <w:sz w:val="28"/>
          <w:szCs w:val="28"/>
          <w:lang w:val="en-US"/>
        </w:rPr>
        <w:t>to</w:t>
      </w:r>
      <w:proofErr w:type="gramEnd"/>
      <w:r w:rsidRPr="000E5D1F">
        <w:rPr>
          <w:rFonts w:ascii="Times New Roman" w:hAnsi="Times New Roman" w:cs="Times New Roman"/>
          <w:sz w:val="28"/>
          <w:szCs w:val="28"/>
          <w:lang w:val="en-US"/>
        </w:rPr>
        <w:t xml:space="preserve"> keep the conversation in English language within the studied theme:</w:t>
      </w:r>
    </w:p>
    <w:p w:rsidR="0035036A" w:rsidRPr="000E5D1F" w:rsidRDefault="0035036A" w:rsidP="0035036A">
      <w:pPr>
        <w:pStyle w:val="ad"/>
        <w:rPr>
          <w:rFonts w:ascii="Times New Roman" w:hAnsi="Times New Roman" w:cs="Times New Roman"/>
          <w:sz w:val="28"/>
          <w:szCs w:val="28"/>
          <w:lang w:val="en-US"/>
        </w:rPr>
      </w:pPr>
      <w:proofErr w:type="gramStart"/>
      <w:r w:rsidRPr="000E5D1F">
        <w:rPr>
          <w:rFonts w:ascii="Times New Roman" w:hAnsi="Times New Roman" w:cs="Times New Roman"/>
          <w:sz w:val="28"/>
          <w:szCs w:val="28"/>
          <w:lang w:val="en-US"/>
        </w:rPr>
        <w:t>to</w:t>
      </w:r>
      <w:proofErr w:type="gramEnd"/>
      <w:r w:rsidRPr="000E5D1F">
        <w:rPr>
          <w:rFonts w:ascii="Times New Roman" w:hAnsi="Times New Roman" w:cs="Times New Roman"/>
          <w:sz w:val="28"/>
          <w:szCs w:val="28"/>
          <w:lang w:val="en-US"/>
        </w:rPr>
        <w:t xml:space="preserve"> do exercises</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(2) Cambridge University Press</w:t>
      </w:r>
    </w:p>
    <w:p w:rsidR="0035036A" w:rsidRDefault="0035036A" w:rsidP="0035036A">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35036A" w:rsidRPr="009852CB" w:rsidRDefault="0035036A" w:rsidP="009852CB">
      <w:pPr>
        <w:rPr>
          <w:rFonts w:ascii="Times New Roman" w:hAnsi="Times New Roman" w:cs="Times New Roman"/>
          <w:b/>
          <w:sz w:val="28"/>
          <w:szCs w:val="28"/>
          <w:lang w:val="en-US"/>
        </w:rPr>
      </w:pPr>
      <w:r w:rsidRPr="00F45C09">
        <w:rPr>
          <w:rFonts w:ascii="Times New Roman" w:eastAsia="Times New Roman" w:hAnsi="Times New Roman" w:cs="Times New Roman"/>
          <w:sz w:val="28"/>
          <w:szCs w:val="28"/>
          <w:lang w:val="en-US"/>
        </w:rPr>
        <w:t>Prepare the report on the theme: “</w:t>
      </w:r>
      <w:r w:rsidR="0011451C">
        <w:rPr>
          <w:rFonts w:ascii="Times New Roman" w:hAnsi="Times New Roman" w:cs="Times New Roman"/>
          <w:sz w:val="28"/>
          <w:szCs w:val="28"/>
          <w:lang w:val="en-US"/>
        </w:rPr>
        <w:t>Types of Animal disease</w:t>
      </w:r>
      <w:r w:rsidRPr="00F45C09">
        <w:rPr>
          <w:rFonts w:ascii="Times New Roman" w:eastAsia="Times New Roman" w:hAnsi="Times New Roman" w:cs="Times New Roman"/>
          <w:sz w:val="28"/>
          <w:szCs w:val="28"/>
          <w:lang w:val="en-US"/>
        </w:rPr>
        <w:t>”</w:t>
      </w:r>
    </w:p>
    <w:p w:rsidR="0035036A" w:rsidRPr="00F45C09" w:rsidRDefault="0035036A" w:rsidP="0035036A">
      <w:pPr>
        <w:pStyle w:val="ad"/>
        <w:rPr>
          <w:rFonts w:ascii="Times New Roman" w:hAnsi="Times New Roman" w:cs="Times New Roman"/>
          <w:sz w:val="28"/>
          <w:szCs w:val="28"/>
          <w:lang w:val="en-US"/>
        </w:rPr>
      </w:pPr>
      <w:r w:rsidRPr="000E5D1F">
        <w:rPr>
          <w:rFonts w:ascii="Times New Roman" w:eastAsia="Times New Roman" w:hAnsi="Times New Roman" w:cs="Times New Roman"/>
          <w:sz w:val="28"/>
          <w:szCs w:val="28"/>
          <w:lang w:val="en-US"/>
        </w:rPr>
        <w:t>Make up the situation</w:t>
      </w:r>
    </w:p>
    <w:p w:rsidR="0035036A"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Control questions</w:t>
      </w:r>
    </w:p>
    <w:p w:rsidR="0011451C" w:rsidRDefault="00613999" w:rsidP="0035036A">
      <w:pPr>
        <w:pStyle w:val="ad"/>
        <w:rPr>
          <w:rFonts w:ascii="Times New Roman" w:hAnsi="Times New Roman" w:cs="Times New Roman"/>
          <w:sz w:val="28"/>
          <w:szCs w:val="28"/>
          <w:lang w:val="en-US"/>
        </w:rPr>
      </w:pPr>
      <w:r w:rsidRPr="00613999">
        <w:rPr>
          <w:rFonts w:ascii="Times New Roman" w:hAnsi="Times New Roman" w:cs="Times New Roman"/>
          <w:sz w:val="28"/>
          <w:szCs w:val="28"/>
          <w:lang w:val="en-US"/>
        </w:rPr>
        <w:t>What are types of animal diseases?</w:t>
      </w:r>
    </w:p>
    <w:p w:rsidR="002E6B5F" w:rsidRPr="000E5D1F" w:rsidRDefault="002E6B5F" w:rsidP="0035036A">
      <w:pPr>
        <w:pStyle w:val="ad"/>
        <w:rPr>
          <w:rFonts w:ascii="Times New Roman" w:hAnsi="Times New Roman" w:cs="Times New Roman"/>
          <w:sz w:val="28"/>
          <w:szCs w:val="28"/>
          <w:lang w:val="en-US"/>
        </w:rPr>
      </w:pPr>
      <w:r w:rsidRPr="00C34F2E">
        <w:rPr>
          <w:rFonts w:ascii="Times New Roman" w:eastAsia="Times New Roman" w:hAnsi="Times New Roman" w:cs="Times New Roman"/>
          <w:snapToGrid w:val="0"/>
          <w:color w:val="000000"/>
          <w:w w:val="0"/>
          <w:sz w:val="0"/>
          <w:szCs w:val="0"/>
          <w:u w:color="000000"/>
          <w:bdr w:val="none" w:sz="0" w:space="0" w:color="000000"/>
          <w:shd w:val="clear" w:color="000000" w:fill="000000"/>
          <w:lang w:val="en-US"/>
        </w:rPr>
        <w:t xml:space="preserve">  </w:t>
      </w:r>
      <w:r w:rsidR="00133F0F" w:rsidRPr="00C34F2E">
        <w:rPr>
          <w:rFonts w:ascii="Times New Roman" w:eastAsia="Times New Roman" w:hAnsi="Times New Roman" w:cs="Times New Roman"/>
          <w:snapToGrid w:val="0"/>
          <w:color w:val="000000"/>
          <w:w w:val="0"/>
          <w:sz w:val="0"/>
          <w:szCs w:val="0"/>
          <w:u w:color="000000"/>
          <w:bdr w:val="none" w:sz="0" w:space="0" w:color="000000"/>
          <w:shd w:val="clear" w:color="000000" w:fill="000000"/>
          <w:lang w:val="en-US"/>
        </w:rPr>
        <w:t xml:space="preserve">   </w:t>
      </w:r>
    </w:p>
    <w:p w:rsidR="0035036A" w:rsidRPr="00F45C09" w:rsidRDefault="0035036A" w:rsidP="0035036A">
      <w:pPr>
        <w:pStyle w:val="ad"/>
        <w:rPr>
          <w:rFonts w:ascii="Times New Roman" w:hAnsi="Times New Roman" w:cs="Times New Roman"/>
          <w:b/>
          <w:sz w:val="28"/>
          <w:szCs w:val="28"/>
          <w:lang w:val="en-US"/>
        </w:rPr>
      </w:pPr>
      <w:proofErr w:type="spellStart"/>
      <w:r w:rsidRPr="00F45C09">
        <w:rPr>
          <w:rFonts w:ascii="Times New Roman" w:hAnsi="Times New Roman" w:cs="Times New Roman"/>
          <w:b/>
          <w:sz w:val="28"/>
          <w:szCs w:val="28"/>
          <w:lang w:val="en-US"/>
        </w:rPr>
        <w:t>Taks</w:t>
      </w:r>
      <w:proofErr w:type="spellEnd"/>
      <w:r w:rsidRPr="00F45C09">
        <w:rPr>
          <w:rFonts w:ascii="Times New Roman" w:hAnsi="Times New Roman" w:cs="Times New Roman"/>
          <w:b/>
          <w:sz w:val="28"/>
          <w:szCs w:val="28"/>
          <w:lang w:val="en-US"/>
        </w:rPr>
        <w:t xml:space="preserve"> for SIW</w:t>
      </w:r>
    </w:p>
    <w:p w:rsidR="0035036A" w:rsidRPr="000E5D1F" w:rsidRDefault="0035036A" w:rsidP="0035036A">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1. Give the main idea of the text.</w:t>
      </w:r>
    </w:p>
    <w:p w:rsidR="0035036A" w:rsidRPr="000E5D1F" w:rsidRDefault="0035036A" w:rsidP="0035036A">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2. Find the information describing this text.</w:t>
      </w:r>
    </w:p>
    <w:p w:rsidR="00133F0F" w:rsidRDefault="0035036A" w:rsidP="0035036A">
      <w:pPr>
        <w:pStyle w:val="ad"/>
        <w:rPr>
          <w:rFonts w:ascii="Times New Roman" w:eastAsia="Times New Roman" w:hAnsi="Times New Roman" w:cs="Times New Roman"/>
          <w:sz w:val="28"/>
          <w:szCs w:val="28"/>
          <w:lang w:val="en-US"/>
        </w:rPr>
      </w:pPr>
      <w:r w:rsidRPr="00F45C09">
        <w:rPr>
          <w:rFonts w:ascii="Times New Roman" w:eastAsia="Times New Roman" w:hAnsi="Times New Roman" w:cs="Times New Roman"/>
          <w:sz w:val="28"/>
          <w:szCs w:val="28"/>
          <w:lang w:val="en-US"/>
        </w:rPr>
        <w:t>3. Read</w:t>
      </w:r>
      <w:r w:rsidR="00133F0F">
        <w:rPr>
          <w:rFonts w:ascii="Times New Roman" w:eastAsia="Times New Roman" w:hAnsi="Times New Roman" w:cs="Times New Roman"/>
          <w:sz w:val="28"/>
          <w:szCs w:val="28"/>
          <w:lang w:val="en-US"/>
        </w:rPr>
        <w:t xml:space="preserve"> </w:t>
      </w:r>
      <w:r w:rsidRPr="00F45C09">
        <w:rPr>
          <w:rFonts w:ascii="Times New Roman" w:eastAsia="Times New Roman" w:hAnsi="Times New Roman" w:cs="Times New Roman"/>
          <w:sz w:val="28"/>
          <w:szCs w:val="28"/>
          <w:lang w:val="en-US"/>
        </w:rPr>
        <w:t xml:space="preserve">the text and </w:t>
      </w:r>
      <w:r w:rsidR="00133F0F">
        <w:rPr>
          <w:rFonts w:ascii="Times New Roman" w:eastAsia="Times New Roman" w:hAnsi="Times New Roman" w:cs="Times New Roman"/>
          <w:sz w:val="28"/>
          <w:szCs w:val="28"/>
          <w:lang w:val="en-US"/>
        </w:rPr>
        <w:t>translate</w:t>
      </w:r>
    </w:p>
    <w:p w:rsidR="00B20D88" w:rsidRPr="00F45C09" w:rsidRDefault="00B20D88" w:rsidP="00B20D88">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Recommended literature</w:t>
      </w:r>
    </w:p>
    <w:p w:rsidR="00B20D88" w:rsidRDefault="00B20D88" w:rsidP="00B20D88">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Main literature</w:t>
      </w:r>
      <w:r w:rsidRPr="00F45C09">
        <w:rPr>
          <w:rFonts w:ascii="Times New Roman" w:hAnsi="Times New Roman" w:cs="Times New Roman"/>
          <w:b/>
          <w:sz w:val="28"/>
          <w:szCs w:val="28"/>
          <w:lang w:val="kk-KZ"/>
        </w:rPr>
        <w:t>:</w:t>
      </w:r>
    </w:p>
    <w:p w:rsidR="00B20D88" w:rsidRPr="00B7474D" w:rsidRDefault="00B20D88" w:rsidP="00B20D88">
      <w:pPr>
        <w:pStyle w:val="ad"/>
        <w:rPr>
          <w:rFonts w:ascii="Times New Roman" w:hAnsi="Times New Roman" w:cs="Times New Roman"/>
          <w:sz w:val="28"/>
          <w:szCs w:val="28"/>
          <w:lang w:val="en-US"/>
        </w:rPr>
      </w:pPr>
      <w:r>
        <w:rPr>
          <w:rFonts w:ascii="Times New Roman" w:hAnsi="Times New Roman" w:cs="Times New Roman"/>
          <w:sz w:val="28"/>
          <w:szCs w:val="28"/>
          <w:lang w:val="en-US"/>
        </w:rPr>
        <w:t>1</w:t>
      </w:r>
      <w:r w:rsidRPr="00B7474D">
        <w:rPr>
          <w:rFonts w:ascii="Times New Roman" w:hAnsi="Times New Roman" w:cs="Times New Roman"/>
          <w:sz w:val="28"/>
          <w:szCs w:val="28"/>
          <w:lang w:val="en-US"/>
        </w:rPr>
        <w:t xml:space="preserve">. Kate </w:t>
      </w:r>
      <w:proofErr w:type="spellStart"/>
      <w:proofErr w:type="gramStart"/>
      <w:r w:rsidRPr="00B7474D">
        <w:rPr>
          <w:rFonts w:ascii="Times New Roman" w:hAnsi="Times New Roman" w:cs="Times New Roman"/>
          <w:sz w:val="28"/>
          <w:szCs w:val="28"/>
          <w:lang w:val="en-US"/>
        </w:rPr>
        <w:t>pickering</w:t>
      </w:r>
      <w:proofErr w:type="spellEnd"/>
      <w:proofErr w:type="gramEnd"/>
      <w:r w:rsidRPr="00B7474D">
        <w:rPr>
          <w:rFonts w:ascii="Times New Roman" w:hAnsi="Times New Roman" w:cs="Times New Roman"/>
          <w:sz w:val="28"/>
          <w:szCs w:val="28"/>
          <w:lang w:val="en-US"/>
        </w:rPr>
        <w:t>&amp; Jackie</w:t>
      </w:r>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McAvoy</w:t>
      </w:r>
      <w:proofErr w:type="spellEnd"/>
      <w:r>
        <w:rPr>
          <w:rFonts w:ascii="Times New Roman" w:hAnsi="Times New Roman" w:cs="Times New Roman"/>
          <w:sz w:val="28"/>
          <w:szCs w:val="28"/>
          <w:lang w:val="en-US"/>
        </w:rPr>
        <w:t xml:space="preserve"> Global English,</w:t>
      </w:r>
      <w:r w:rsidRPr="00B7474D">
        <w:rPr>
          <w:rFonts w:ascii="Times New Roman" w:hAnsi="Times New Roman" w:cs="Times New Roman"/>
          <w:sz w:val="28"/>
          <w:szCs w:val="28"/>
          <w:lang w:val="en-US"/>
        </w:rPr>
        <w:t xml:space="preserve"> </w:t>
      </w:r>
      <w:proofErr w:type="spellStart"/>
      <w:r w:rsidRPr="00B7474D">
        <w:rPr>
          <w:rFonts w:ascii="Times New Roman" w:hAnsi="Times New Roman" w:cs="Times New Roman"/>
          <w:sz w:val="28"/>
          <w:szCs w:val="28"/>
          <w:lang w:val="en-US"/>
        </w:rPr>
        <w:t>coursebookMacmillan</w:t>
      </w:r>
      <w:proofErr w:type="spellEnd"/>
      <w:r w:rsidRPr="00B7474D">
        <w:rPr>
          <w:rFonts w:ascii="Times New Roman" w:hAnsi="Times New Roman" w:cs="Times New Roman"/>
          <w:sz w:val="28"/>
          <w:szCs w:val="28"/>
          <w:lang w:val="en-US"/>
        </w:rPr>
        <w:t xml:space="preserve"> 2010</w:t>
      </w:r>
    </w:p>
    <w:p w:rsidR="00B20D88" w:rsidRPr="00B20D88" w:rsidRDefault="00B20D88" w:rsidP="00B20D88">
      <w:pPr>
        <w:pStyle w:val="ad"/>
        <w:rPr>
          <w:rFonts w:ascii="Times New Roman" w:hAnsi="Times New Roman" w:cs="Times New Roman"/>
          <w:sz w:val="28"/>
          <w:szCs w:val="28"/>
          <w:lang w:val="en-US"/>
        </w:rPr>
      </w:pPr>
      <w:r>
        <w:rPr>
          <w:rFonts w:ascii="Times New Roman" w:hAnsi="Times New Roman" w:cs="Times New Roman"/>
          <w:sz w:val="28"/>
          <w:szCs w:val="28"/>
          <w:lang w:val="en-US"/>
        </w:rPr>
        <w:t>2</w:t>
      </w:r>
      <w:r w:rsidRPr="00B20D88">
        <w:rPr>
          <w:rFonts w:ascii="Times New Roman" w:hAnsi="Times New Roman" w:cs="Times New Roman"/>
          <w:sz w:val="28"/>
          <w:szCs w:val="28"/>
          <w:lang w:val="en-US"/>
        </w:rPr>
        <w:t>. Sue Kay &amp; Vaughan Jones. Inside Out, Elementary, Pre-Intermediate Macmillan 2007</w:t>
      </w:r>
    </w:p>
    <w:p w:rsidR="00B20D88" w:rsidRPr="00B20D88" w:rsidRDefault="00B20D88" w:rsidP="00B20D88">
      <w:pPr>
        <w:pStyle w:val="ad"/>
        <w:rPr>
          <w:rFonts w:ascii="Times New Roman" w:hAnsi="Times New Roman" w:cs="Times New Roman"/>
          <w:sz w:val="28"/>
          <w:szCs w:val="28"/>
          <w:lang w:val="en-US"/>
        </w:rPr>
      </w:pPr>
      <w:r>
        <w:rPr>
          <w:rFonts w:ascii="Times New Roman" w:hAnsi="Times New Roman" w:cs="Times New Roman"/>
          <w:sz w:val="28"/>
          <w:szCs w:val="28"/>
          <w:lang w:val="en-US"/>
        </w:rPr>
        <w:t>3</w:t>
      </w:r>
      <w:r w:rsidRPr="00B20D88">
        <w:rPr>
          <w:rFonts w:ascii="Times New Roman" w:hAnsi="Times New Roman" w:cs="Times New Roman"/>
          <w:sz w:val="28"/>
          <w:szCs w:val="28"/>
          <w:lang w:val="en-US"/>
        </w:rPr>
        <w:t xml:space="preserve">. Professional English in Use. Cambridge, Santiago </w:t>
      </w:r>
      <w:proofErr w:type="spellStart"/>
      <w:r w:rsidRPr="00B20D88">
        <w:rPr>
          <w:rFonts w:ascii="Times New Roman" w:hAnsi="Times New Roman" w:cs="Times New Roman"/>
          <w:sz w:val="28"/>
          <w:szCs w:val="28"/>
          <w:lang w:val="en-US"/>
        </w:rPr>
        <w:t>RemachaEsteras</w:t>
      </w:r>
      <w:proofErr w:type="spellEnd"/>
      <w:r w:rsidRPr="00B20D88">
        <w:rPr>
          <w:rFonts w:ascii="Times New Roman" w:hAnsi="Times New Roman" w:cs="Times New Roman"/>
          <w:sz w:val="28"/>
          <w:szCs w:val="28"/>
          <w:lang w:val="en-US"/>
        </w:rPr>
        <w:t xml:space="preserve">, Elena Marco Fabre. </w:t>
      </w:r>
    </w:p>
    <w:p w:rsidR="00B20D88" w:rsidRPr="00B20D88" w:rsidRDefault="00B20D88" w:rsidP="00B20D88">
      <w:pPr>
        <w:pStyle w:val="ad"/>
        <w:rPr>
          <w:rFonts w:ascii="Times New Roman" w:hAnsi="Times New Roman" w:cs="Times New Roman"/>
          <w:sz w:val="28"/>
          <w:szCs w:val="28"/>
          <w:lang w:val="en-US"/>
        </w:rPr>
      </w:pPr>
      <w:proofErr w:type="gramStart"/>
      <w:r>
        <w:rPr>
          <w:rFonts w:ascii="Times New Roman" w:hAnsi="Times New Roman" w:cs="Times New Roman"/>
          <w:sz w:val="28"/>
          <w:szCs w:val="28"/>
          <w:lang w:val="en-US"/>
        </w:rPr>
        <w:t>4</w:t>
      </w:r>
      <w:r w:rsidRPr="00B20D88">
        <w:rPr>
          <w:rFonts w:ascii="Times New Roman" w:hAnsi="Times New Roman" w:cs="Times New Roman"/>
          <w:sz w:val="28"/>
          <w:szCs w:val="28"/>
          <w:lang w:val="en-US"/>
        </w:rPr>
        <w:t xml:space="preserve">. Peter </w:t>
      </w:r>
      <w:proofErr w:type="spellStart"/>
      <w:r w:rsidRPr="00B20D88">
        <w:rPr>
          <w:rFonts w:ascii="Times New Roman" w:hAnsi="Times New Roman" w:cs="Times New Roman"/>
          <w:sz w:val="28"/>
          <w:szCs w:val="28"/>
          <w:lang w:val="en-US"/>
        </w:rPr>
        <w:t>Maggs</w:t>
      </w:r>
      <w:proofErr w:type="spellEnd"/>
      <w:r w:rsidRPr="00B20D88">
        <w:rPr>
          <w:rFonts w:ascii="Times New Roman" w:hAnsi="Times New Roman" w:cs="Times New Roman"/>
          <w:sz w:val="28"/>
          <w:szCs w:val="28"/>
          <w:lang w:val="en-US"/>
        </w:rPr>
        <w:t>&amp; Jenny Quintana.</w:t>
      </w:r>
      <w:proofErr w:type="gramEnd"/>
      <w:r w:rsidRPr="00B20D88">
        <w:rPr>
          <w:rFonts w:ascii="Times New Roman" w:hAnsi="Times New Roman" w:cs="Times New Roman"/>
          <w:sz w:val="28"/>
          <w:szCs w:val="28"/>
          <w:lang w:val="en-US"/>
        </w:rPr>
        <w:t xml:space="preserve"> Move. </w:t>
      </w:r>
      <w:proofErr w:type="gramStart"/>
      <w:r w:rsidRPr="00B20D88">
        <w:rPr>
          <w:rFonts w:ascii="Times New Roman" w:hAnsi="Times New Roman" w:cs="Times New Roman"/>
          <w:sz w:val="28"/>
          <w:szCs w:val="28"/>
          <w:lang w:val="en-US"/>
        </w:rPr>
        <w:t>Elementary.</w:t>
      </w:r>
      <w:proofErr w:type="gramEnd"/>
      <w:r w:rsidRPr="00B20D88">
        <w:rPr>
          <w:rFonts w:ascii="Times New Roman" w:hAnsi="Times New Roman" w:cs="Times New Roman"/>
          <w:sz w:val="28"/>
          <w:szCs w:val="28"/>
          <w:lang w:val="en-US"/>
        </w:rPr>
        <w:t xml:space="preserve"> Macmillan 2007</w:t>
      </w:r>
    </w:p>
    <w:p w:rsidR="00B20D88" w:rsidRPr="00B20D88" w:rsidRDefault="00B20D88" w:rsidP="00B20D88">
      <w:pPr>
        <w:pStyle w:val="ad"/>
        <w:rPr>
          <w:rFonts w:ascii="Times New Roman" w:hAnsi="Times New Roman" w:cs="Times New Roman"/>
          <w:sz w:val="28"/>
          <w:szCs w:val="28"/>
          <w:lang w:val="en-US"/>
        </w:rPr>
      </w:pPr>
      <w:proofErr w:type="gramStart"/>
      <w:r>
        <w:rPr>
          <w:rFonts w:ascii="Times New Roman" w:hAnsi="Times New Roman" w:cs="Times New Roman"/>
          <w:sz w:val="28"/>
          <w:szCs w:val="28"/>
          <w:lang w:val="en-US"/>
        </w:rPr>
        <w:lastRenderedPageBreak/>
        <w:t>5</w:t>
      </w:r>
      <w:r w:rsidRPr="00B20D88">
        <w:rPr>
          <w:rFonts w:ascii="Times New Roman" w:hAnsi="Times New Roman" w:cs="Times New Roman"/>
          <w:sz w:val="28"/>
          <w:szCs w:val="28"/>
          <w:lang w:val="en-US"/>
        </w:rPr>
        <w:t xml:space="preserve">. Peter </w:t>
      </w:r>
      <w:proofErr w:type="spellStart"/>
      <w:r w:rsidRPr="00B20D88">
        <w:rPr>
          <w:rFonts w:ascii="Times New Roman" w:hAnsi="Times New Roman" w:cs="Times New Roman"/>
          <w:sz w:val="28"/>
          <w:szCs w:val="28"/>
          <w:lang w:val="en-US"/>
        </w:rPr>
        <w:t>Maggs</w:t>
      </w:r>
      <w:proofErr w:type="spellEnd"/>
      <w:r w:rsidRPr="00B20D88">
        <w:rPr>
          <w:rFonts w:ascii="Times New Roman" w:hAnsi="Times New Roman" w:cs="Times New Roman"/>
          <w:sz w:val="28"/>
          <w:szCs w:val="28"/>
          <w:lang w:val="en-US"/>
        </w:rPr>
        <w:t>&amp; Jenny Quintana.</w:t>
      </w:r>
      <w:proofErr w:type="gramEnd"/>
      <w:r w:rsidRPr="00B20D88">
        <w:rPr>
          <w:rFonts w:ascii="Times New Roman" w:hAnsi="Times New Roman" w:cs="Times New Roman"/>
          <w:sz w:val="28"/>
          <w:szCs w:val="28"/>
          <w:lang w:val="en-US"/>
        </w:rPr>
        <w:t xml:space="preserve">  Move. Pre –intermediate. Macmillan 2007.</w:t>
      </w:r>
    </w:p>
    <w:p w:rsidR="00B20D88" w:rsidRPr="00B20D88" w:rsidRDefault="00B20D88" w:rsidP="00B20D88">
      <w:pPr>
        <w:pStyle w:val="ad"/>
        <w:rPr>
          <w:rFonts w:ascii="Times New Roman" w:hAnsi="Times New Roman" w:cs="Times New Roman"/>
          <w:sz w:val="28"/>
          <w:szCs w:val="28"/>
          <w:lang w:val="en-US"/>
        </w:rPr>
      </w:pPr>
      <w:proofErr w:type="gramStart"/>
      <w:r>
        <w:rPr>
          <w:rFonts w:ascii="Times New Roman" w:hAnsi="Times New Roman" w:cs="Times New Roman"/>
          <w:sz w:val="28"/>
          <w:szCs w:val="28"/>
          <w:lang w:val="en-US"/>
        </w:rPr>
        <w:t>6</w:t>
      </w:r>
      <w:r w:rsidRPr="00B7474D">
        <w:rPr>
          <w:rFonts w:ascii="Times New Roman" w:hAnsi="Times New Roman" w:cs="Times New Roman"/>
          <w:sz w:val="28"/>
          <w:szCs w:val="28"/>
          <w:lang w:val="en-US"/>
        </w:rPr>
        <w:t xml:space="preserve">. Jan Bell &amp; Roger </w:t>
      </w:r>
      <w:proofErr w:type="spellStart"/>
      <w:r w:rsidRPr="00B7474D">
        <w:rPr>
          <w:rFonts w:ascii="Times New Roman" w:hAnsi="Times New Roman" w:cs="Times New Roman"/>
          <w:sz w:val="28"/>
          <w:szCs w:val="28"/>
          <w:lang w:val="en-US"/>
        </w:rPr>
        <w:t>Gower.Matters</w:t>
      </w:r>
      <w:proofErr w:type="spellEnd"/>
      <w:r w:rsidRPr="00B7474D">
        <w:rPr>
          <w:rFonts w:ascii="Times New Roman" w:hAnsi="Times New Roman" w:cs="Times New Roman"/>
          <w:sz w:val="28"/>
          <w:szCs w:val="28"/>
          <w:lang w:val="en-US"/>
        </w:rPr>
        <w:t>.</w:t>
      </w:r>
      <w:proofErr w:type="gramEnd"/>
      <w:r w:rsidRPr="00B7474D">
        <w:rPr>
          <w:rFonts w:ascii="Times New Roman" w:hAnsi="Times New Roman" w:cs="Times New Roman"/>
          <w:sz w:val="28"/>
          <w:szCs w:val="28"/>
          <w:lang w:val="en-US"/>
        </w:rPr>
        <w:t xml:space="preserve">  </w:t>
      </w:r>
      <w:r w:rsidRPr="00B20D88">
        <w:rPr>
          <w:rFonts w:ascii="Times New Roman" w:hAnsi="Times New Roman" w:cs="Times New Roman"/>
          <w:sz w:val="28"/>
          <w:szCs w:val="28"/>
          <w:lang w:val="en-US"/>
        </w:rPr>
        <w:t xml:space="preserve">Pre –intermediate. </w:t>
      </w:r>
      <w:proofErr w:type="gramStart"/>
      <w:r w:rsidRPr="00B20D88">
        <w:rPr>
          <w:rFonts w:ascii="Times New Roman" w:hAnsi="Times New Roman" w:cs="Times New Roman"/>
          <w:sz w:val="28"/>
          <w:szCs w:val="28"/>
          <w:lang w:val="en-US"/>
        </w:rPr>
        <w:t>Longman  2007</w:t>
      </w:r>
      <w:proofErr w:type="gramEnd"/>
      <w:r w:rsidRPr="00B20D88">
        <w:rPr>
          <w:rFonts w:ascii="Times New Roman" w:hAnsi="Times New Roman" w:cs="Times New Roman"/>
          <w:sz w:val="28"/>
          <w:szCs w:val="28"/>
          <w:lang w:val="en-US"/>
        </w:rPr>
        <w:t>.</w:t>
      </w:r>
    </w:p>
    <w:p w:rsidR="00B20D88" w:rsidRPr="00B20D88" w:rsidRDefault="00B20D88" w:rsidP="00B20D88">
      <w:pPr>
        <w:pStyle w:val="ad"/>
        <w:rPr>
          <w:rFonts w:ascii="Times New Roman" w:hAnsi="Times New Roman" w:cs="Times New Roman"/>
          <w:sz w:val="28"/>
          <w:szCs w:val="28"/>
          <w:lang w:val="en-US"/>
        </w:rPr>
      </w:pPr>
      <w:r>
        <w:rPr>
          <w:rFonts w:ascii="Times New Roman" w:hAnsi="Times New Roman" w:cs="Times New Roman"/>
          <w:sz w:val="28"/>
          <w:szCs w:val="28"/>
          <w:lang w:val="en-US"/>
        </w:rPr>
        <w:t>7</w:t>
      </w:r>
      <w:r w:rsidRPr="00B20D88">
        <w:rPr>
          <w:rFonts w:ascii="Times New Roman" w:hAnsi="Times New Roman" w:cs="Times New Roman"/>
          <w:sz w:val="28"/>
          <w:szCs w:val="28"/>
          <w:lang w:val="en-US"/>
        </w:rPr>
        <w:t xml:space="preserve">. Liz &amp; John Soars. </w:t>
      </w:r>
      <w:proofErr w:type="gramStart"/>
      <w:r w:rsidRPr="00B20D88">
        <w:rPr>
          <w:rFonts w:ascii="Times New Roman" w:hAnsi="Times New Roman" w:cs="Times New Roman"/>
          <w:sz w:val="28"/>
          <w:szCs w:val="28"/>
          <w:lang w:val="en-US"/>
        </w:rPr>
        <w:t>New Headway.</w:t>
      </w:r>
      <w:proofErr w:type="gramEnd"/>
      <w:r w:rsidRPr="00B20D88">
        <w:rPr>
          <w:rFonts w:ascii="Times New Roman" w:hAnsi="Times New Roman" w:cs="Times New Roman"/>
          <w:sz w:val="28"/>
          <w:szCs w:val="28"/>
          <w:lang w:val="en-US"/>
        </w:rPr>
        <w:t xml:space="preserve"> Pre –intermediate.  </w:t>
      </w:r>
      <w:proofErr w:type="gramStart"/>
      <w:r w:rsidRPr="00B20D88">
        <w:rPr>
          <w:rFonts w:ascii="Times New Roman" w:hAnsi="Times New Roman" w:cs="Times New Roman"/>
          <w:sz w:val="28"/>
          <w:szCs w:val="28"/>
          <w:lang w:val="en-US"/>
        </w:rPr>
        <w:t>Oxford University Press 2009.</w:t>
      </w:r>
      <w:proofErr w:type="gramEnd"/>
    </w:p>
    <w:p w:rsidR="00B20D88" w:rsidRPr="00B20D88" w:rsidRDefault="00B20D88" w:rsidP="00B20D88">
      <w:pPr>
        <w:pStyle w:val="ad"/>
        <w:rPr>
          <w:rFonts w:ascii="Times New Roman" w:hAnsi="Times New Roman" w:cs="Times New Roman"/>
          <w:sz w:val="28"/>
          <w:szCs w:val="28"/>
          <w:lang w:val="en-US"/>
        </w:rPr>
      </w:pPr>
      <w:proofErr w:type="gramStart"/>
      <w:r>
        <w:rPr>
          <w:rFonts w:ascii="Times New Roman" w:hAnsi="Times New Roman" w:cs="Times New Roman"/>
          <w:sz w:val="28"/>
          <w:szCs w:val="28"/>
          <w:lang w:val="en-US"/>
        </w:rPr>
        <w:t>8</w:t>
      </w:r>
      <w:r w:rsidRPr="00B20D88">
        <w:rPr>
          <w:rFonts w:ascii="Times New Roman" w:hAnsi="Times New Roman" w:cs="Times New Roman"/>
          <w:sz w:val="28"/>
          <w:szCs w:val="28"/>
          <w:lang w:val="en-US"/>
        </w:rPr>
        <w:t xml:space="preserve"> .www.</w:t>
      </w:r>
      <w:proofErr w:type="gramEnd"/>
      <w:r w:rsidRPr="00B20D88">
        <w:rPr>
          <w:rFonts w:ascii="Times New Roman" w:hAnsi="Times New Roman" w:cs="Times New Roman"/>
          <w:sz w:val="28"/>
          <w:szCs w:val="28"/>
          <w:lang w:val="en-US"/>
        </w:rPr>
        <w:t xml:space="preserve"> Wikipedia</w:t>
      </w:r>
    </w:p>
    <w:p w:rsidR="00B20D88" w:rsidRPr="0007500B" w:rsidRDefault="00B20D88" w:rsidP="00B20D88">
      <w:pPr>
        <w:spacing w:after="0" w:line="240" w:lineRule="auto"/>
        <w:jc w:val="both"/>
        <w:rPr>
          <w:rFonts w:ascii="Times New Roman" w:hAnsi="Times New Roman"/>
          <w:b/>
          <w:sz w:val="24"/>
          <w:szCs w:val="24"/>
          <w:lang w:val="en-US"/>
        </w:rPr>
      </w:pPr>
    </w:p>
    <w:p w:rsidR="00B20D88" w:rsidRPr="00F45C09" w:rsidRDefault="00B20D88" w:rsidP="00B20D88">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B20D88" w:rsidRPr="00F45C09" w:rsidRDefault="00B20D88" w:rsidP="00B20D88">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 xml:space="preserve">1. </w:t>
      </w:r>
      <w:proofErr w:type="spellStart"/>
      <w:r w:rsidRPr="00F45C09">
        <w:rPr>
          <w:rFonts w:ascii="Times New Roman" w:hAnsi="Times New Roman" w:cs="Times New Roman"/>
          <w:sz w:val="28"/>
          <w:szCs w:val="28"/>
          <w:lang w:val="en-US"/>
        </w:rPr>
        <w:t>R.Murphy</w:t>
      </w:r>
      <w:proofErr w:type="spellEnd"/>
      <w:r w:rsidRPr="00F45C09">
        <w:rPr>
          <w:rFonts w:ascii="Times New Roman" w:hAnsi="Times New Roman" w:cs="Times New Roman"/>
          <w:sz w:val="28"/>
          <w:szCs w:val="28"/>
          <w:lang w:val="en-US"/>
        </w:rPr>
        <w:t xml:space="preserve"> “English Grammar in Use” a self-study reference and practice book for elementary students of English, and audio CDs (2</w:t>
      </w:r>
      <w:proofErr w:type="gramStart"/>
      <w:r w:rsidRPr="00F45C09">
        <w:rPr>
          <w:rFonts w:ascii="Times New Roman" w:hAnsi="Times New Roman" w:cs="Times New Roman"/>
          <w:sz w:val="28"/>
          <w:szCs w:val="28"/>
          <w:lang w:val="en-US"/>
        </w:rPr>
        <w:t>)  third</w:t>
      </w:r>
      <w:proofErr w:type="gramEnd"/>
      <w:r w:rsidRPr="00F45C09">
        <w:rPr>
          <w:rFonts w:ascii="Times New Roman" w:hAnsi="Times New Roman" w:cs="Times New Roman"/>
          <w:sz w:val="28"/>
          <w:szCs w:val="28"/>
          <w:lang w:val="en-US"/>
        </w:rPr>
        <w:t xml:space="preserve"> edition; Oxford University Press. 2011</w:t>
      </w:r>
    </w:p>
    <w:p w:rsidR="00B20D88" w:rsidRPr="00B20D88" w:rsidRDefault="00B20D88" w:rsidP="00B20D88">
      <w:pPr>
        <w:pStyle w:val="ad"/>
        <w:rPr>
          <w:rFonts w:ascii="Times New Roman" w:hAnsi="Times New Roman"/>
          <w:sz w:val="28"/>
          <w:szCs w:val="28"/>
          <w:lang w:val="en-US"/>
        </w:rPr>
      </w:pPr>
      <w:proofErr w:type="gramStart"/>
      <w:r>
        <w:rPr>
          <w:rFonts w:ascii="Times New Roman" w:hAnsi="Times New Roman"/>
          <w:sz w:val="28"/>
          <w:szCs w:val="28"/>
          <w:lang w:val="en-US"/>
        </w:rPr>
        <w:t>2.</w:t>
      </w:r>
      <w:r w:rsidRPr="00886423">
        <w:rPr>
          <w:rFonts w:ascii="Times New Roman" w:hAnsi="Times New Roman"/>
          <w:sz w:val="28"/>
          <w:szCs w:val="28"/>
          <w:lang w:val="en-US"/>
        </w:rPr>
        <w:t xml:space="preserve"> R. Murphy “English Grammar in Use” a self-study reference and practice book for intermediate students of English, and audio CDs (2) third edition); Oxford University Press.</w:t>
      </w:r>
      <w:proofErr w:type="gramEnd"/>
      <w:r w:rsidRPr="00886423">
        <w:rPr>
          <w:rFonts w:ascii="Times New Roman" w:hAnsi="Times New Roman"/>
          <w:sz w:val="28"/>
          <w:szCs w:val="28"/>
          <w:lang w:val="en-US"/>
        </w:rPr>
        <w:t xml:space="preserve"> </w:t>
      </w:r>
      <w:r w:rsidRPr="00B20D88">
        <w:rPr>
          <w:rFonts w:ascii="Times New Roman" w:hAnsi="Times New Roman"/>
          <w:sz w:val="28"/>
          <w:szCs w:val="28"/>
          <w:lang w:val="en-US"/>
        </w:rPr>
        <w:t>2011</w:t>
      </w:r>
    </w:p>
    <w:p w:rsidR="00B20D88" w:rsidRPr="00886423" w:rsidRDefault="00B20D88" w:rsidP="00B20D88">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xml:space="preserve"> Kate Pickering&amp; Jackie </w:t>
      </w:r>
      <w:proofErr w:type="spellStart"/>
      <w:r w:rsidRPr="00886423">
        <w:rPr>
          <w:rFonts w:ascii="Times New Roman" w:hAnsi="Times New Roman"/>
          <w:sz w:val="28"/>
          <w:szCs w:val="28"/>
          <w:lang w:val="en-US"/>
        </w:rPr>
        <w:t>McAvoy</w:t>
      </w:r>
      <w:proofErr w:type="spellEnd"/>
      <w:r w:rsidRPr="00886423">
        <w:rPr>
          <w:rFonts w:ascii="Times New Roman" w:hAnsi="Times New Roman"/>
          <w:sz w:val="28"/>
          <w:szCs w:val="28"/>
          <w:lang w:val="en-US"/>
        </w:rPr>
        <w:t xml:space="preserve"> Global English, Pre-Intermediate </w:t>
      </w:r>
      <w:proofErr w:type="spellStart"/>
      <w:r w:rsidRPr="00886423">
        <w:rPr>
          <w:rFonts w:ascii="Times New Roman" w:hAnsi="Times New Roman"/>
          <w:sz w:val="28"/>
          <w:szCs w:val="28"/>
          <w:lang w:val="en-US"/>
        </w:rPr>
        <w:t>coursebook</w:t>
      </w:r>
      <w:proofErr w:type="spellEnd"/>
      <w:r w:rsidRPr="00886423">
        <w:rPr>
          <w:rFonts w:ascii="Times New Roman" w:hAnsi="Times New Roman"/>
          <w:sz w:val="28"/>
          <w:szCs w:val="28"/>
          <w:lang w:val="en-US"/>
        </w:rPr>
        <w:t xml:space="preserve"> Macmillan 2010</w:t>
      </w:r>
    </w:p>
    <w:p w:rsidR="00B20D88" w:rsidRPr="00886423" w:rsidRDefault="00B20D88" w:rsidP="00B20D88">
      <w:pPr>
        <w:pStyle w:val="ad"/>
        <w:rPr>
          <w:rFonts w:ascii="Times New Roman" w:hAnsi="Times New Roman"/>
          <w:sz w:val="28"/>
          <w:szCs w:val="28"/>
          <w:lang w:val="en-US"/>
        </w:rPr>
      </w:pPr>
      <w:r>
        <w:rPr>
          <w:rFonts w:ascii="Times New Roman" w:hAnsi="Times New Roman"/>
          <w:sz w:val="28"/>
          <w:szCs w:val="28"/>
          <w:lang w:val="en-US"/>
        </w:rPr>
        <w:t>5.</w:t>
      </w:r>
      <w:r w:rsidRPr="00886423">
        <w:rPr>
          <w:rFonts w:ascii="Times New Roman" w:hAnsi="Times New Roman"/>
          <w:sz w:val="28"/>
          <w:szCs w:val="28"/>
          <w:lang w:val="en-US"/>
        </w:rPr>
        <w:t xml:space="preserve"> Richard </w:t>
      </w:r>
      <w:proofErr w:type="spellStart"/>
      <w:r w:rsidRPr="00886423">
        <w:rPr>
          <w:rFonts w:ascii="Times New Roman" w:hAnsi="Times New Roman"/>
          <w:sz w:val="28"/>
          <w:szCs w:val="28"/>
          <w:lang w:val="en-US"/>
        </w:rPr>
        <w:t>Acklam</w:t>
      </w:r>
      <w:proofErr w:type="spellEnd"/>
      <w:r w:rsidRPr="00886423">
        <w:rPr>
          <w:rFonts w:ascii="Times New Roman" w:hAnsi="Times New Roman"/>
          <w:sz w:val="28"/>
          <w:szCs w:val="28"/>
          <w:lang w:val="en-US"/>
        </w:rPr>
        <w:t xml:space="preserve"> &amp; </w:t>
      </w:r>
      <w:proofErr w:type="spellStart"/>
      <w:r w:rsidRPr="00886423">
        <w:rPr>
          <w:rFonts w:ascii="Times New Roman" w:hAnsi="Times New Roman"/>
          <w:sz w:val="28"/>
          <w:szCs w:val="28"/>
          <w:lang w:val="en-US"/>
        </w:rPr>
        <w:t>AramintaCrace</w:t>
      </w:r>
      <w:proofErr w:type="spellEnd"/>
      <w:r w:rsidRPr="00886423">
        <w:rPr>
          <w:rFonts w:ascii="Times New Roman" w:hAnsi="Times New Roman"/>
          <w:sz w:val="28"/>
          <w:szCs w:val="28"/>
          <w:lang w:val="en-US"/>
        </w:rPr>
        <w:t xml:space="preserve"> Total English, Pre-Intermediate Longman 2007</w:t>
      </w:r>
    </w:p>
    <w:p w:rsidR="00B20D88" w:rsidRPr="00886423" w:rsidRDefault="00B20D88" w:rsidP="00B20D88">
      <w:pPr>
        <w:pStyle w:val="ad"/>
        <w:rPr>
          <w:rFonts w:ascii="Times New Roman" w:hAnsi="Times New Roman"/>
          <w:sz w:val="28"/>
          <w:szCs w:val="28"/>
          <w:lang w:val="en-US"/>
        </w:rPr>
      </w:pPr>
      <w:r>
        <w:rPr>
          <w:rFonts w:ascii="Times New Roman" w:hAnsi="Times New Roman"/>
          <w:sz w:val="28"/>
          <w:szCs w:val="28"/>
          <w:lang w:val="en-US"/>
        </w:rPr>
        <w:t>6.</w:t>
      </w:r>
      <w:r w:rsidRPr="00886423">
        <w:rPr>
          <w:rFonts w:ascii="Times New Roman" w:hAnsi="Times New Roman"/>
          <w:sz w:val="28"/>
          <w:szCs w:val="28"/>
          <w:lang w:val="en-US"/>
        </w:rPr>
        <w:t xml:space="preserve"> Sue Kay &amp; Vaughan Jones. Inside Out, Pre-Intermediate Macmillan 2007</w:t>
      </w:r>
    </w:p>
    <w:p w:rsidR="00B20D88" w:rsidRPr="000E5D1F" w:rsidRDefault="00B20D88" w:rsidP="00B20D88">
      <w:pPr>
        <w:pStyle w:val="ad"/>
        <w:rPr>
          <w:rFonts w:ascii="Times New Roman" w:hAnsi="Times New Roman"/>
          <w:sz w:val="28"/>
          <w:szCs w:val="28"/>
          <w:lang w:val="en-US"/>
        </w:rPr>
      </w:pPr>
    </w:p>
    <w:p w:rsidR="00F96A14" w:rsidRDefault="00F96A14" w:rsidP="005A6529">
      <w:pPr>
        <w:rPr>
          <w:rFonts w:ascii="Times New Roman" w:hAnsi="Times New Roman" w:cs="Times New Roman"/>
          <w:b/>
          <w:sz w:val="28"/>
          <w:szCs w:val="28"/>
          <w:lang w:val="en-US"/>
        </w:rPr>
      </w:pPr>
    </w:p>
    <w:p w:rsidR="005A6529" w:rsidRPr="000E5D1F" w:rsidRDefault="0011451C" w:rsidP="005A6529">
      <w:pPr>
        <w:rPr>
          <w:rFonts w:ascii="Times New Roman" w:hAnsi="Times New Roman" w:cs="Times New Roman"/>
          <w:b/>
          <w:sz w:val="28"/>
          <w:szCs w:val="28"/>
          <w:lang w:val="en-US"/>
        </w:rPr>
      </w:pPr>
      <w:r>
        <w:rPr>
          <w:rFonts w:ascii="Times New Roman" w:hAnsi="Times New Roman" w:cs="Times New Roman"/>
          <w:b/>
          <w:sz w:val="28"/>
          <w:szCs w:val="28"/>
          <w:lang w:val="en-US"/>
        </w:rPr>
        <w:t>Practical lesson</w:t>
      </w:r>
      <w:r w:rsidR="00D405A6">
        <w:rPr>
          <w:rFonts w:ascii="Times New Roman" w:hAnsi="Times New Roman" w:cs="Times New Roman"/>
          <w:b/>
          <w:sz w:val="28"/>
          <w:szCs w:val="28"/>
          <w:lang w:val="en-US"/>
        </w:rPr>
        <w:t>s</w:t>
      </w:r>
      <w:r>
        <w:rPr>
          <w:rFonts w:ascii="Times New Roman" w:hAnsi="Times New Roman" w:cs="Times New Roman"/>
          <w:b/>
          <w:sz w:val="28"/>
          <w:szCs w:val="28"/>
          <w:lang w:val="en-US"/>
        </w:rPr>
        <w:t xml:space="preserve"> </w:t>
      </w:r>
      <w:r w:rsidR="00D405A6">
        <w:rPr>
          <w:rFonts w:ascii="Times New Roman" w:hAnsi="Times New Roman" w:cs="Times New Roman"/>
          <w:b/>
          <w:sz w:val="28"/>
          <w:szCs w:val="28"/>
          <w:lang w:val="en-US"/>
        </w:rPr>
        <w:t>12-13</w:t>
      </w:r>
    </w:p>
    <w:p w:rsidR="00133F0F" w:rsidRPr="00D405A6" w:rsidRDefault="005A6529" w:rsidP="00133F0F">
      <w:pPr>
        <w:rPr>
          <w:rFonts w:ascii="Times New Roman" w:hAnsi="Times New Roman" w:cs="Times New Roman"/>
          <w:sz w:val="28"/>
          <w:szCs w:val="28"/>
          <w:lang w:val="en-US"/>
        </w:rPr>
      </w:pPr>
      <w:r w:rsidRPr="00115AFA">
        <w:rPr>
          <w:rFonts w:ascii="Times New Roman" w:hAnsi="Times New Roman" w:cs="Times New Roman"/>
          <w:b/>
          <w:sz w:val="28"/>
          <w:szCs w:val="28"/>
          <w:lang w:val="en-US"/>
        </w:rPr>
        <w:t>The</w:t>
      </w:r>
      <w:r>
        <w:rPr>
          <w:rFonts w:ascii="Times New Roman" w:hAnsi="Times New Roman" w:cs="Times New Roman"/>
          <w:b/>
          <w:sz w:val="28"/>
          <w:szCs w:val="28"/>
          <w:lang w:val="en-US"/>
        </w:rPr>
        <w:t xml:space="preserve"> theme of the lesson: </w:t>
      </w:r>
      <w:proofErr w:type="gramStart"/>
      <w:r w:rsidR="0011451C" w:rsidRPr="0011451C">
        <w:rPr>
          <w:rFonts w:ascii="Times New Roman" w:hAnsi="Times New Roman" w:cs="Times New Roman"/>
          <w:b/>
          <w:sz w:val="28"/>
          <w:szCs w:val="28"/>
          <w:lang w:val="en-US"/>
        </w:rPr>
        <w:t>The</w:t>
      </w:r>
      <w:proofErr w:type="gramEnd"/>
      <w:r w:rsidR="0011451C" w:rsidRPr="0011451C">
        <w:rPr>
          <w:rFonts w:ascii="Times New Roman" w:hAnsi="Times New Roman" w:cs="Times New Roman"/>
          <w:b/>
          <w:sz w:val="28"/>
          <w:szCs w:val="28"/>
          <w:lang w:val="en-US"/>
        </w:rPr>
        <w:t xml:space="preserve"> Role of Veterinary Research in Human Society</w:t>
      </w:r>
    </w:p>
    <w:p w:rsidR="005A6529" w:rsidRPr="000E5D1F" w:rsidRDefault="005A6529" w:rsidP="005A6529">
      <w:pPr>
        <w:rPr>
          <w:rFonts w:ascii="Times New Roman" w:hAnsi="Times New Roman" w:cs="Times New Roman"/>
          <w:sz w:val="28"/>
          <w:szCs w:val="28"/>
          <w:lang w:val="en-US"/>
        </w:rPr>
      </w:pPr>
      <w:r w:rsidRPr="006F52E0">
        <w:rPr>
          <w:rFonts w:ascii="Times New Roman" w:hAnsi="Times New Roman" w:cs="Times New Roman"/>
          <w:b/>
          <w:sz w:val="28"/>
          <w:szCs w:val="28"/>
          <w:lang w:val="en-US"/>
        </w:rPr>
        <w:t>Lesson plan:</w:t>
      </w:r>
      <w:r w:rsidRPr="00C77160">
        <w:rPr>
          <w:lang w:val="en-US"/>
        </w:rPr>
        <w:t xml:space="preserve"> </w:t>
      </w:r>
      <w:r w:rsidRPr="000E5D1F">
        <w:rPr>
          <w:rFonts w:ascii="Times New Roman" w:hAnsi="Times New Roman" w:cs="Times New Roman"/>
          <w:sz w:val="28"/>
          <w:szCs w:val="28"/>
          <w:lang w:val="en-US"/>
        </w:rPr>
        <w:t>to e</w:t>
      </w:r>
      <w:r w:rsidRPr="00DD182A">
        <w:rPr>
          <w:rFonts w:ascii="Times New Roman" w:hAnsi="Times New Roman" w:cs="Times New Roman"/>
          <w:sz w:val="28"/>
          <w:szCs w:val="28"/>
          <w:lang w:val="en-US"/>
        </w:rPr>
        <w:t>xtend voc</w:t>
      </w:r>
      <w:r w:rsidR="0011451C">
        <w:rPr>
          <w:rFonts w:ascii="Times New Roman" w:hAnsi="Times New Roman" w:cs="Times New Roman"/>
          <w:sz w:val="28"/>
          <w:szCs w:val="28"/>
          <w:lang w:val="en-US"/>
        </w:rPr>
        <w:t xml:space="preserve">abulary from the </w:t>
      </w:r>
      <w:r w:rsidR="00F96A14">
        <w:rPr>
          <w:rFonts w:ascii="Times New Roman" w:hAnsi="Times New Roman" w:cs="Times New Roman"/>
          <w:sz w:val="28"/>
          <w:szCs w:val="28"/>
          <w:lang w:val="en-US"/>
        </w:rPr>
        <w:t xml:space="preserve">text </w:t>
      </w:r>
      <w:r w:rsidR="00F96A14" w:rsidRPr="00DD182A">
        <w:rPr>
          <w:rFonts w:ascii="Times New Roman" w:hAnsi="Times New Roman" w:cs="Times New Roman"/>
          <w:sz w:val="28"/>
          <w:szCs w:val="28"/>
          <w:lang w:val="en-US"/>
        </w:rPr>
        <w:t>The</w:t>
      </w:r>
      <w:r w:rsidR="0011451C" w:rsidRPr="0011451C">
        <w:rPr>
          <w:rFonts w:ascii="Times New Roman" w:hAnsi="Times New Roman" w:cs="Times New Roman"/>
          <w:sz w:val="28"/>
          <w:szCs w:val="28"/>
          <w:lang w:val="en-US"/>
        </w:rPr>
        <w:t xml:space="preserve"> Role of Veterinary Research in Human Society</w:t>
      </w:r>
      <w:r w:rsidR="0011451C">
        <w:rPr>
          <w:rFonts w:ascii="Times New Roman" w:hAnsi="Times New Roman" w:cs="Times New Roman"/>
          <w:sz w:val="28"/>
          <w:szCs w:val="28"/>
          <w:lang w:val="en-US"/>
        </w:rPr>
        <w:t xml:space="preserve"> and general </w:t>
      </w:r>
      <w:r w:rsidRPr="000E5D1F">
        <w:rPr>
          <w:rFonts w:ascii="Times New Roman" w:hAnsi="Times New Roman" w:cs="Times New Roman"/>
          <w:sz w:val="28"/>
          <w:szCs w:val="28"/>
          <w:lang w:val="en-US"/>
        </w:rPr>
        <w:t>vocabulary; to improve</w:t>
      </w:r>
      <w:r w:rsidRPr="00DD182A">
        <w:rPr>
          <w:rFonts w:ascii="Times New Roman" w:hAnsi="Times New Roman" w:cs="Times New Roman"/>
          <w:sz w:val="28"/>
          <w:szCs w:val="28"/>
          <w:lang w:val="en-US"/>
        </w:rPr>
        <w:t xml:space="preserve"> the skills </w:t>
      </w:r>
      <w:r w:rsidRPr="000E5D1F">
        <w:rPr>
          <w:rFonts w:ascii="Times New Roman" w:hAnsi="Times New Roman" w:cs="Times New Roman"/>
          <w:sz w:val="28"/>
          <w:szCs w:val="28"/>
          <w:lang w:val="en-US"/>
        </w:rPr>
        <w:t>evaluation, viewing and reading of professional character</w:t>
      </w:r>
      <w:r w:rsidRPr="00DD182A">
        <w:rPr>
          <w:rFonts w:ascii="Times New Roman" w:hAnsi="Times New Roman" w:cs="Times New Roman"/>
          <w:sz w:val="28"/>
          <w:szCs w:val="28"/>
          <w:lang w:val="en-US"/>
        </w:rPr>
        <w:t xml:space="preserve"> of the texts;</w:t>
      </w:r>
    </w:p>
    <w:p w:rsidR="005A6529" w:rsidRPr="00DD182A" w:rsidRDefault="005A6529" w:rsidP="005A6529">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0C3AF3" w:rsidRPr="00133F0F" w:rsidRDefault="005A6529" w:rsidP="00133F0F">
      <w:pPr>
        <w:rPr>
          <w:rFonts w:ascii="Times New Roman" w:hAnsi="Times New Roman" w:cs="Times New Roman"/>
          <w:b/>
          <w:sz w:val="28"/>
          <w:szCs w:val="28"/>
          <w:lang w:val="en-US"/>
        </w:rPr>
      </w:pPr>
      <w:r w:rsidRPr="00332B6A">
        <w:rPr>
          <w:rFonts w:ascii="Times New Roman" w:hAnsi="Times New Roman" w:cs="Times New Roman"/>
          <w:b/>
          <w:sz w:val="28"/>
          <w:szCs w:val="28"/>
          <w:lang w:val="en-US"/>
        </w:rPr>
        <w:t>Brief theoretical information</w:t>
      </w:r>
    </w:p>
    <w:p w:rsidR="006D3A1F" w:rsidRPr="00155625" w:rsidRDefault="006D3A1F" w:rsidP="0011451C">
      <w:pPr>
        <w:rPr>
          <w:rFonts w:ascii="Times New Roman" w:hAnsi="Times New Roman" w:cs="Times New Roman"/>
          <w:b/>
          <w:sz w:val="28"/>
          <w:szCs w:val="28"/>
          <w:lang w:val="en-US"/>
        </w:rPr>
      </w:pPr>
      <w:r w:rsidRPr="00155625">
        <w:rPr>
          <w:rFonts w:ascii="Times New Roman" w:hAnsi="Times New Roman" w:cs="Times New Roman"/>
          <w:b/>
          <w:sz w:val="28"/>
          <w:szCs w:val="28"/>
          <w:lang w:val="en-US"/>
        </w:rPr>
        <w:t>The Role of Veterinary Research in Human Society</w:t>
      </w:r>
    </w:p>
    <w:p w:rsidR="006D3A1F" w:rsidRPr="0011451C" w:rsidRDefault="006D3A1F" w:rsidP="0011451C">
      <w:pPr>
        <w:rPr>
          <w:rFonts w:ascii="Times New Roman" w:hAnsi="Times New Roman" w:cs="Times New Roman"/>
          <w:sz w:val="28"/>
          <w:szCs w:val="28"/>
        </w:rPr>
      </w:pPr>
      <w:r w:rsidRPr="00155625">
        <w:rPr>
          <w:rFonts w:ascii="Times New Roman" w:hAnsi="Times New Roman" w:cs="Times New Roman"/>
          <w:sz w:val="28"/>
          <w:szCs w:val="28"/>
          <w:lang w:val="en-US"/>
        </w:rPr>
        <w:t xml:space="preserve">“Between animal and human medicine there is no dividing line—nor should there be. The object is different but the experience obtained constitutes the basis of all medicine.” </w:t>
      </w:r>
      <w:proofErr w:type="spellStart"/>
      <w:r w:rsidRPr="0011451C">
        <w:rPr>
          <w:rFonts w:ascii="Times New Roman" w:hAnsi="Times New Roman" w:cs="Times New Roman"/>
          <w:sz w:val="28"/>
          <w:szCs w:val="28"/>
        </w:rPr>
        <w:t>Rudolf</w:t>
      </w:r>
      <w:proofErr w:type="spellEnd"/>
      <w:r w:rsidRPr="0011451C">
        <w:rPr>
          <w:rFonts w:ascii="Times New Roman" w:hAnsi="Times New Roman" w:cs="Times New Roman"/>
          <w:sz w:val="28"/>
          <w:szCs w:val="28"/>
        </w:rPr>
        <w:t xml:space="preserve"> </w:t>
      </w:r>
      <w:proofErr w:type="spellStart"/>
      <w:r w:rsidRPr="0011451C">
        <w:rPr>
          <w:rFonts w:ascii="Times New Roman" w:hAnsi="Times New Roman" w:cs="Times New Roman"/>
          <w:sz w:val="28"/>
          <w:szCs w:val="28"/>
        </w:rPr>
        <w:t>Virchow</w:t>
      </w:r>
      <w:proofErr w:type="spellEnd"/>
      <w:r w:rsidRPr="0011451C">
        <w:rPr>
          <w:rFonts w:ascii="Times New Roman" w:hAnsi="Times New Roman" w:cs="Times New Roman"/>
          <w:sz w:val="28"/>
          <w:szCs w:val="28"/>
        </w:rPr>
        <w:t xml:space="preserve"> (1821–1902)</w:t>
      </w:r>
    </w:p>
    <w:p w:rsidR="00DF4819" w:rsidRDefault="00DF4819" w:rsidP="0011451C">
      <w:pPr>
        <w:rPr>
          <w:rFonts w:ascii="Times New Roman" w:hAnsi="Times New Roman" w:cs="Times New Roman"/>
          <w:noProof/>
          <w:sz w:val="28"/>
          <w:szCs w:val="28"/>
          <w:lang w:val="en-US"/>
        </w:rPr>
      </w:pPr>
    </w:p>
    <w:p w:rsidR="00DF4819" w:rsidRDefault="00DF4819" w:rsidP="0011451C">
      <w:pPr>
        <w:rPr>
          <w:rFonts w:ascii="Times New Roman" w:hAnsi="Times New Roman" w:cs="Times New Roman"/>
          <w:sz w:val="28"/>
          <w:szCs w:val="28"/>
          <w:lang w:val="en-US"/>
        </w:rPr>
      </w:pPr>
      <w:r>
        <w:rPr>
          <w:rFonts w:ascii="Times New Roman" w:hAnsi="Times New Roman" w:cs="Times New Roman"/>
          <w:noProof/>
          <w:sz w:val="28"/>
          <w:szCs w:val="28"/>
        </w:rPr>
        <w:lastRenderedPageBreak/>
        <w:drawing>
          <wp:inline distT="0" distB="0" distL="0" distR="0">
            <wp:extent cx="4323905" cy="2540983"/>
            <wp:effectExtent l="19050" t="0" r="445" b="0"/>
            <wp:docPr id="7" name="Рисунок 2" descr="C:\Users\АЗИЗА\Desktop\What-Is-Holistic-Veterinary-Medicine-for-Dog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АЗИЗА\Desktop\What-Is-Holistic-Veterinary-Medicine-for-Dogs-2.jpg"/>
                    <pic:cNvPicPr>
                      <a:picLocks noChangeAspect="1" noChangeArrowheads="1"/>
                    </pic:cNvPicPr>
                  </pic:nvPicPr>
                  <pic:blipFill>
                    <a:blip r:embed="rId12"/>
                    <a:srcRect/>
                    <a:stretch>
                      <a:fillRect/>
                    </a:stretch>
                  </pic:blipFill>
                  <pic:spPr bwMode="auto">
                    <a:xfrm>
                      <a:off x="0" y="0"/>
                      <a:ext cx="4327230" cy="2542937"/>
                    </a:xfrm>
                    <a:prstGeom prst="rect">
                      <a:avLst/>
                    </a:prstGeom>
                    <a:noFill/>
                    <a:ln w="9525">
                      <a:noFill/>
                      <a:miter lim="800000"/>
                      <a:headEnd/>
                      <a:tailEnd/>
                    </a:ln>
                  </pic:spPr>
                </pic:pic>
              </a:graphicData>
            </a:graphic>
          </wp:inline>
        </w:drawing>
      </w:r>
    </w:p>
    <w:p w:rsidR="006D3A1F" w:rsidRPr="00155625" w:rsidRDefault="00F96A14" w:rsidP="0011451C">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6D3A1F" w:rsidRPr="00DF4819">
        <w:rPr>
          <w:rFonts w:ascii="Times New Roman" w:hAnsi="Times New Roman" w:cs="Times New Roman"/>
          <w:sz w:val="28"/>
          <w:szCs w:val="28"/>
          <w:lang w:val="en-US"/>
        </w:rPr>
        <w:t xml:space="preserve">Virchow's statement is as wise today as it was over a century ago. </w:t>
      </w:r>
      <w:r w:rsidR="006D3A1F" w:rsidRPr="00155625">
        <w:rPr>
          <w:rFonts w:ascii="Times New Roman" w:hAnsi="Times New Roman" w:cs="Times New Roman"/>
          <w:sz w:val="28"/>
          <w:szCs w:val="28"/>
          <w:lang w:val="en-US"/>
        </w:rPr>
        <w:t xml:space="preserve">That all animal species, including Homo sapiens, are related and that knowledge gained in one species benefits all lead to the concept of “One Medicine”. The One Medicine approach takes advantage of commonalities among species; few diseases affect exclusively one group of animals (wildlife, domestic animals, or humans). </w:t>
      </w:r>
      <w:r w:rsidR="006D3A1F" w:rsidRPr="0011451C">
        <w:rPr>
          <w:rFonts w:ascii="Times New Roman" w:hAnsi="Times New Roman" w:cs="Times New Roman"/>
          <w:sz w:val="28"/>
          <w:szCs w:val="28"/>
          <w:lang w:val="en-US"/>
        </w:rPr>
        <w:t>On the basis of that view, </w:t>
      </w:r>
      <w:proofErr w:type="spellStart"/>
      <w:r w:rsidR="006D3A1F" w:rsidRPr="0011451C">
        <w:rPr>
          <w:rFonts w:ascii="Times New Roman" w:hAnsi="Times New Roman" w:cs="Times New Roman"/>
          <w:sz w:val="28"/>
          <w:szCs w:val="28"/>
          <w:lang w:val="en-US"/>
        </w:rPr>
        <w:t>Schwabe</w:t>
      </w:r>
      <w:proofErr w:type="spellEnd"/>
      <w:r w:rsidR="006D3A1F" w:rsidRPr="0011451C">
        <w:rPr>
          <w:rFonts w:ascii="Times New Roman" w:hAnsi="Times New Roman" w:cs="Times New Roman"/>
          <w:sz w:val="28"/>
          <w:szCs w:val="28"/>
          <w:lang w:val="en-US"/>
        </w:rPr>
        <w:t xml:space="preserve"> (1984) asserts that veterinary medicine is fundamentally a human health activity. </w:t>
      </w:r>
      <w:r w:rsidR="006D3A1F" w:rsidRPr="00155625">
        <w:rPr>
          <w:rFonts w:ascii="Times New Roman" w:hAnsi="Times New Roman" w:cs="Times New Roman"/>
          <w:sz w:val="28"/>
          <w:szCs w:val="28"/>
          <w:lang w:val="en-US"/>
        </w:rPr>
        <w:t xml:space="preserve">All activities of veterinary scientists affect human health either directly through biomedical research and public health work or indirectly by addressing domestic animal, wildlife, or environmental health. </w:t>
      </w:r>
      <w:r w:rsidR="006D3A1F" w:rsidRPr="0011451C">
        <w:rPr>
          <w:rFonts w:ascii="Times New Roman" w:hAnsi="Times New Roman" w:cs="Times New Roman"/>
          <w:sz w:val="28"/>
          <w:szCs w:val="28"/>
          <w:lang w:val="en-US"/>
        </w:rPr>
        <w:t xml:space="preserve">Moreover, veterinary scientists have a responsibility to protect human health and well-being by ensuring food security and safety, preventing and controlling emerging infectious </w:t>
      </w:r>
      <w:proofErr w:type="spellStart"/>
      <w:r w:rsidR="006D3A1F" w:rsidRPr="0011451C">
        <w:rPr>
          <w:rFonts w:ascii="Times New Roman" w:hAnsi="Times New Roman" w:cs="Times New Roman"/>
          <w:sz w:val="28"/>
          <w:szCs w:val="28"/>
          <w:lang w:val="en-US"/>
        </w:rPr>
        <w:t>zoonoses</w:t>
      </w:r>
      <w:proofErr w:type="spellEnd"/>
      <w:r w:rsidR="006D3A1F" w:rsidRPr="0011451C">
        <w:rPr>
          <w:rFonts w:ascii="Times New Roman" w:hAnsi="Times New Roman" w:cs="Times New Roman"/>
          <w:sz w:val="28"/>
          <w:szCs w:val="28"/>
          <w:lang w:val="en-US"/>
        </w:rPr>
        <w:t xml:space="preserve">, protecting environments and ecosystems, assisting in bioterrorism and </w:t>
      </w:r>
      <w:proofErr w:type="spellStart"/>
      <w:r w:rsidR="006D3A1F" w:rsidRPr="0011451C">
        <w:rPr>
          <w:rFonts w:ascii="Times New Roman" w:hAnsi="Times New Roman" w:cs="Times New Roman"/>
          <w:sz w:val="28"/>
          <w:szCs w:val="28"/>
          <w:lang w:val="en-US"/>
        </w:rPr>
        <w:t>agroterrorism</w:t>
      </w:r>
      <w:proofErr w:type="spellEnd"/>
      <w:r w:rsidR="006D3A1F" w:rsidRPr="0011451C">
        <w:rPr>
          <w:rFonts w:ascii="Times New Roman" w:hAnsi="Times New Roman" w:cs="Times New Roman"/>
          <w:sz w:val="28"/>
          <w:szCs w:val="28"/>
          <w:lang w:val="en-US"/>
        </w:rPr>
        <w:t xml:space="preserve"> preparedness, advancing treatments and controls for </w:t>
      </w:r>
      <w:proofErr w:type="spellStart"/>
      <w:r w:rsidR="006D3A1F" w:rsidRPr="0011451C">
        <w:rPr>
          <w:rFonts w:ascii="Times New Roman" w:hAnsi="Times New Roman" w:cs="Times New Roman"/>
          <w:sz w:val="28"/>
          <w:szCs w:val="28"/>
          <w:lang w:val="en-US"/>
        </w:rPr>
        <w:t>nonzoonotic</w:t>
      </w:r>
      <w:proofErr w:type="spellEnd"/>
      <w:r w:rsidR="006D3A1F" w:rsidRPr="0011451C">
        <w:rPr>
          <w:rFonts w:ascii="Times New Roman" w:hAnsi="Times New Roman" w:cs="Times New Roman"/>
          <w:sz w:val="28"/>
          <w:szCs w:val="28"/>
          <w:lang w:val="en-US"/>
        </w:rPr>
        <w:t xml:space="preserve"> diseases (such as vaccine-preventable illnesses and chronic diseases), contributing to public health, and engaging in medical research (</w:t>
      </w:r>
      <w:proofErr w:type="spellStart"/>
      <w:r w:rsidR="006D3A1F" w:rsidRPr="0011451C">
        <w:rPr>
          <w:rFonts w:ascii="Times New Roman" w:hAnsi="Times New Roman" w:cs="Times New Roman"/>
          <w:sz w:val="28"/>
          <w:szCs w:val="28"/>
          <w:lang w:val="en-US"/>
        </w:rPr>
        <w:t>Pappaioanou</w:t>
      </w:r>
      <w:proofErr w:type="spellEnd"/>
      <w:r w:rsidR="006D3A1F" w:rsidRPr="0011451C">
        <w:rPr>
          <w:rFonts w:ascii="Times New Roman" w:hAnsi="Times New Roman" w:cs="Times New Roman"/>
          <w:sz w:val="28"/>
          <w:szCs w:val="28"/>
          <w:lang w:val="en-US"/>
        </w:rPr>
        <w:t xml:space="preserve">, 2004). </w:t>
      </w:r>
      <w:r w:rsidR="006D3A1F" w:rsidRPr="00155625">
        <w:rPr>
          <w:rFonts w:ascii="Times New Roman" w:hAnsi="Times New Roman" w:cs="Times New Roman"/>
          <w:sz w:val="28"/>
          <w:szCs w:val="28"/>
          <w:lang w:val="en-US"/>
        </w:rPr>
        <w:t xml:space="preserve">Just as the practice of veterinary medicine contributes to our understanding of all medicine or One Medicine, so must veterinary research. It follows that veterinary research is, at a fundamental level, a human health activity. </w:t>
      </w:r>
      <w:r w:rsidR="006D3A1F" w:rsidRPr="0011451C">
        <w:rPr>
          <w:rFonts w:ascii="Times New Roman" w:hAnsi="Times New Roman" w:cs="Times New Roman"/>
          <w:sz w:val="28"/>
          <w:szCs w:val="28"/>
          <w:lang w:val="en-US"/>
        </w:rPr>
        <w:t xml:space="preserve">The centrality of veterinary research and its critical role at the interface between human and animal health are often not understood and undervalued. </w:t>
      </w:r>
      <w:r w:rsidR="0011451C">
        <w:rPr>
          <w:rFonts w:ascii="Times New Roman" w:hAnsi="Times New Roman" w:cs="Times New Roman"/>
          <w:sz w:val="28"/>
          <w:szCs w:val="28"/>
          <w:lang w:val="en-US"/>
        </w:rPr>
        <w:t xml:space="preserve">       </w:t>
      </w:r>
      <w:r w:rsidR="006D3A1F" w:rsidRPr="0011451C">
        <w:rPr>
          <w:rFonts w:ascii="Times New Roman" w:hAnsi="Times New Roman" w:cs="Times New Roman"/>
          <w:sz w:val="28"/>
          <w:szCs w:val="28"/>
          <w:lang w:val="en-US"/>
        </w:rPr>
        <w:t xml:space="preserve">Veterinary research includes research on prevention, control, diagnosis, and treatment of diseases of animals and on the basic biology, welfare, and care of animals. </w:t>
      </w:r>
      <w:r w:rsidR="006D3A1F" w:rsidRPr="00155625">
        <w:rPr>
          <w:rFonts w:ascii="Times New Roman" w:hAnsi="Times New Roman" w:cs="Times New Roman"/>
          <w:sz w:val="28"/>
          <w:szCs w:val="28"/>
          <w:lang w:val="en-US"/>
        </w:rPr>
        <w:t xml:space="preserve">Veterinary research transcends species boundaries and includes the study of spontaneously occurring and experimentally induced models of both human and animal disease and research at human-animal interfaces, such as food safety, wildlife and ecosystem health, </w:t>
      </w:r>
      <w:proofErr w:type="spellStart"/>
      <w:r w:rsidR="006D3A1F" w:rsidRPr="00155625">
        <w:rPr>
          <w:rFonts w:ascii="Times New Roman" w:hAnsi="Times New Roman" w:cs="Times New Roman"/>
          <w:sz w:val="28"/>
          <w:szCs w:val="28"/>
          <w:lang w:val="en-US"/>
        </w:rPr>
        <w:t>zoonotic</w:t>
      </w:r>
      <w:proofErr w:type="spellEnd"/>
      <w:r w:rsidR="006D3A1F" w:rsidRPr="00155625">
        <w:rPr>
          <w:rFonts w:ascii="Times New Roman" w:hAnsi="Times New Roman" w:cs="Times New Roman"/>
          <w:sz w:val="28"/>
          <w:szCs w:val="28"/>
          <w:lang w:val="en-US"/>
        </w:rPr>
        <w:t xml:space="preserve"> diseases, and public policy.</w:t>
      </w:r>
    </w:p>
    <w:p w:rsidR="006D3A1F" w:rsidRPr="00155625" w:rsidRDefault="006D3A1F" w:rsidP="0011451C">
      <w:pPr>
        <w:rPr>
          <w:rFonts w:ascii="Times New Roman" w:hAnsi="Times New Roman" w:cs="Times New Roman"/>
          <w:sz w:val="28"/>
          <w:szCs w:val="28"/>
          <w:lang w:val="en-US"/>
        </w:rPr>
      </w:pPr>
      <w:r w:rsidRPr="00155625">
        <w:rPr>
          <w:rFonts w:ascii="Times New Roman" w:hAnsi="Times New Roman" w:cs="Times New Roman"/>
          <w:sz w:val="28"/>
          <w:szCs w:val="28"/>
          <w:lang w:val="en-US"/>
        </w:rPr>
        <w:t xml:space="preserve">By its nature, veterinary science is comparative and gives rise to the basic science disciplines of comparative anatomy, comparative physiology, comparative pathology, and so forth. Veterinary research occurs in colleges of veterinary medicine, human medicine, </w:t>
      </w:r>
      <w:r w:rsidRPr="00155625">
        <w:rPr>
          <w:rFonts w:ascii="Times New Roman" w:hAnsi="Times New Roman" w:cs="Times New Roman"/>
          <w:sz w:val="28"/>
          <w:szCs w:val="28"/>
          <w:lang w:val="en-US"/>
        </w:rPr>
        <w:lastRenderedPageBreak/>
        <w:t xml:space="preserve">dentistry, agriculture, and life sciences; it is done by veterinarians, physicians, and other </w:t>
      </w:r>
      <w:proofErr w:type="spellStart"/>
      <w:r w:rsidRPr="00155625">
        <w:rPr>
          <w:rFonts w:ascii="Times New Roman" w:hAnsi="Times New Roman" w:cs="Times New Roman"/>
          <w:sz w:val="28"/>
          <w:szCs w:val="28"/>
          <w:lang w:val="en-US"/>
        </w:rPr>
        <w:t>nonveterinarians</w:t>
      </w:r>
      <w:proofErr w:type="spellEnd"/>
      <w:r w:rsidRPr="00155625">
        <w:rPr>
          <w:rFonts w:ascii="Times New Roman" w:hAnsi="Times New Roman" w:cs="Times New Roman"/>
          <w:sz w:val="28"/>
          <w:szCs w:val="28"/>
          <w:lang w:val="en-US"/>
        </w:rPr>
        <w:t xml:space="preserve"> in many disciplines. For 2 centuries, responsible public officials have recognized that veterinary research protects our draft animals, our supplies of meat and eggs, and our wildlife. It also advances our ability to maintain the health of all animals, domestic and wild; and informs policy decisions—for example, regulations to prevent and control tuberculosis and brucellosis in dairy cattle. During the same period, scientists have acknowledged the broad and robust contributions of veterinary research to human health.</w:t>
      </w:r>
    </w:p>
    <w:p w:rsidR="006D3A1F" w:rsidRPr="00F96A14" w:rsidRDefault="00F96A14" w:rsidP="0011451C">
      <w:pPr>
        <w:rPr>
          <w:rFonts w:ascii="Times New Roman" w:hAnsi="Times New Roman" w:cs="Times New Roman"/>
          <w:b/>
          <w:sz w:val="28"/>
          <w:szCs w:val="28"/>
          <w:lang w:val="en-US"/>
        </w:rPr>
      </w:pPr>
      <w:r w:rsidRPr="00F96A14">
        <w:rPr>
          <w:rFonts w:ascii="Times New Roman" w:hAnsi="Times New Roman" w:cs="Times New Roman"/>
          <w:b/>
          <w:sz w:val="28"/>
          <w:szCs w:val="28"/>
          <w:lang w:val="en-US"/>
        </w:rPr>
        <w:t>Reading and translating</w:t>
      </w:r>
    </w:p>
    <w:p w:rsidR="006D3A1F" w:rsidRPr="00F96A14" w:rsidRDefault="006D3A1F" w:rsidP="0011451C">
      <w:pPr>
        <w:rPr>
          <w:rFonts w:ascii="Times New Roman" w:hAnsi="Times New Roman" w:cs="Times New Roman"/>
          <w:b/>
          <w:sz w:val="28"/>
          <w:szCs w:val="28"/>
          <w:lang w:val="en-US"/>
        </w:rPr>
      </w:pPr>
      <w:r w:rsidRPr="00F96A14">
        <w:rPr>
          <w:rFonts w:ascii="Times New Roman" w:hAnsi="Times New Roman" w:cs="Times New Roman"/>
          <w:b/>
          <w:sz w:val="28"/>
          <w:szCs w:val="28"/>
          <w:lang w:val="en-US"/>
        </w:rPr>
        <w:t xml:space="preserve">Camille </w:t>
      </w:r>
      <w:proofErr w:type="spellStart"/>
      <w:r w:rsidRPr="00F96A14">
        <w:rPr>
          <w:rFonts w:ascii="Times New Roman" w:hAnsi="Times New Roman" w:cs="Times New Roman"/>
          <w:b/>
          <w:sz w:val="28"/>
          <w:szCs w:val="28"/>
          <w:lang w:val="en-US"/>
        </w:rPr>
        <w:t>Guérin</w:t>
      </w:r>
      <w:proofErr w:type="spellEnd"/>
      <w:r w:rsidRPr="00F96A14">
        <w:rPr>
          <w:rFonts w:ascii="Times New Roman" w:hAnsi="Times New Roman" w:cs="Times New Roman"/>
          <w:b/>
          <w:sz w:val="28"/>
          <w:szCs w:val="28"/>
          <w:lang w:val="en-US"/>
        </w:rPr>
        <w:t xml:space="preserve"> </w:t>
      </w:r>
    </w:p>
    <w:p w:rsidR="00437E82" w:rsidRPr="0011451C" w:rsidRDefault="00437E82" w:rsidP="0011451C">
      <w:r w:rsidRPr="0011451C">
        <w:rPr>
          <w:noProof/>
        </w:rPr>
        <w:drawing>
          <wp:inline distT="0" distB="0" distL="0" distR="0">
            <wp:extent cx="3314700" cy="1571625"/>
            <wp:effectExtent l="19050" t="0" r="0" b="0"/>
            <wp:docPr id="5" name="Рисунок 20" descr="C:\Users\АЗИЗА\Desktop\Camille_Guér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АЗИЗА\Desktop\Camille_Guérin.jpg"/>
                    <pic:cNvPicPr>
                      <a:picLocks noChangeAspect="1" noChangeArrowheads="1"/>
                    </pic:cNvPicPr>
                  </pic:nvPicPr>
                  <pic:blipFill>
                    <a:blip r:embed="rId13"/>
                    <a:srcRect/>
                    <a:stretch>
                      <a:fillRect/>
                    </a:stretch>
                  </pic:blipFill>
                  <pic:spPr bwMode="auto">
                    <a:xfrm>
                      <a:off x="0" y="0"/>
                      <a:ext cx="3314700" cy="1571625"/>
                    </a:xfrm>
                    <a:prstGeom prst="rect">
                      <a:avLst/>
                    </a:prstGeom>
                    <a:noFill/>
                    <a:ln w="9525">
                      <a:noFill/>
                      <a:miter lim="800000"/>
                      <a:headEnd/>
                      <a:tailEnd/>
                    </a:ln>
                  </pic:spPr>
                </pic:pic>
              </a:graphicData>
            </a:graphic>
          </wp:inline>
        </w:drawing>
      </w:r>
    </w:p>
    <w:p w:rsidR="006D3A1F" w:rsidRPr="0011451C" w:rsidRDefault="006D3A1F" w:rsidP="0011451C">
      <w:pPr>
        <w:rPr>
          <w:rFonts w:ascii="Times New Roman" w:hAnsi="Times New Roman" w:cs="Times New Roman"/>
          <w:sz w:val="28"/>
          <w:szCs w:val="28"/>
          <w:lang w:val="en-US"/>
        </w:rPr>
      </w:pPr>
      <w:r w:rsidRPr="0011451C">
        <w:rPr>
          <w:rFonts w:ascii="Times New Roman" w:hAnsi="Times New Roman" w:cs="Times New Roman"/>
          <w:sz w:val="28"/>
          <w:szCs w:val="28"/>
          <w:lang w:val="en-US"/>
        </w:rPr>
        <w:t xml:space="preserve">Jean-Marie Camille </w:t>
      </w:r>
      <w:proofErr w:type="spellStart"/>
      <w:r w:rsidRPr="0011451C">
        <w:rPr>
          <w:rFonts w:ascii="Times New Roman" w:hAnsi="Times New Roman" w:cs="Times New Roman"/>
          <w:sz w:val="28"/>
          <w:szCs w:val="28"/>
          <w:lang w:val="en-US"/>
        </w:rPr>
        <w:t>Guérin</w:t>
      </w:r>
      <w:proofErr w:type="spellEnd"/>
      <w:r w:rsidRPr="0011451C">
        <w:rPr>
          <w:rFonts w:ascii="Times New Roman" w:hAnsi="Times New Roman" w:cs="Times New Roman"/>
          <w:sz w:val="28"/>
          <w:szCs w:val="28"/>
          <w:lang w:val="en-US"/>
        </w:rPr>
        <w:t> (22 December 1872 – 9 June 1961) was a French veterinarian, bacteriologist and immunologist</w:t>
      </w:r>
      <w:r w:rsidR="0011451C">
        <w:rPr>
          <w:rFonts w:ascii="Times New Roman" w:hAnsi="Times New Roman" w:cs="Times New Roman"/>
          <w:sz w:val="28"/>
          <w:szCs w:val="28"/>
          <w:lang w:val="en-US"/>
        </w:rPr>
        <w:t xml:space="preserve"> </w:t>
      </w:r>
      <w:r w:rsidRPr="0011451C">
        <w:rPr>
          <w:rFonts w:ascii="Times New Roman" w:hAnsi="Times New Roman" w:cs="Times New Roman"/>
          <w:sz w:val="28"/>
          <w:szCs w:val="28"/>
          <w:lang w:val="en-US"/>
        </w:rPr>
        <w:t xml:space="preserve">who, together inside Albert </w:t>
      </w:r>
      <w:proofErr w:type="spellStart"/>
      <w:r w:rsidRPr="0011451C">
        <w:rPr>
          <w:rFonts w:ascii="Times New Roman" w:hAnsi="Times New Roman" w:cs="Times New Roman"/>
          <w:sz w:val="28"/>
          <w:szCs w:val="28"/>
          <w:lang w:val="en-US"/>
        </w:rPr>
        <w:t>Calmette</w:t>
      </w:r>
      <w:proofErr w:type="spellEnd"/>
      <w:r w:rsidRPr="0011451C">
        <w:rPr>
          <w:rFonts w:ascii="Times New Roman" w:hAnsi="Times New Roman" w:cs="Times New Roman"/>
          <w:sz w:val="28"/>
          <w:szCs w:val="28"/>
          <w:lang w:val="en-US"/>
        </w:rPr>
        <w:t>, developed the </w:t>
      </w:r>
      <w:r w:rsidR="0011451C">
        <w:rPr>
          <w:rFonts w:ascii="Times New Roman" w:hAnsi="Times New Roman" w:cs="Times New Roman"/>
          <w:sz w:val="28"/>
          <w:szCs w:val="28"/>
          <w:lang w:val="en-US"/>
        </w:rPr>
        <w:t xml:space="preserve">Bacillus </w:t>
      </w:r>
      <w:proofErr w:type="spellStart"/>
      <w:r w:rsidR="0011451C">
        <w:rPr>
          <w:rFonts w:ascii="Times New Roman" w:hAnsi="Times New Roman" w:cs="Times New Roman"/>
          <w:sz w:val="28"/>
          <w:szCs w:val="28"/>
          <w:lang w:val="en-US"/>
        </w:rPr>
        <w:t>Calmette</w:t>
      </w:r>
      <w:proofErr w:type="spellEnd"/>
      <w:r w:rsidR="0011451C">
        <w:rPr>
          <w:rFonts w:ascii="Times New Roman" w:hAnsi="Times New Roman" w:cs="Times New Roman"/>
          <w:sz w:val="28"/>
          <w:szCs w:val="28"/>
          <w:lang w:val="en-US"/>
        </w:rPr>
        <w:t xml:space="preserve"> </w:t>
      </w:r>
      <w:proofErr w:type="spellStart"/>
      <w:r w:rsidRPr="0011451C">
        <w:rPr>
          <w:rFonts w:ascii="Times New Roman" w:hAnsi="Times New Roman" w:cs="Times New Roman"/>
          <w:sz w:val="28"/>
          <w:szCs w:val="28"/>
          <w:lang w:val="en-US"/>
        </w:rPr>
        <w:t>Guérin</w:t>
      </w:r>
      <w:proofErr w:type="spellEnd"/>
      <w:r w:rsidRPr="0011451C">
        <w:rPr>
          <w:rFonts w:ascii="Times New Roman" w:hAnsi="Times New Roman" w:cs="Times New Roman"/>
          <w:sz w:val="28"/>
          <w:szCs w:val="28"/>
          <w:lang w:val="en-US"/>
        </w:rPr>
        <w:t> (BCG)</w:t>
      </w:r>
      <w:proofErr w:type="gramStart"/>
      <w:r w:rsidRPr="0011451C">
        <w:rPr>
          <w:rFonts w:ascii="Times New Roman" w:hAnsi="Times New Roman" w:cs="Times New Roman"/>
          <w:sz w:val="28"/>
          <w:szCs w:val="28"/>
          <w:lang w:val="en-US"/>
        </w:rPr>
        <w:t>,a</w:t>
      </w:r>
      <w:proofErr w:type="gramEnd"/>
      <w:r w:rsidRPr="0011451C">
        <w:rPr>
          <w:rFonts w:ascii="Times New Roman" w:hAnsi="Times New Roman" w:cs="Times New Roman"/>
          <w:sz w:val="28"/>
          <w:szCs w:val="28"/>
          <w:lang w:val="en-US"/>
        </w:rPr>
        <w:t> vaccine for immunization against tuberculosis.</w:t>
      </w:r>
    </w:p>
    <w:p w:rsidR="006D3A1F" w:rsidRPr="0011451C" w:rsidRDefault="006D3A1F" w:rsidP="0011451C">
      <w:pPr>
        <w:rPr>
          <w:rFonts w:ascii="Times New Roman" w:hAnsi="Times New Roman" w:cs="Times New Roman"/>
          <w:sz w:val="28"/>
          <w:szCs w:val="28"/>
          <w:lang w:val="en-US"/>
        </w:rPr>
      </w:pPr>
      <w:r w:rsidRPr="0011451C">
        <w:rPr>
          <w:rFonts w:ascii="Times New Roman" w:hAnsi="Times New Roman" w:cs="Times New Roman"/>
          <w:sz w:val="28"/>
          <w:szCs w:val="28"/>
          <w:lang w:val="en-US"/>
        </w:rPr>
        <w:t xml:space="preserve">Camille </w:t>
      </w:r>
      <w:proofErr w:type="spellStart"/>
      <w:r w:rsidRPr="0011451C">
        <w:rPr>
          <w:rFonts w:ascii="Times New Roman" w:hAnsi="Times New Roman" w:cs="Times New Roman"/>
          <w:sz w:val="28"/>
          <w:szCs w:val="28"/>
          <w:lang w:val="en-US"/>
        </w:rPr>
        <w:t>Guérin</w:t>
      </w:r>
      <w:proofErr w:type="spellEnd"/>
      <w:r w:rsidRPr="0011451C">
        <w:rPr>
          <w:rFonts w:ascii="Times New Roman" w:hAnsi="Times New Roman" w:cs="Times New Roman"/>
          <w:sz w:val="28"/>
          <w:szCs w:val="28"/>
          <w:lang w:val="en-US"/>
        </w:rPr>
        <w:t xml:space="preserve"> was born in Poitiers to a family of modest means. </w:t>
      </w:r>
      <w:r w:rsidRPr="00155625">
        <w:rPr>
          <w:rFonts w:ascii="Times New Roman" w:hAnsi="Times New Roman" w:cs="Times New Roman"/>
          <w:sz w:val="28"/>
          <w:szCs w:val="28"/>
          <w:lang w:val="en-US"/>
        </w:rPr>
        <w:t xml:space="preserve">His father died of tuberculosis in 1882 (as well as his wife, in 1918). </w:t>
      </w:r>
      <w:r w:rsidRPr="0011451C">
        <w:rPr>
          <w:rFonts w:ascii="Times New Roman" w:hAnsi="Times New Roman" w:cs="Times New Roman"/>
          <w:sz w:val="28"/>
          <w:szCs w:val="28"/>
          <w:lang w:val="en-US"/>
        </w:rPr>
        <w:t>He studied veterinary medicine at the </w:t>
      </w:r>
      <w:proofErr w:type="spellStart"/>
      <w:r w:rsidRPr="0011451C">
        <w:rPr>
          <w:rFonts w:ascii="Times New Roman" w:hAnsi="Times New Roman" w:cs="Times New Roman"/>
          <w:sz w:val="28"/>
          <w:szCs w:val="28"/>
          <w:lang w:val="en-US"/>
        </w:rPr>
        <w:t>Ecole</w:t>
      </w:r>
      <w:proofErr w:type="spellEnd"/>
      <w:r w:rsidRPr="0011451C">
        <w:rPr>
          <w:rFonts w:ascii="Times New Roman" w:hAnsi="Times New Roman" w:cs="Times New Roman"/>
          <w:sz w:val="28"/>
          <w:szCs w:val="28"/>
          <w:lang w:val="en-US"/>
        </w:rPr>
        <w:t xml:space="preserve"> </w:t>
      </w:r>
      <w:proofErr w:type="spellStart"/>
      <w:r w:rsidRPr="0011451C">
        <w:rPr>
          <w:rFonts w:ascii="Times New Roman" w:hAnsi="Times New Roman" w:cs="Times New Roman"/>
          <w:sz w:val="28"/>
          <w:szCs w:val="28"/>
          <w:lang w:val="en-US"/>
        </w:rPr>
        <w:t>Nationale</w:t>
      </w:r>
      <w:proofErr w:type="spellEnd"/>
      <w:r w:rsidRPr="0011451C">
        <w:rPr>
          <w:rFonts w:ascii="Times New Roman" w:hAnsi="Times New Roman" w:cs="Times New Roman"/>
          <w:sz w:val="28"/>
          <w:szCs w:val="28"/>
          <w:lang w:val="en-US"/>
        </w:rPr>
        <w:t xml:space="preserve"> </w:t>
      </w:r>
      <w:proofErr w:type="spellStart"/>
      <w:r w:rsidRPr="0011451C">
        <w:rPr>
          <w:rFonts w:ascii="Times New Roman" w:hAnsi="Times New Roman" w:cs="Times New Roman"/>
          <w:sz w:val="28"/>
          <w:szCs w:val="28"/>
          <w:lang w:val="en-US"/>
        </w:rPr>
        <w:t>Vétérinaire</w:t>
      </w:r>
      <w:proofErr w:type="spellEnd"/>
      <w:r w:rsidRPr="0011451C">
        <w:rPr>
          <w:rFonts w:ascii="Times New Roman" w:hAnsi="Times New Roman" w:cs="Times New Roman"/>
          <w:sz w:val="28"/>
          <w:szCs w:val="28"/>
          <w:lang w:val="en-US"/>
        </w:rPr>
        <w:t xml:space="preserve"> </w:t>
      </w:r>
      <w:proofErr w:type="spellStart"/>
      <w:r w:rsidRPr="0011451C">
        <w:rPr>
          <w:rFonts w:ascii="Times New Roman" w:hAnsi="Times New Roman" w:cs="Times New Roman"/>
          <w:sz w:val="28"/>
          <w:szCs w:val="28"/>
          <w:lang w:val="en-US"/>
        </w:rPr>
        <w:t>d'Alfort</w:t>
      </w:r>
      <w:proofErr w:type="spellEnd"/>
      <w:r w:rsidRPr="0011451C">
        <w:rPr>
          <w:rFonts w:ascii="Times New Roman" w:hAnsi="Times New Roman" w:cs="Times New Roman"/>
          <w:sz w:val="28"/>
          <w:szCs w:val="28"/>
          <w:lang w:val="en-US"/>
        </w:rPr>
        <w:t xml:space="preserve"> from 1892 to 1896, working, while a student, as an assistant to pathologist Edmond </w:t>
      </w:r>
      <w:proofErr w:type="spellStart"/>
      <w:r w:rsidRPr="0011451C">
        <w:rPr>
          <w:rFonts w:ascii="Times New Roman" w:hAnsi="Times New Roman" w:cs="Times New Roman"/>
          <w:sz w:val="28"/>
          <w:szCs w:val="28"/>
          <w:lang w:val="en-US"/>
        </w:rPr>
        <w:t>Nocard</w:t>
      </w:r>
      <w:proofErr w:type="spellEnd"/>
      <w:r w:rsidRPr="0011451C">
        <w:rPr>
          <w:rFonts w:ascii="Times New Roman" w:hAnsi="Times New Roman" w:cs="Times New Roman"/>
          <w:sz w:val="28"/>
          <w:szCs w:val="28"/>
          <w:lang w:val="en-US"/>
        </w:rPr>
        <w:t> (1850–1903).</w:t>
      </w:r>
    </w:p>
    <w:p w:rsidR="006D3A1F" w:rsidRPr="0011451C" w:rsidRDefault="006D3A1F" w:rsidP="0011451C">
      <w:pPr>
        <w:rPr>
          <w:rFonts w:ascii="Times New Roman" w:hAnsi="Times New Roman" w:cs="Times New Roman"/>
          <w:sz w:val="28"/>
          <w:szCs w:val="28"/>
          <w:lang w:val="en-US"/>
        </w:rPr>
      </w:pPr>
      <w:r w:rsidRPr="0011451C">
        <w:rPr>
          <w:rFonts w:ascii="Times New Roman" w:hAnsi="Times New Roman" w:cs="Times New Roman"/>
          <w:sz w:val="28"/>
          <w:szCs w:val="28"/>
          <w:lang w:val="en-US"/>
        </w:rPr>
        <w:t>In 1897, he joined the </w:t>
      </w:r>
      <w:proofErr w:type="spellStart"/>
      <w:r w:rsidRPr="0011451C">
        <w:rPr>
          <w:rFonts w:ascii="Times New Roman" w:hAnsi="Times New Roman" w:cs="Times New Roman"/>
          <w:sz w:val="28"/>
          <w:szCs w:val="28"/>
          <w:lang w:val="en-US"/>
        </w:rPr>
        <w:t>Institut</w:t>
      </w:r>
      <w:proofErr w:type="spellEnd"/>
      <w:r w:rsidRPr="0011451C">
        <w:rPr>
          <w:rFonts w:ascii="Times New Roman" w:hAnsi="Times New Roman" w:cs="Times New Roman"/>
          <w:sz w:val="28"/>
          <w:szCs w:val="28"/>
          <w:lang w:val="en-US"/>
        </w:rPr>
        <w:t xml:space="preserve"> Pasteur de Lille (Lille, France) and started to work with its director, French physician, bacteriologist and immunologist Albert </w:t>
      </w:r>
      <w:proofErr w:type="spellStart"/>
      <w:r w:rsidRPr="0011451C">
        <w:rPr>
          <w:rFonts w:ascii="Times New Roman" w:hAnsi="Times New Roman" w:cs="Times New Roman"/>
          <w:sz w:val="28"/>
          <w:szCs w:val="28"/>
          <w:lang w:val="en-US"/>
        </w:rPr>
        <w:t>Calmette</w:t>
      </w:r>
      <w:proofErr w:type="spellEnd"/>
      <w:r w:rsidRPr="0011451C">
        <w:rPr>
          <w:rFonts w:ascii="Times New Roman" w:hAnsi="Times New Roman" w:cs="Times New Roman"/>
          <w:sz w:val="28"/>
          <w:szCs w:val="28"/>
          <w:lang w:val="en-US"/>
        </w:rPr>
        <w:t xml:space="preserve"> (1863–1933). He started as a technician in charge of preparing </w:t>
      </w:r>
      <w:proofErr w:type="spellStart"/>
      <w:r w:rsidRPr="0011451C">
        <w:rPr>
          <w:rFonts w:ascii="Times New Roman" w:hAnsi="Times New Roman" w:cs="Times New Roman"/>
          <w:sz w:val="28"/>
          <w:szCs w:val="28"/>
          <w:lang w:val="en-US"/>
        </w:rPr>
        <w:t>Calmette's</w:t>
      </w:r>
      <w:proofErr w:type="spellEnd"/>
      <w:r w:rsidRPr="0011451C">
        <w:rPr>
          <w:rFonts w:ascii="Times New Roman" w:hAnsi="Times New Roman" w:cs="Times New Roman"/>
          <w:sz w:val="28"/>
          <w:szCs w:val="28"/>
          <w:lang w:val="en-US"/>
        </w:rPr>
        <w:t xml:space="preserve"> serum (</w:t>
      </w:r>
      <w:proofErr w:type="spellStart"/>
      <w:r w:rsidRPr="0011451C">
        <w:rPr>
          <w:rFonts w:ascii="Times New Roman" w:hAnsi="Times New Roman" w:cs="Times New Roman"/>
          <w:sz w:val="28"/>
          <w:szCs w:val="28"/>
          <w:lang w:val="en-US"/>
        </w:rPr>
        <w:t>antivenom</w:t>
      </w:r>
      <w:proofErr w:type="spellEnd"/>
      <w:r w:rsidRPr="0011451C">
        <w:rPr>
          <w:rFonts w:ascii="Times New Roman" w:hAnsi="Times New Roman" w:cs="Times New Roman"/>
          <w:sz w:val="28"/>
          <w:szCs w:val="28"/>
          <w:lang w:val="en-US"/>
        </w:rPr>
        <w:t> against snake</w:t>
      </w:r>
      <w:r w:rsidR="0011451C">
        <w:rPr>
          <w:rFonts w:ascii="Times New Roman" w:hAnsi="Times New Roman" w:cs="Times New Roman"/>
          <w:sz w:val="28"/>
          <w:szCs w:val="28"/>
          <w:lang w:val="en-US"/>
        </w:rPr>
        <w:t xml:space="preserve"> </w:t>
      </w:r>
      <w:r w:rsidRPr="0011451C">
        <w:rPr>
          <w:rFonts w:ascii="Times New Roman" w:hAnsi="Times New Roman" w:cs="Times New Roman"/>
          <w:sz w:val="28"/>
          <w:szCs w:val="28"/>
          <w:lang w:val="en-US"/>
        </w:rPr>
        <w:t>bites) and the vaccine against smallpox. He considerably improved the production techniques of the latter by using rabbits as intermediate hosts and developed a method to quantify the remaining virulence of these vaccines.</w:t>
      </w:r>
    </w:p>
    <w:p w:rsidR="006D3A1F" w:rsidRPr="00155625" w:rsidRDefault="006D3A1F" w:rsidP="0011451C">
      <w:pPr>
        <w:rPr>
          <w:rFonts w:ascii="Times New Roman" w:hAnsi="Times New Roman" w:cs="Times New Roman"/>
          <w:sz w:val="28"/>
          <w:szCs w:val="28"/>
          <w:lang w:val="en-US"/>
        </w:rPr>
      </w:pPr>
      <w:r w:rsidRPr="00155625">
        <w:rPr>
          <w:rFonts w:ascii="Times New Roman" w:hAnsi="Times New Roman" w:cs="Times New Roman"/>
          <w:sz w:val="28"/>
          <w:szCs w:val="28"/>
          <w:lang w:val="en-US"/>
        </w:rPr>
        <w:t xml:space="preserve">At Lille, he was promoted to Head of Laboratory in 1900. Thereafter, from 1905 to 1915, and from 1918 to 1928 he devoted himself to the research on a vaccine against tuberculosis, in close association with </w:t>
      </w:r>
      <w:proofErr w:type="spellStart"/>
      <w:r w:rsidRPr="00155625">
        <w:rPr>
          <w:rFonts w:ascii="Times New Roman" w:hAnsi="Times New Roman" w:cs="Times New Roman"/>
          <w:sz w:val="28"/>
          <w:szCs w:val="28"/>
          <w:lang w:val="en-US"/>
        </w:rPr>
        <w:t>Calmette</w:t>
      </w:r>
      <w:proofErr w:type="spellEnd"/>
      <w:r w:rsidRPr="00155625">
        <w:rPr>
          <w:rFonts w:ascii="Times New Roman" w:hAnsi="Times New Roman" w:cs="Times New Roman"/>
          <w:sz w:val="28"/>
          <w:szCs w:val="28"/>
          <w:lang w:val="en-US"/>
        </w:rPr>
        <w:t>, until his death in 1933.</w:t>
      </w:r>
    </w:p>
    <w:p w:rsidR="006D3A1F" w:rsidRPr="00155625" w:rsidRDefault="006D3A1F" w:rsidP="0011451C">
      <w:pPr>
        <w:rPr>
          <w:rFonts w:ascii="Times New Roman" w:hAnsi="Times New Roman" w:cs="Times New Roman"/>
          <w:sz w:val="28"/>
          <w:szCs w:val="28"/>
          <w:lang w:val="en-US"/>
        </w:rPr>
      </w:pPr>
      <w:r w:rsidRPr="00155625">
        <w:rPr>
          <w:rFonts w:ascii="Times New Roman" w:hAnsi="Times New Roman" w:cs="Times New Roman"/>
          <w:sz w:val="28"/>
          <w:szCs w:val="28"/>
          <w:lang w:val="en-US"/>
        </w:rPr>
        <w:t xml:space="preserve">He discovered in 1905 that the bovine tuberculosis </w:t>
      </w:r>
      <w:proofErr w:type="spellStart"/>
      <w:r w:rsidRPr="00155625">
        <w:rPr>
          <w:rFonts w:ascii="Times New Roman" w:hAnsi="Times New Roman" w:cs="Times New Roman"/>
          <w:sz w:val="28"/>
          <w:szCs w:val="28"/>
          <w:lang w:val="en-US"/>
        </w:rPr>
        <w:t>bacillum</w:t>
      </w:r>
      <w:proofErr w:type="spellEnd"/>
      <w:r w:rsidRPr="00155625">
        <w:rPr>
          <w:rFonts w:ascii="Times New Roman" w:hAnsi="Times New Roman" w:cs="Times New Roman"/>
          <w:sz w:val="28"/>
          <w:szCs w:val="28"/>
          <w:lang w:val="en-US"/>
        </w:rPr>
        <w:t xml:space="preserve">, the Mycobacterium </w:t>
      </w:r>
      <w:proofErr w:type="spellStart"/>
      <w:r w:rsidRPr="00155625">
        <w:rPr>
          <w:rFonts w:ascii="Times New Roman" w:hAnsi="Times New Roman" w:cs="Times New Roman"/>
          <w:sz w:val="28"/>
          <w:szCs w:val="28"/>
          <w:lang w:val="en-US"/>
        </w:rPr>
        <w:t>bovis</w:t>
      </w:r>
      <w:proofErr w:type="spellEnd"/>
      <w:r w:rsidRPr="00155625">
        <w:rPr>
          <w:rFonts w:ascii="Times New Roman" w:hAnsi="Times New Roman" w:cs="Times New Roman"/>
          <w:sz w:val="28"/>
          <w:szCs w:val="28"/>
          <w:lang w:val="en-US"/>
        </w:rPr>
        <w:t xml:space="preserve">, could immunize the animals without causing the disease. Henceforth, he and </w:t>
      </w:r>
      <w:proofErr w:type="spellStart"/>
      <w:r w:rsidRPr="00155625">
        <w:rPr>
          <w:rFonts w:ascii="Times New Roman" w:hAnsi="Times New Roman" w:cs="Times New Roman"/>
          <w:sz w:val="28"/>
          <w:szCs w:val="28"/>
          <w:lang w:val="en-US"/>
        </w:rPr>
        <w:t>Calmette</w:t>
      </w:r>
      <w:proofErr w:type="spellEnd"/>
      <w:r w:rsidRPr="00155625">
        <w:rPr>
          <w:rFonts w:ascii="Times New Roman" w:hAnsi="Times New Roman" w:cs="Times New Roman"/>
          <w:sz w:val="28"/>
          <w:szCs w:val="28"/>
          <w:lang w:val="en-US"/>
        </w:rPr>
        <w:t xml:space="preserve"> </w:t>
      </w:r>
      <w:r w:rsidRPr="00155625">
        <w:rPr>
          <w:rFonts w:ascii="Times New Roman" w:hAnsi="Times New Roman" w:cs="Times New Roman"/>
          <w:sz w:val="28"/>
          <w:szCs w:val="28"/>
          <w:lang w:val="en-US"/>
        </w:rPr>
        <w:lastRenderedPageBreak/>
        <w:t xml:space="preserve">developed ways of attenuate the pathogenic activity of Mycobacterium, using successive </w:t>
      </w:r>
      <w:proofErr w:type="spellStart"/>
      <w:r w:rsidRPr="00155625">
        <w:rPr>
          <w:rFonts w:ascii="Times New Roman" w:hAnsi="Times New Roman" w:cs="Times New Roman"/>
          <w:sz w:val="28"/>
          <w:szCs w:val="28"/>
          <w:lang w:val="en-US"/>
        </w:rPr>
        <w:t>transferrals</w:t>
      </w:r>
      <w:proofErr w:type="spellEnd"/>
      <w:r w:rsidRPr="00155625">
        <w:rPr>
          <w:rFonts w:ascii="Times New Roman" w:hAnsi="Times New Roman" w:cs="Times New Roman"/>
          <w:sz w:val="28"/>
          <w:szCs w:val="28"/>
          <w:lang w:val="en-US"/>
        </w:rPr>
        <w:t xml:space="preserve"> of culture. In 1908, after successfully obtaining an immunologically active preparation that could be used to produce a vaccine, he published with </w:t>
      </w:r>
      <w:proofErr w:type="spellStart"/>
      <w:r w:rsidRPr="00155625">
        <w:rPr>
          <w:rFonts w:ascii="Times New Roman" w:hAnsi="Times New Roman" w:cs="Times New Roman"/>
          <w:sz w:val="28"/>
          <w:szCs w:val="28"/>
          <w:lang w:val="en-US"/>
        </w:rPr>
        <w:t>Calmette</w:t>
      </w:r>
      <w:proofErr w:type="spellEnd"/>
      <w:r w:rsidRPr="00155625">
        <w:rPr>
          <w:rFonts w:ascii="Times New Roman" w:hAnsi="Times New Roman" w:cs="Times New Roman"/>
          <w:sz w:val="28"/>
          <w:szCs w:val="28"/>
          <w:lang w:val="en-US"/>
        </w:rPr>
        <w:t xml:space="preserve"> the results of what was named the BCG.</w:t>
      </w:r>
    </w:p>
    <w:p w:rsidR="006D3A1F" w:rsidRPr="00155625" w:rsidRDefault="006D3A1F" w:rsidP="0011451C">
      <w:pPr>
        <w:rPr>
          <w:rFonts w:ascii="Times New Roman" w:hAnsi="Times New Roman" w:cs="Times New Roman"/>
          <w:sz w:val="28"/>
          <w:szCs w:val="28"/>
          <w:lang w:val="en-US"/>
        </w:rPr>
      </w:pPr>
      <w:r w:rsidRPr="00155625">
        <w:rPr>
          <w:rFonts w:ascii="Times New Roman" w:hAnsi="Times New Roman" w:cs="Times New Roman"/>
          <w:sz w:val="28"/>
          <w:szCs w:val="28"/>
          <w:lang w:val="en-US"/>
        </w:rPr>
        <w:t>In 1919 he was promoted again, this time to Head of Services. Finally, in 1921, after 230 passages of the BCG culture, they obtained an effective vaccine that could be used in humans. In 1928 he moved to Paris to become the director of the Tuberculosis Service at the Pasteur Institute.</w:t>
      </w:r>
    </w:p>
    <w:p w:rsidR="006D3A1F" w:rsidRPr="00155625" w:rsidRDefault="006D3A1F" w:rsidP="0011451C">
      <w:pPr>
        <w:rPr>
          <w:rFonts w:ascii="Times New Roman" w:hAnsi="Times New Roman" w:cs="Times New Roman"/>
          <w:sz w:val="28"/>
          <w:szCs w:val="28"/>
          <w:lang w:val="en-US"/>
        </w:rPr>
      </w:pPr>
      <w:r w:rsidRPr="00155625">
        <w:rPr>
          <w:rFonts w:ascii="Times New Roman" w:hAnsi="Times New Roman" w:cs="Times New Roman"/>
          <w:sz w:val="28"/>
          <w:szCs w:val="28"/>
          <w:lang w:val="en-US"/>
        </w:rPr>
        <w:t>In 1939 he became vice-president of the "</w:t>
      </w:r>
      <w:proofErr w:type="spellStart"/>
      <w:r w:rsidRPr="00155625">
        <w:rPr>
          <w:rFonts w:ascii="Times New Roman" w:hAnsi="Times New Roman" w:cs="Times New Roman"/>
          <w:sz w:val="28"/>
          <w:szCs w:val="28"/>
          <w:lang w:val="en-US"/>
        </w:rPr>
        <w:t>Comité</w:t>
      </w:r>
      <w:proofErr w:type="spellEnd"/>
      <w:r w:rsidRPr="00155625">
        <w:rPr>
          <w:rFonts w:ascii="Times New Roman" w:hAnsi="Times New Roman" w:cs="Times New Roman"/>
          <w:sz w:val="28"/>
          <w:szCs w:val="28"/>
          <w:lang w:val="en-US"/>
        </w:rPr>
        <w:t xml:space="preserve"> National de </w:t>
      </w:r>
      <w:proofErr w:type="spellStart"/>
      <w:r w:rsidRPr="00155625">
        <w:rPr>
          <w:rFonts w:ascii="Times New Roman" w:hAnsi="Times New Roman" w:cs="Times New Roman"/>
          <w:sz w:val="28"/>
          <w:szCs w:val="28"/>
          <w:lang w:val="en-US"/>
        </w:rPr>
        <w:t>Défense</w:t>
      </w:r>
      <w:proofErr w:type="spellEnd"/>
      <w:r w:rsidRPr="00155625">
        <w:rPr>
          <w:rFonts w:ascii="Times New Roman" w:hAnsi="Times New Roman" w:cs="Times New Roman"/>
          <w:sz w:val="28"/>
          <w:szCs w:val="28"/>
          <w:lang w:val="en-US"/>
        </w:rPr>
        <w:t xml:space="preserve"> </w:t>
      </w:r>
      <w:proofErr w:type="spellStart"/>
      <w:r w:rsidRPr="00155625">
        <w:rPr>
          <w:rFonts w:ascii="Times New Roman" w:hAnsi="Times New Roman" w:cs="Times New Roman"/>
          <w:sz w:val="28"/>
          <w:szCs w:val="28"/>
          <w:lang w:val="en-US"/>
        </w:rPr>
        <w:t>contre</w:t>
      </w:r>
      <w:proofErr w:type="spellEnd"/>
      <w:r w:rsidRPr="00155625">
        <w:rPr>
          <w:rFonts w:ascii="Times New Roman" w:hAnsi="Times New Roman" w:cs="Times New Roman"/>
          <w:sz w:val="28"/>
          <w:szCs w:val="28"/>
          <w:lang w:val="en-US"/>
        </w:rPr>
        <w:t xml:space="preserve"> la </w:t>
      </w:r>
      <w:proofErr w:type="spellStart"/>
      <w:r w:rsidRPr="00155625">
        <w:rPr>
          <w:rFonts w:ascii="Times New Roman" w:hAnsi="Times New Roman" w:cs="Times New Roman"/>
          <w:sz w:val="28"/>
          <w:szCs w:val="28"/>
          <w:lang w:val="en-US"/>
        </w:rPr>
        <w:t>Tuberculose</w:t>
      </w:r>
      <w:proofErr w:type="spellEnd"/>
      <w:r w:rsidRPr="00155625">
        <w:rPr>
          <w:rFonts w:ascii="Times New Roman" w:hAnsi="Times New Roman" w:cs="Times New Roman"/>
          <w:sz w:val="28"/>
          <w:szCs w:val="28"/>
          <w:lang w:val="en-US"/>
        </w:rPr>
        <w:t xml:space="preserve">" (National Defense Committee against Tuberculosis). In 1948 </w:t>
      </w:r>
      <w:proofErr w:type="spellStart"/>
      <w:r w:rsidRPr="00155625">
        <w:rPr>
          <w:rFonts w:ascii="Times New Roman" w:hAnsi="Times New Roman" w:cs="Times New Roman"/>
          <w:sz w:val="28"/>
          <w:szCs w:val="28"/>
          <w:lang w:val="en-US"/>
        </w:rPr>
        <w:t>Guérin</w:t>
      </w:r>
      <w:proofErr w:type="spellEnd"/>
      <w:r w:rsidRPr="00155625">
        <w:rPr>
          <w:rFonts w:ascii="Times New Roman" w:hAnsi="Times New Roman" w:cs="Times New Roman"/>
          <w:sz w:val="28"/>
          <w:szCs w:val="28"/>
          <w:lang w:val="en-US"/>
        </w:rPr>
        <w:t xml:space="preserve"> was chairman of the First International Congress on BCG. He was also President of the Veterinary Academy of France (1949), and President of the Academy of Medicine (1951). In 1955, the French Academy of Sciences awarded him the Scientific Grand Prix.</w:t>
      </w:r>
    </w:p>
    <w:p w:rsidR="006D3A1F" w:rsidRPr="0011451C" w:rsidRDefault="006D3A1F" w:rsidP="0011451C">
      <w:pPr>
        <w:rPr>
          <w:rFonts w:ascii="Times New Roman" w:hAnsi="Times New Roman" w:cs="Times New Roman"/>
          <w:sz w:val="28"/>
          <w:szCs w:val="28"/>
          <w:lang w:val="en-US"/>
        </w:rPr>
      </w:pPr>
      <w:r w:rsidRPr="0011451C">
        <w:rPr>
          <w:rFonts w:ascii="Times New Roman" w:hAnsi="Times New Roman" w:cs="Times New Roman"/>
          <w:sz w:val="28"/>
          <w:szCs w:val="28"/>
          <w:lang w:val="en-US"/>
        </w:rPr>
        <w:t>He died aged 89, in the </w:t>
      </w:r>
      <w:proofErr w:type="spellStart"/>
      <w:r w:rsidRPr="0011451C">
        <w:rPr>
          <w:rFonts w:ascii="Times New Roman" w:hAnsi="Times New Roman" w:cs="Times New Roman"/>
          <w:sz w:val="28"/>
          <w:szCs w:val="28"/>
          <w:lang w:val="en-US"/>
        </w:rPr>
        <w:t>Hôpital</w:t>
      </w:r>
      <w:proofErr w:type="spellEnd"/>
      <w:r w:rsidRPr="0011451C">
        <w:rPr>
          <w:rFonts w:ascii="Times New Roman" w:hAnsi="Times New Roman" w:cs="Times New Roman"/>
          <w:sz w:val="28"/>
          <w:szCs w:val="28"/>
          <w:lang w:val="en-US"/>
        </w:rPr>
        <w:t xml:space="preserve"> Pasteur in Paris.</w:t>
      </w:r>
    </w:p>
    <w:p w:rsidR="00133F0F" w:rsidRPr="00F45C09" w:rsidRDefault="00133F0F" w:rsidP="00133F0F">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Recommendations on the preparation of students for classes</w:t>
      </w:r>
    </w:p>
    <w:p w:rsidR="00133F0F" w:rsidRPr="000E5D1F" w:rsidRDefault="00133F0F" w:rsidP="00133F0F">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Students should understand technical texts of varying difficulty.</w:t>
      </w:r>
    </w:p>
    <w:p w:rsidR="00133F0F" w:rsidRPr="000E5D1F" w:rsidRDefault="00133F0F" w:rsidP="00133F0F">
      <w:pPr>
        <w:pStyle w:val="ad"/>
        <w:rPr>
          <w:rFonts w:ascii="Times New Roman" w:hAnsi="Times New Roman" w:cs="Times New Roman"/>
          <w:sz w:val="28"/>
          <w:szCs w:val="28"/>
          <w:lang w:val="en-US"/>
        </w:rPr>
      </w:pPr>
      <w:proofErr w:type="gramStart"/>
      <w:r w:rsidRPr="000E5D1F">
        <w:rPr>
          <w:rFonts w:ascii="Times New Roman" w:hAnsi="Times New Roman" w:cs="Times New Roman"/>
          <w:sz w:val="28"/>
          <w:szCs w:val="28"/>
          <w:lang w:val="en-US"/>
        </w:rPr>
        <w:t>to</w:t>
      </w:r>
      <w:proofErr w:type="gramEnd"/>
      <w:r w:rsidRPr="000E5D1F">
        <w:rPr>
          <w:rFonts w:ascii="Times New Roman" w:hAnsi="Times New Roman" w:cs="Times New Roman"/>
          <w:sz w:val="28"/>
          <w:szCs w:val="28"/>
          <w:lang w:val="en-US"/>
        </w:rPr>
        <w:t xml:space="preserve"> search for more information contained in the text.</w:t>
      </w:r>
    </w:p>
    <w:p w:rsidR="00133F0F" w:rsidRPr="00F45C09" w:rsidRDefault="00133F0F" w:rsidP="00133F0F">
      <w:pPr>
        <w:pStyle w:val="ad"/>
        <w:rPr>
          <w:rFonts w:ascii="Times New Roman" w:hAnsi="Times New Roman" w:cs="Times New Roman"/>
          <w:sz w:val="28"/>
          <w:szCs w:val="28"/>
          <w:lang w:val="en-US"/>
        </w:rPr>
      </w:pPr>
      <w:proofErr w:type="gramStart"/>
      <w:r w:rsidRPr="00F45C09">
        <w:rPr>
          <w:rFonts w:ascii="Times New Roman" w:hAnsi="Times New Roman" w:cs="Times New Roman"/>
          <w:sz w:val="28"/>
          <w:szCs w:val="28"/>
          <w:lang w:val="en-US"/>
        </w:rPr>
        <w:t>to</w:t>
      </w:r>
      <w:proofErr w:type="gramEnd"/>
      <w:r w:rsidRPr="00F45C09">
        <w:rPr>
          <w:rFonts w:ascii="Times New Roman" w:hAnsi="Times New Roman" w:cs="Times New Roman"/>
          <w:sz w:val="28"/>
          <w:szCs w:val="28"/>
          <w:lang w:val="en-US"/>
        </w:rPr>
        <w:t xml:space="preserve"> generalize (synthesize) the received information from several texts;</w:t>
      </w:r>
    </w:p>
    <w:p w:rsidR="00133F0F" w:rsidRPr="000E5D1F" w:rsidRDefault="00133F0F" w:rsidP="00133F0F">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find sentences, paragraphs, which can be used to argue their point of view during the discussion, the conversation;</w:t>
      </w:r>
    </w:p>
    <w:p w:rsidR="00133F0F" w:rsidRPr="000E5D1F" w:rsidRDefault="00133F0F" w:rsidP="00133F0F">
      <w:pPr>
        <w:pStyle w:val="ad"/>
        <w:rPr>
          <w:rFonts w:ascii="Times New Roman" w:hAnsi="Times New Roman" w:cs="Times New Roman"/>
          <w:sz w:val="28"/>
          <w:szCs w:val="28"/>
          <w:lang w:val="en-US"/>
        </w:rPr>
      </w:pPr>
      <w:proofErr w:type="gramStart"/>
      <w:r w:rsidRPr="000E5D1F">
        <w:rPr>
          <w:rFonts w:ascii="Times New Roman" w:hAnsi="Times New Roman" w:cs="Times New Roman"/>
          <w:sz w:val="28"/>
          <w:szCs w:val="28"/>
          <w:lang w:val="en-US"/>
        </w:rPr>
        <w:t>comments</w:t>
      </w:r>
      <w:proofErr w:type="gramEnd"/>
      <w:r w:rsidRPr="000E5D1F">
        <w:rPr>
          <w:rFonts w:ascii="Times New Roman" w:hAnsi="Times New Roman" w:cs="Times New Roman"/>
          <w:sz w:val="28"/>
          <w:szCs w:val="28"/>
          <w:lang w:val="en-US"/>
        </w:rPr>
        <w:t xml:space="preserve"> contained in the text of the facts and events;</w:t>
      </w:r>
    </w:p>
    <w:p w:rsidR="00133F0F" w:rsidRPr="000E5D1F" w:rsidRDefault="00133F0F" w:rsidP="00133F0F">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 xml:space="preserve">-to select information to </w:t>
      </w:r>
      <w:proofErr w:type="gramStart"/>
      <w:r w:rsidRPr="000E5D1F">
        <w:rPr>
          <w:rFonts w:ascii="Times New Roman" w:hAnsi="Times New Roman" w:cs="Times New Roman"/>
          <w:sz w:val="28"/>
          <w:szCs w:val="28"/>
          <w:lang w:val="en-US"/>
        </w:rPr>
        <w:t>report .</w:t>
      </w:r>
      <w:proofErr w:type="gramEnd"/>
    </w:p>
    <w:p w:rsidR="00133F0F" w:rsidRDefault="00133F0F" w:rsidP="00133F0F">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133F0F" w:rsidRPr="00F45C09" w:rsidRDefault="00133F0F" w:rsidP="00133F0F">
      <w:pPr>
        <w:pStyle w:val="ad"/>
        <w:rPr>
          <w:rFonts w:ascii="Times New Roman" w:hAnsi="Times New Roman" w:cs="Times New Roman"/>
          <w:sz w:val="28"/>
          <w:szCs w:val="28"/>
          <w:lang w:val="en-US"/>
        </w:rPr>
      </w:pPr>
      <w:proofErr w:type="gramStart"/>
      <w:r w:rsidRPr="00F45C09">
        <w:rPr>
          <w:rFonts w:ascii="Times New Roman" w:hAnsi="Times New Roman" w:cs="Times New Roman"/>
          <w:sz w:val="28"/>
          <w:szCs w:val="28"/>
          <w:lang w:val="en-US"/>
        </w:rPr>
        <w:t>to</w:t>
      </w:r>
      <w:proofErr w:type="gramEnd"/>
      <w:r w:rsidRPr="00F45C09">
        <w:rPr>
          <w:rFonts w:ascii="Times New Roman" w:hAnsi="Times New Roman" w:cs="Times New Roman"/>
          <w:sz w:val="28"/>
          <w:szCs w:val="28"/>
          <w:lang w:val="en-US"/>
        </w:rPr>
        <w:t xml:space="preserve"> read texts with the extraction of complete and accurate information:</w:t>
      </w:r>
    </w:p>
    <w:p w:rsidR="00133F0F" w:rsidRPr="00F45C09" w:rsidRDefault="00133F0F" w:rsidP="00133F0F">
      <w:pPr>
        <w:pStyle w:val="ad"/>
        <w:rPr>
          <w:rFonts w:ascii="Times New Roman" w:hAnsi="Times New Roman" w:cs="Times New Roman"/>
          <w:sz w:val="28"/>
          <w:szCs w:val="28"/>
          <w:lang w:val="en-US"/>
        </w:rPr>
      </w:pPr>
      <w:proofErr w:type="gramStart"/>
      <w:r w:rsidRPr="00F45C09">
        <w:rPr>
          <w:rFonts w:ascii="Times New Roman" w:hAnsi="Times New Roman" w:cs="Times New Roman"/>
          <w:sz w:val="28"/>
          <w:szCs w:val="28"/>
          <w:lang w:val="en-US"/>
        </w:rPr>
        <w:t>to</w:t>
      </w:r>
      <w:proofErr w:type="gramEnd"/>
      <w:r w:rsidRPr="00F45C09">
        <w:rPr>
          <w:rFonts w:ascii="Times New Roman" w:hAnsi="Times New Roman" w:cs="Times New Roman"/>
          <w:sz w:val="28"/>
          <w:szCs w:val="28"/>
          <w:lang w:val="en-US"/>
        </w:rPr>
        <w:t xml:space="preserve"> search for the information you need, annotate and abstracted texts:</w:t>
      </w:r>
    </w:p>
    <w:p w:rsidR="00133F0F" w:rsidRPr="000E5D1F" w:rsidRDefault="00133F0F" w:rsidP="00133F0F">
      <w:pPr>
        <w:pStyle w:val="ad"/>
        <w:rPr>
          <w:rFonts w:ascii="Times New Roman" w:hAnsi="Times New Roman" w:cs="Times New Roman"/>
          <w:sz w:val="28"/>
          <w:szCs w:val="28"/>
          <w:lang w:val="en-US"/>
        </w:rPr>
      </w:pPr>
      <w:proofErr w:type="gramStart"/>
      <w:r w:rsidRPr="000E5D1F">
        <w:rPr>
          <w:rFonts w:ascii="Times New Roman" w:hAnsi="Times New Roman" w:cs="Times New Roman"/>
          <w:sz w:val="28"/>
          <w:szCs w:val="28"/>
          <w:lang w:val="en-US"/>
        </w:rPr>
        <w:t>to</w:t>
      </w:r>
      <w:proofErr w:type="gramEnd"/>
      <w:r w:rsidRPr="000E5D1F">
        <w:rPr>
          <w:rFonts w:ascii="Times New Roman" w:hAnsi="Times New Roman" w:cs="Times New Roman"/>
          <w:sz w:val="28"/>
          <w:szCs w:val="28"/>
          <w:lang w:val="en-US"/>
        </w:rPr>
        <w:t xml:space="preserve"> keep the conversation in English language within the studied theme:</w:t>
      </w:r>
    </w:p>
    <w:p w:rsidR="00133F0F" w:rsidRPr="000E5D1F" w:rsidRDefault="00133F0F" w:rsidP="00133F0F">
      <w:pPr>
        <w:pStyle w:val="ad"/>
        <w:rPr>
          <w:rFonts w:ascii="Times New Roman" w:hAnsi="Times New Roman" w:cs="Times New Roman"/>
          <w:sz w:val="28"/>
          <w:szCs w:val="28"/>
          <w:lang w:val="en-US"/>
        </w:rPr>
      </w:pPr>
      <w:proofErr w:type="gramStart"/>
      <w:r w:rsidRPr="000E5D1F">
        <w:rPr>
          <w:rFonts w:ascii="Times New Roman" w:hAnsi="Times New Roman" w:cs="Times New Roman"/>
          <w:sz w:val="28"/>
          <w:szCs w:val="28"/>
          <w:lang w:val="en-US"/>
        </w:rPr>
        <w:t>to</w:t>
      </w:r>
      <w:proofErr w:type="gramEnd"/>
      <w:r w:rsidRPr="000E5D1F">
        <w:rPr>
          <w:rFonts w:ascii="Times New Roman" w:hAnsi="Times New Roman" w:cs="Times New Roman"/>
          <w:sz w:val="28"/>
          <w:szCs w:val="28"/>
          <w:lang w:val="en-US"/>
        </w:rPr>
        <w:t xml:space="preserve"> do exercises</w:t>
      </w:r>
    </w:p>
    <w:p w:rsidR="00133F0F" w:rsidRPr="00F45C09" w:rsidRDefault="00133F0F" w:rsidP="00133F0F">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(2) Cambridge University Press</w:t>
      </w:r>
    </w:p>
    <w:p w:rsidR="00133F0F" w:rsidRDefault="00133F0F" w:rsidP="00133F0F">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133F0F" w:rsidRPr="0011451C" w:rsidRDefault="00133F0F" w:rsidP="0011451C">
      <w:pPr>
        <w:rPr>
          <w:rFonts w:ascii="Times New Roman" w:hAnsi="Times New Roman" w:cs="Times New Roman"/>
          <w:sz w:val="28"/>
          <w:szCs w:val="28"/>
          <w:lang w:val="en-US"/>
        </w:rPr>
      </w:pPr>
      <w:r w:rsidRPr="00133F0F">
        <w:rPr>
          <w:rFonts w:ascii="Times New Roman" w:eastAsia="Times New Roman" w:hAnsi="Times New Roman" w:cs="Times New Roman"/>
          <w:sz w:val="28"/>
          <w:szCs w:val="28"/>
          <w:lang w:val="en-US"/>
        </w:rPr>
        <w:t>Prepare the report on the theme: “</w:t>
      </w:r>
      <w:r w:rsidR="0011451C" w:rsidRPr="0011451C">
        <w:rPr>
          <w:rFonts w:ascii="Times New Roman" w:hAnsi="Times New Roman" w:cs="Times New Roman"/>
          <w:sz w:val="28"/>
          <w:szCs w:val="28"/>
          <w:lang w:val="en-US"/>
        </w:rPr>
        <w:t xml:space="preserve">Camille </w:t>
      </w:r>
      <w:proofErr w:type="spellStart"/>
      <w:proofErr w:type="gramStart"/>
      <w:r w:rsidR="0011451C" w:rsidRPr="0011451C">
        <w:rPr>
          <w:rFonts w:ascii="Times New Roman" w:hAnsi="Times New Roman" w:cs="Times New Roman"/>
          <w:sz w:val="28"/>
          <w:szCs w:val="28"/>
          <w:lang w:val="en-US"/>
        </w:rPr>
        <w:t>Guérin</w:t>
      </w:r>
      <w:proofErr w:type="spellEnd"/>
      <w:r w:rsidR="0011451C" w:rsidRPr="0011451C">
        <w:rPr>
          <w:rFonts w:ascii="Times New Roman" w:hAnsi="Times New Roman" w:cs="Times New Roman"/>
          <w:sz w:val="28"/>
          <w:szCs w:val="28"/>
          <w:lang w:val="en-US"/>
        </w:rPr>
        <w:t xml:space="preserve"> </w:t>
      </w:r>
      <w:r w:rsidRPr="00133F0F">
        <w:rPr>
          <w:rFonts w:ascii="Times New Roman" w:eastAsia="Times New Roman" w:hAnsi="Times New Roman" w:cs="Times New Roman"/>
          <w:sz w:val="28"/>
          <w:szCs w:val="28"/>
          <w:lang w:val="en-US"/>
        </w:rPr>
        <w:t>”</w:t>
      </w:r>
      <w:proofErr w:type="gramEnd"/>
    </w:p>
    <w:p w:rsidR="00133F0F" w:rsidRPr="00133F0F" w:rsidRDefault="00133F0F" w:rsidP="00133F0F">
      <w:pPr>
        <w:pStyle w:val="ad"/>
        <w:rPr>
          <w:rFonts w:ascii="Times New Roman" w:hAnsi="Times New Roman" w:cs="Times New Roman"/>
          <w:b/>
          <w:sz w:val="28"/>
          <w:szCs w:val="28"/>
          <w:lang w:val="en-US"/>
        </w:rPr>
      </w:pPr>
      <w:r w:rsidRPr="00133F0F">
        <w:rPr>
          <w:rFonts w:ascii="Times New Roman" w:eastAsia="Times New Roman" w:hAnsi="Times New Roman" w:cs="Times New Roman"/>
          <w:sz w:val="28"/>
          <w:szCs w:val="28"/>
          <w:lang w:val="en-US"/>
        </w:rPr>
        <w:t>Make up the situation</w:t>
      </w:r>
    </w:p>
    <w:p w:rsidR="00133F0F" w:rsidRDefault="00133F0F" w:rsidP="00133F0F">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Control questions</w:t>
      </w:r>
    </w:p>
    <w:p w:rsidR="00613999" w:rsidRPr="00613999" w:rsidRDefault="00613999" w:rsidP="00613999">
      <w:pPr>
        <w:rPr>
          <w:rFonts w:ascii="Times New Roman" w:hAnsi="Times New Roman" w:cs="Times New Roman"/>
          <w:sz w:val="28"/>
          <w:szCs w:val="28"/>
          <w:lang w:val="en-US"/>
        </w:rPr>
      </w:pPr>
      <w:r>
        <w:rPr>
          <w:rFonts w:ascii="Times New Roman" w:hAnsi="Times New Roman" w:cs="Times New Roman"/>
          <w:sz w:val="28"/>
          <w:szCs w:val="28"/>
          <w:lang w:val="en-US"/>
        </w:rPr>
        <w:t xml:space="preserve">What </w:t>
      </w:r>
      <w:r w:rsidR="00444357">
        <w:rPr>
          <w:rFonts w:ascii="Times New Roman" w:hAnsi="Times New Roman" w:cs="Times New Roman"/>
          <w:sz w:val="28"/>
          <w:szCs w:val="28"/>
          <w:lang w:val="en-US"/>
        </w:rPr>
        <w:t>is</w:t>
      </w:r>
      <w:r>
        <w:rPr>
          <w:rFonts w:ascii="Times New Roman" w:hAnsi="Times New Roman" w:cs="Times New Roman"/>
          <w:sz w:val="28"/>
          <w:szCs w:val="28"/>
          <w:lang w:val="en-US"/>
        </w:rPr>
        <w:t xml:space="preserve"> </w:t>
      </w:r>
      <w:r w:rsidRPr="00613999">
        <w:rPr>
          <w:rFonts w:ascii="Times New Roman" w:hAnsi="Times New Roman" w:cs="Times New Roman"/>
          <w:sz w:val="28"/>
          <w:szCs w:val="28"/>
          <w:lang w:val="en-US"/>
        </w:rPr>
        <w:t xml:space="preserve">The Role of Veterinary Research in Human </w:t>
      </w:r>
      <w:proofErr w:type="gramStart"/>
      <w:r w:rsidRPr="00613999">
        <w:rPr>
          <w:rFonts w:ascii="Times New Roman" w:hAnsi="Times New Roman" w:cs="Times New Roman"/>
          <w:sz w:val="28"/>
          <w:szCs w:val="28"/>
          <w:lang w:val="en-US"/>
        </w:rPr>
        <w:t>Society</w:t>
      </w:r>
      <w:proofErr w:type="gramEnd"/>
    </w:p>
    <w:p w:rsidR="00613999" w:rsidRPr="00F45C09" w:rsidRDefault="00613999" w:rsidP="00133F0F">
      <w:pPr>
        <w:pStyle w:val="ad"/>
        <w:rPr>
          <w:rFonts w:ascii="Times New Roman" w:hAnsi="Times New Roman" w:cs="Times New Roman"/>
          <w:b/>
          <w:sz w:val="28"/>
          <w:szCs w:val="28"/>
          <w:lang w:val="en-US"/>
        </w:rPr>
      </w:pPr>
    </w:p>
    <w:p w:rsidR="00133F0F" w:rsidRPr="00DE0216" w:rsidRDefault="00133F0F" w:rsidP="00133F0F">
      <w:pPr>
        <w:pStyle w:val="ad"/>
        <w:rPr>
          <w:rFonts w:ascii="Times New Roman" w:hAnsi="Times New Roman" w:cs="Times New Roman"/>
          <w:b/>
          <w:sz w:val="28"/>
          <w:szCs w:val="28"/>
          <w:lang w:val="en-US"/>
        </w:rPr>
      </w:pPr>
      <w:proofErr w:type="spellStart"/>
      <w:r w:rsidRPr="00DE0216">
        <w:rPr>
          <w:rFonts w:ascii="Times New Roman" w:hAnsi="Times New Roman" w:cs="Times New Roman"/>
          <w:b/>
          <w:sz w:val="28"/>
          <w:szCs w:val="28"/>
          <w:lang w:val="en-US"/>
        </w:rPr>
        <w:t>Taks</w:t>
      </w:r>
      <w:proofErr w:type="spellEnd"/>
      <w:r w:rsidRPr="00DE0216">
        <w:rPr>
          <w:rFonts w:ascii="Times New Roman" w:hAnsi="Times New Roman" w:cs="Times New Roman"/>
          <w:b/>
          <w:sz w:val="28"/>
          <w:szCs w:val="28"/>
          <w:lang w:val="en-US"/>
        </w:rPr>
        <w:t xml:space="preserve"> for SIW</w:t>
      </w:r>
    </w:p>
    <w:p w:rsidR="00133F0F" w:rsidRPr="00DE0216" w:rsidRDefault="00133F0F" w:rsidP="00133F0F">
      <w:pPr>
        <w:pStyle w:val="ad"/>
        <w:rPr>
          <w:rFonts w:ascii="Times New Roman" w:eastAsia="Times New Roman" w:hAnsi="Times New Roman" w:cs="Times New Roman"/>
          <w:sz w:val="28"/>
          <w:szCs w:val="28"/>
          <w:lang w:val="en-US"/>
        </w:rPr>
      </w:pPr>
      <w:r w:rsidRPr="00DE0216">
        <w:rPr>
          <w:rFonts w:ascii="Times New Roman" w:eastAsia="Times New Roman" w:hAnsi="Times New Roman" w:cs="Times New Roman"/>
          <w:sz w:val="28"/>
          <w:szCs w:val="28"/>
          <w:lang w:val="en-US"/>
        </w:rPr>
        <w:t>1. Give the main idea of the text.</w:t>
      </w:r>
    </w:p>
    <w:p w:rsidR="00133F0F" w:rsidRPr="00DE0216" w:rsidRDefault="00133F0F" w:rsidP="00133F0F">
      <w:pPr>
        <w:pStyle w:val="ad"/>
        <w:rPr>
          <w:rFonts w:ascii="Times New Roman" w:eastAsia="Times New Roman" w:hAnsi="Times New Roman" w:cs="Times New Roman"/>
          <w:sz w:val="28"/>
          <w:szCs w:val="28"/>
          <w:lang w:val="en-US"/>
        </w:rPr>
      </w:pPr>
      <w:r w:rsidRPr="00DE0216">
        <w:rPr>
          <w:rFonts w:ascii="Times New Roman" w:eastAsia="Times New Roman" w:hAnsi="Times New Roman" w:cs="Times New Roman"/>
          <w:sz w:val="28"/>
          <w:szCs w:val="28"/>
          <w:lang w:val="en-US"/>
        </w:rPr>
        <w:t>2. Find the information describing this text.</w:t>
      </w:r>
    </w:p>
    <w:p w:rsidR="00DF4819" w:rsidRDefault="00DF4819" w:rsidP="00B20D88">
      <w:pPr>
        <w:pStyle w:val="ad"/>
        <w:rPr>
          <w:rFonts w:ascii="Times New Roman" w:hAnsi="Times New Roman" w:cs="Times New Roman"/>
          <w:b/>
          <w:sz w:val="28"/>
          <w:szCs w:val="28"/>
          <w:lang w:val="en-US"/>
        </w:rPr>
      </w:pPr>
    </w:p>
    <w:p w:rsidR="00B20D88" w:rsidRPr="00F45C09" w:rsidRDefault="00B20D88" w:rsidP="00B20D88">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lastRenderedPageBreak/>
        <w:t>Recommended literature</w:t>
      </w:r>
    </w:p>
    <w:p w:rsidR="00B20D88" w:rsidRDefault="00B20D88" w:rsidP="00B20D88">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Main literature</w:t>
      </w:r>
      <w:r w:rsidRPr="00F45C09">
        <w:rPr>
          <w:rFonts w:ascii="Times New Roman" w:hAnsi="Times New Roman" w:cs="Times New Roman"/>
          <w:b/>
          <w:sz w:val="28"/>
          <w:szCs w:val="28"/>
          <w:lang w:val="kk-KZ"/>
        </w:rPr>
        <w:t>:</w:t>
      </w:r>
    </w:p>
    <w:p w:rsidR="00B20D88" w:rsidRPr="00B7474D" w:rsidRDefault="00B20D88" w:rsidP="00B20D88">
      <w:pPr>
        <w:pStyle w:val="ad"/>
        <w:rPr>
          <w:rFonts w:ascii="Times New Roman" w:hAnsi="Times New Roman" w:cs="Times New Roman"/>
          <w:sz w:val="28"/>
          <w:szCs w:val="28"/>
          <w:lang w:val="en-US"/>
        </w:rPr>
      </w:pPr>
      <w:r>
        <w:rPr>
          <w:rFonts w:ascii="Times New Roman" w:hAnsi="Times New Roman" w:cs="Times New Roman"/>
          <w:sz w:val="28"/>
          <w:szCs w:val="28"/>
          <w:lang w:val="en-US"/>
        </w:rPr>
        <w:t>1</w:t>
      </w:r>
      <w:r w:rsidRPr="00B7474D">
        <w:rPr>
          <w:rFonts w:ascii="Times New Roman" w:hAnsi="Times New Roman" w:cs="Times New Roman"/>
          <w:sz w:val="28"/>
          <w:szCs w:val="28"/>
          <w:lang w:val="en-US"/>
        </w:rPr>
        <w:t xml:space="preserve">. Kate </w:t>
      </w:r>
      <w:proofErr w:type="spellStart"/>
      <w:proofErr w:type="gramStart"/>
      <w:r w:rsidRPr="00B7474D">
        <w:rPr>
          <w:rFonts w:ascii="Times New Roman" w:hAnsi="Times New Roman" w:cs="Times New Roman"/>
          <w:sz w:val="28"/>
          <w:szCs w:val="28"/>
          <w:lang w:val="en-US"/>
        </w:rPr>
        <w:t>pickering</w:t>
      </w:r>
      <w:proofErr w:type="spellEnd"/>
      <w:proofErr w:type="gramEnd"/>
      <w:r w:rsidRPr="00B7474D">
        <w:rPr>
          <w:rFonts w:ascii="Times New Roman" w:hAnsi="Times New Roman" w:cs="Times New Roman"/>
          <w:sz w:val="28"/>
          <w:szCs w:val="28"/>
          <w:lang w:val="en-US"/>
        </w:rPr>
        <w:t>&amp; Jackie</w:t>
      </w:r>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McAvoy</w:t>
      </w:r>
      <w:proofErr w:type="spellEnd"/>
      <w:r>
        <w:rPr>
          <w:rFonts w:ascii="Times New Roman" w:hAnsi="Times New Roman" w:cs="Times New Roman"/>
          <w:sz w:val="28"/>
          <w:szCs w:val="28"/>
          <w:lang w:val="en-US"/>
        </w:rPr>
        <w:t xml:space="preserve"> Global English,</w:t>
      </w:r>
      <w:r w:rsidRPr="00B7474D">
        <w:rPr>
          <w:rFonts w:ascii="Times New Roman" w:hAnsi="Times New Roman" w:cs="Times New Roman"/>
          <w:sz w:val="28"/>
          <w:szCs w:val="28"/>
          <w:lang w:val="en-US"/>
        </w:rPr>
        <w:t xml:space="preserve"> </w:t>
      </w:r>
      <w:proofErr w:type="spellStart"/>
      <w:r w:rsidRPr="00B7474D">
        <w:rPr>
          <w:rFonts w:ascii="Times New Roman" w:hAnsi="Times New Roman" w:cs="Times New Roman"/>
          <w:sz w:val="28"/>
          <w:szCs w:val="28"/>
          <w:lang w:val="en-US"/>
        </w:rPr>
        <w:t>coursebookMacmillan</w:t>
      </w:r>
      <w:proofErr w:type="spellEnd"/>
      <w:r w:rsidRPr="00B7474D">
        <w:rPr>
          <w:rFonts w:ascii="Times New Roman" w:hAnsi="Times New Roman" w:cs="Times New Roman"/>
          <w:sz w:val="28"/>
          <w:szCs w:val="28"/>
          <w:lang w:val="en-US"/>
        </w:rPr>
        <w:t xml:space="preserve"> 2010</w:t>
      </w:r>
    </w:p>
    <w:p w:rsidR="00B20D88" w:rsidRPr="00B20D88" w:rsidRDefault="00B20D88" w:rsidP="00B20D88">
      <w:pPr>
        <w:pStyle w:val="ad"/>
        <w:rPr>
          <w:rFonts w:ascii="Times New Roman" w:hAnsi="Times New Roman" w:cs="Times New Roman"/>
          <w:sz w:val="28"/>
          <w:szCs w:val="28"/>
          <w:lang w:val="en-US"/>
        </w:rPr>
      </w:pPr>
      <w:r>
        <w:rPr>
          <w:rFonts w:ascii="Times New Roman" w:hAnsi="Times New Roman" w:cs="Times New Roman"/>
          <w:sz w:val="28"/>
          <w:szCs w:val="28"/>
          <w:lang w:val="en-US"/>
        </w:rPr>
        <w:t>2</w:t>
      </w:r>
      <w:r w:rsidRPr="00B20D88">
        <w:rPr>
          <w:rFonts w:ascii="Times New Roman" w:hAnsi="Times New Roman" w:cs="Times New Roman"/>
          <w:sz w:val="28"/>
          <w:szCs w:val="28"/>
          <w:lang w:val="en-US"/>
        </w:rPr>
        <w:t>. Sue Kay &amp; Vaughan Jones. Inside Out, Elementary, Pre-Intermediate Macmillan 2007</w:t>
      </w:r>
    </w:p>
    <w:p w:rsidR="00B20D88" w:rsidRPr="00B20D88" w:rsidRDefault="00B20D88" w:rsidP="00B20D88">
      <w:pPr>
        <w:pStyle w:val="ad"/>
        <w:rPr>
          <w:rFonts w:ascii="Times New Roman" w:hAnsi="Times New Roman" w:cs="Times New Roman"/>
          <w:sz w:val="28"/>
          <w:szCs w:val="28"/>
          <w:lang w:val="en-US"/>
        </w:rPr>
      </w:pPr>
      <w:r>
        <w:rPr>
          <w:rFonts w:ascii="Times New Roman" w:hAnsi="Times New Roman" w:cs="Times New Roman"/>
          <w:sz w:val="28"/>
          <w:szCs w:val="28"/>
          <w:lang w:val="en-US"/>
        </w:rPr>
        <w:t>3</w:t>
      </w:r>
      <w:r w:rsidRPr="00B20D88">
        <w:rPr>
          <w:rFonts w:ascii="Times New Roman" w:hAnsi="Times New Roman" w:cs="Times New Roman"/>
          <w:sz w:val="28"/>
          <w:szCs w:val="28"/>
          <w:lang w:val="en-US"/>
        </w:rPr>
        <w:t xml:space="preserve">. Professional English in Use. Cambridge, Santiago </w:t>
      </w:r>
      <w:proofErr w:type="spellStart"/>
      <w:r w:rsidRPr="00B20D88">
        <w:rPr>
          <w:rFonts w:ascii="Times New Roman" w:hAnsi="Times New Roman" w:cs="Times New Roman"/>
          <w:sz w:val="28"/>
          <w:szCs w:val="28"/>
          <w:lang w:val="en-US"/>
        </w:rPr>
        <w:t>RemachaEsteras</w:t>
      </w:r>
      <w:proofErr w:type="spellEnd"/>
      <w:r w:rsidRPr="00B20D88">
        <w:rPr>
          <w:rFonts w:ascii="Times New Roman" w:hAnsi="Times New Roman" w:cs="Times New Roman"/>
          <w:sz w:val="28"/>
          <w:szCs w:val="28"/>
          <w:lang w:val="en-US"/>
        </w:rPr>
        <w:t xml:space="preserve">, Elena Marco Fabre. </w:t>
      </w:r>
    </w:p>
    <w:p w:rsidR="00B20D88" w:rsidRPr="00B20D88" w:rsidRDefault="00B20D88" w:rsidP="00B20D88">
      <w:pPr>
        <w:pStyle w:val="ad"/>
        <w:rPr>
          <w:rFonts w:ascii="Times New Roman" w:hAnsi="Times New Roman" w:cs="Times New Roman"/>
          <w:sz w:val="28"/>
          <w:szCs w:val="28"/>
          <w:lang w:val="en-US"/>
        </w:rPr>
      </w:pPr>
      <w:proofErr w:type="gramStart"/>
      <w:r>
        <w:rPr>
          <w:rFonts w:ascii="Times New Roman" w:hAnsi="Times New Roman" w:cs="Times New Roman"/>
          <w:sz w:val="28"/>
          <w:szCs w:val="28"/>
          <w:lang w:val="en-US"/>
        </w:rPr>
        <w:t>4</w:t>
      </w:r>
      <w:r w:rsidRPr="00B20D88">
        <w:rPr>
          <w:rFonts w:ascii="Times New Roman" w:hAnsi="Times New Roman" w:cs="Times New Roman"/>
          <w:sz w:val="28"/>
          <w:szCs w:val="28"/>
          <w:lang w:val="en-US"/>
        </w:rPr>
        <w:t xml:space="preserve">. Peter </w:t>
      </w:r>
      <w:proofErr w:type="spellStart"/>
      <w:r w:rsidRPr="00B20D88">
        <w:rPr>
          <w:rFonts w:ascii="Times New Roman" w:hAnsi="Times New Roman" w:cs="Times New Roman"/>
          <w:sz w:val="28"/>
          <w:szCs w:val="28"/>
          <w:lang w:val="en-US"/>
        </w:rPr>
        <w:t>Maggs</w:t>
      </w:r>
      <w:proofErr w:type="spellEnd"/>
      <w:r w:rsidRPr="00B20D88">
        <w:rPr>
          <w:rFonts w:ascii="Times New Roman" w:hAnsi="Times New Roman" w:cs="Times New Roman"/>
          <w:sz w:val="28"/>
          <w:szCs w:val="28"/>
          <w:lang w:val="en-US"/>
        </w:rPr>
        <w:t>&amp; Jenny Quintana.</w:t>
      </w:r>
      <w:proofErr w:type="gramEnd"/>
      <w:r w:rsidRPr="00B20D88">
        <w:rPr>
          <w:rFonts w:ascii="Times New Roman" w:hAnsi="Times New Roman" w:cs="Times New Roman"/>
          <w:sz w:val="28"/>
          <w:szCs w:val="28"/>
          <w:lang w:val="en-US"/>
        </w:rPr>
        <w:t xml:space="preserve"> Move. </w:t>
      </w:r>
      <w:proofErr w:type="gramStart"/>
      <w:r w:rsidRPr="00B20D88">
        <w:rPr>
          <w:rFonts w:ascii="Times New Roman" w:hAnsi="Times New Roman" w:cs="Times New Roman"/>
          <w:sz w:val="28"/>
          <w:szCs w:val="28"/>
          <w:lang w:val="en-US"/>
        </w:rPr>
        <w:t>Elementary.</w:t>
      </w:r>
      <w:proofErr w:type="gramEnd"/>
      <w:r w:rsidRPr="00B20D88">
        <w:rPr>
          <w:rFonts w:ascii="Times New Roman" w:hAnsi="Times New Roman" w:cs="Times New Roman"/>
          <w:sz w:val="28"/>
          <w:szCs w:val="28"/>
          <w:lang w:val="en-US"/>
        </w:rPr>
        <w:t xml:space="preserve"> Macmillan 2007</w:t>
      </w:r>
    </w:p>
    <w:p w:rsidR="00B20D88" w:rsidRPr="00B20D88" w:rsidRDefault="00B20D88" w:rsidP="00B20D88">
      <w:pPr>
        <w:pStyle w:val="ad"/>
        <w:rPr>
          <w:rFonts w:ascii="Times New Roman" w:hAnsi="Times New Roman" w:cs="Times New Roman"/>
          <w:sz w:val="28"/>
          <w:szCs w:val="28"/>
          <w:lang w:val="en-US"/>
        </w:rPr>
      </w:pPr>
      <w:proofErr w:type="gramStart"/>
      <w:r>
        <w:rPr>
          <w:rFonts w:ascii="Times New Roman" w:hAnsi="Times New Roman" w:cs="Times New Roman"/>
          <w:sz w:val="28"/>
          <w:szCs w:val="28"/>
          <w:lang w:val="en-US"/>
        </w:rPr>
        <w:t>5</w:t>
      </w:r>
      <w:r w:rsidRPr="00B20D88">
        <w:rPr>
          <w:rFonts w:ascii="Times New Roman" w:hAnsi="Times New Roman" w:cs="Times New Roman"/>
          <w:sz w:val="28"/>
          <w:szCs w:val="28"/>
          <w:lang w:val="en-US"/>
        </w:rPr>
        <w:t xml:space="preserve">. Peter </w:t>
      </w:r>
      <w:proofErr w:type="spellStart"/>
      <w:r w:rsidRPr="00B20D88">
        <w:rPr>
          <w:rFonts w:ascii="Times New Roman" w:hAnsi="Times New Roman" w:cs="Times New Roman"/>
          <w:sz w:val="28"/>
          <w:szCs w:val="28"/>
          <w:lang w:val="en-US"/>
        </w:rPr>
        <w:t>Maggs</w:t>
      </w:r>
      <w:proofErr w:type="spellEnd"/>
      <w:r w:rsidRPr="00B20D88">
        <w:rPr>
          <w:rFonts w:ascii="Times New Roman" w:hAnsi="Times New Roman" w:cs="Times New Roman"/>
          <w:sz w:val="28"/>
          <w:szCs w:val="28"/>
          <w:lang w:val="en-US"/>
        </w:rPr>
        <w:t>&amp; Jenny Quintana.</w:t>
      </w:r>
      <w:proofErr w:type="gramEnd"/>
      <w:r w:rsidRPr="00B20D88">
        <w:rPr>
          <w:rFonts w:ascii="Times New Roman" w:hAnsi="Times New Roman" w:cs="Times New Roman"/>
          <w:sz w:val="28"/>
          <w:szCs w:val="28"/>
          <w:lang w:val="en-US"/>
        </w:rPr>
        <w:t xml:space="preserve">  Move. Pre –intermediate. Macmillan 2007.</w:t>
      </w:r>
    </w:p>
    <w:p w:rsidR="00B20D88" w:rsidRPr="00B20D88" w:rsidRDefault="00B20D88" w:rsidP="00B20D88">
      <w:pPr>
        <w:pStyle w:val="ad"/>
        <w:rPr>
          <w:rFonts w:ascii="Times New Roman" w:hAnsi="Times New Roman" w:cs="Times New Roman"/>
          <w:sz w:val="28"/>
          <w:szCs w:val="28"/>
          <w:lang w:val="en-US"/>
        </w:rPr>
      </w:pPr>
      <w:proofErr w:type="gramStart"/>
      <w:r>
        <w:rPr>
          <w:rFonts w:ascii="Times New Roman" w:hAnsi="Times New Roman" w:cs="Times New Roman"/>
          <w:sz w:val="28"/>
          <w:szCs w:val="28"/>
          <w:lang w:val="en-US"/>
        </w:rPr>
        <w:t>6</w:t>
      </w:r>
      <w:r w:rsidRPr="00B7474D">
        <w:rPr>
          <w:rFonts w:ascii="Times New Roman" w:hAnsi="Times New Roman" w:cs="Times New Roman"/>
          <w:sz w:val="28"/>
          <w:szCs w:val="28"/>
          <w:lang w:val="en-US"/>
        </w:rPr>
        <w:t xml:space="preserve">. Jan Bell &amp; Roger </w:t>
      </w:r>
      <w:proofErr w:type="spellStart"/>
      <w:r w:rsidRPr="00B7474D">
        <w:rPr>
          <w:rFonts w:ascii="Times New Roman" w:hAnsi="Times New Roman" w:cs="Times New Roman"/>
          <w:sz w:val="28"/>
          <w:szCs w:val="28"/>
          <w:lang w:val="en-US"/>
        </w:rPr>
        <w:t>Gower.Matters</w:t>
      </w:r>
      <w:proofErr w:type="spellEnd"/>
      <w:r w:rsidRPr="00B7474D">
        <w:rPr>
          <w:rFonts w:ascii="Times New Roman" w:hAnsi="Times New Roman" w:cs="Times New Roman"/>
          <w:sz w:val="28"/>
          <w:szCs w:val="28"/>
          <w:lang w:val="en-US"/>
        </w:rPr>
        <w:t>.</w:t>
      </w:r>
      <w:proofErr w:type="gramEnd"/>
      <w:r w:rsidRPr="00B7474D">
        <w:rPr>
          <w:rFonts w:ascii="Times New Roman" w:hAnsi="Times New Roman" w:cs="Times New Roman"/>
          <w:sz w:val="28"/>
          <w:szCs w:val="28"/>
          <w:lang w:val="en-US"/>
        </w:rPr>
        <w:t xml:space="preserve">  </w:t>
      </w:r>
      <w:r w:rsidRPr="00B20D88">
        <w:rPr>
          <w:rFonts w:ascii="Times New Roman" w:hAnsi="Times New Roman" w:cs="Times New Roman"/>
          <w:sz w:val="28"/>
          <w:szCs w:val="28"/>
          <w:lang w:val="en-US"/>
        </w:rPr>
        <w:t xml:space="preserve">Pre –intermediate. </w:t>
      </w:r>
      <w:proofErr w:type="gramStart"/>
      <w:r w:rsidRPr="00B20D88">
        <w:rPr>
          <w:rFonts w:ascii="Times New Roman" w:hAnsi="Times New Roman" w:cs="Times New Roman"/>
          <w:sz w:val="28"/>
          <w:szCs w:val="28"/>
          <w:lang w:val="en-US"/>
        </w:rPr>
        <w:t>Longman  2007</w:t>
      </w:r>
      <w:proofErr w:type="gramEnd"/>
      <w:r w:rsidRPr="00B20D88">
        <w:rPr>
          <w:rFonts w:ascii="Times New Roman" w:hAnsi="Times New Roman" w:cs="Times New Roman"/>
          <w:sz w:val="28"/>
          <w:szCs w:val="28"/>
          <w:lang w:val="en-US"/>
        </w:rPr>
        <w:t>.</w:t>
      </w:r>
    </w:p>
    <w:p w:rsidR="00B20D88" w:rsidRPr="00B20D88" w:rsidRDefault="00B20D88" w:rsidP="00B20D88">
      <w:pPr>
        <w:pStyle w:val="ad"/>
        <w:rPr>
          <w:rFonts w:ascii="Times New Roman" w:hAnsi="Times New Roman" w:cs="Times New Roman"/>
          <w:sz w:val="28"/>
          <w:szCs w:val="28"/>
          <w:lang w:val="en-US"/>
        </w:rPr>
      </w:pPr>
      <w:r>
        <w:rPr>
          <w:rFonts w:ascii="Times New Roman" w:hAnsi="Times New Roman" w:cs="Times New Roman"/>
          <w:sz w:val="28"/>
          <w:szCs w:val="28"/>
          <w:lang w:val="en-US"/>
        </w:rPr>
        <w:t>7</w:t>
      </w:r>
      <w:r w:rsidRPr="00B20D88">
        <w:rPr>
          <w:rFonts w:ascii="Times New Roman" w:hAnsi="Times New Roman" w:cs="Times New Roman"/>
          <w:sz w:val="28"/>
          <w:szCs w:val="28"/>
          <w:lang w:val="en-US"/>
        </w:rPr>
        <w:t xml:space="preserve">. Liz &amp; John Soars. </w:t>
      </w:r>
      <w:proofErr w:type="gramStart"/>
      <w:r w:rsidRPr="00B20D88">
        <w:rPr>
          <w:rFonts w:ascii="Times New Roman" w:hAnsi="Times New Roman" w:cs="Times New Roman"/>
          <w:sz w:val="28"/>
          <w:szCs w:val="28"/>
          <w:lang w:val="en-US"/>
        </w:rPr>
        <w:t>New Headway.</w:t>
      </w:r>
      <w:proofErr w:type="gramEnd"/>
      <w:r w:rsidRPr="00B20D88">
        <w:rPr>
          <w:rFonts w:ascii="Times New Roman" w:hAnsi="Times New Roman" w:cs="Times New Roman"/>
          <w:sz w:val="28"/>
          <w:szCs w:val="28"/>
          <w:lang w:val="en-US"/>
        </w:rPr>
        <w:t xml:space="preserve"> Pre –intermediate.  </w:t>
      </w:r>
      <w:proofErr w:type="gramStart"/>
      <w:r w:rsidRPr="00B20D88">
        <w:rPr>
          <w:rFonts w:ascii="Times New Roman" w:hAnsi="Times New Roman" w:cs="Times New Roman"/>
          <w:sz w:val="28"/>
          <w:szCs w:val="28"/>
          <w:lang w:val="en-US"/>
        </w:rPr>
        <w:t>Oxford University Press 2009.</w:t>
      </w:r>
      <w:proofErr w:type="gramEnd"/>
    </w:p>
    <w:p w:rsidR="00B20D88" w:rsidRPr="00B20D88" w:rsidRDefault="00B20D88" w:rsidP="00B20D88">
      <w:pPr>
        <w:pStyle w:val="ad"/>
        <w:rPr>
          <w:rFonts w:ascii="Times New Roman" w:hAnsi="Times New Roman" w:cs="Times New Roman"/>
          <w:sz w:val="28"/>
          <w:szCs w:val="28"/>
          <w:lang w:val="en-US"/>
        </w:rPr>
      </w:pPr>
      <w:proofErr w:type="gramStart"/>
      <w:r>
        <w:rPr>
          <w:rFonts w:ascii="Times New Roman" w:hAnsi="Times New Roman" w:cs="Times New Roman"/>
          <w:sz w:val="28"/>
          <w:szCs w:val="28"/>
          <w:lang w:val="en-US"/>
        </w:rPr>
        <w:t>8</w:t>
      </w:r>
      <w:r w:rsidRPr="00B20D88">
        <w:rPr>
          <w:rFonts w:ascii="Times New Roman" w:hAnsi="Times New Roman" w:cs="Times New Roman"/>
          <w:sz w:val="28"/>
          <w:szCs w:val="28"/>
          <w:lang w:val="en-US"/>
        </w:rPr>
        <w:t xml:space="preserve"> .www.</w:t>
      </w:r>
      <w:proofErr w:type="gramEnd"/>
      <w:r w:rsidRPr="00B20D88">
        <w:rPr>
          <w:rFonts w:ascii="Times New Roman" w:hAnsi="Times New Roman" w:cs="Times New Roman"/>
          <w:sz w:val="28"/>
          <w:szCs w:val="28"/>
          <w:lang w:val="en-US"/>
        </w:rPr>
        <w:t xml:space="preserve"> Wikipedia</w:t>
      </w:r>
    </w:p>
    <w:p w:rsidR="00B20D88" w:rsidRPr="0007500B" w:rsidRDefault="00B20D88" w:rsidP="00B20D88">
      <w:pPr>
        <w:spacing w:after="0" w:line="240" w:lineRule="auto"/>
        <w:jc w:val="both"/>
        <w:rPr>
          <w:rFonts w:ascii="Times New Roman" w:hAnsi="Times New Roman"/>
          <w:b/>
          <w:sz w:val="24"/>
          <w:szCs w:val="24"/>
          <w:lang w:val="en-US"/>
        </w:rPr>
      </w:pPr>
    </w:p>
    <w:p w:rsidR="00B20D88" w:rsidRPr="00F45C09" w:rsidRDefault="00B20D88" w:rsidP="00B20D88">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B20D88" w:rsidRPr="00F45C09" w:rsidRDefault="00B20D88" w:rsidP="00B20D88">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 xml:space="preserve">1. </w:t>
      </w:r>
      <w:proofErr w:type="spellStart"/>
      <w:r w:rsidRPr="00F45C09">
        <w:rPr>
          <w:rFonts w:ascii="Times New Roman" w:hAnsi="Times New Roman" w:cs="Times New Roman"/>
          <w:sz w:val="28"/>
          <w:szCs w:val="28"/>
          <w:lang w:val="en-US"/>
        </w:rPr>
        <w:t>R.Murphy</w:t>
      </w:r>
      <w:proofErr w:type="spellEnd"/>
      <w:r w:rsidRPr="00F45C09">
        <w:rPr>
          <w:rFonts w:ascii="Times New Roman" w:hAnsi="Times New Roman" w:cs="Times New Roman"/>
          <w:sz w:val="28"/>
          <w:szCs w:val="28"/>
          <w:lang w:val="en-US"/>
        </w:rPr>
        <w:t xml:space="preserve"> “English Grammar in Use” a self-study reference and practice book for elementary students of English, and audio CDs (2</w:t>
      </w:r>
      <w:proofErr w:type="gramStart"/>
      <w:r w:rsidRPr="00F45C09">
        <w:rPr>
          <w:rFonts w:ascii="Times New Roman" w:hAnsi="Times New Roman" w:cs="Times New Roman"/>
          <w:sz w:val="28"/>
          <w:szCs w:val="28"/>
          <w:lang w:val="en-US"/>
        </w:rPr>
        <w:t>)  third</w:t>
      </w:r>
      <w:proofErr w:type="gramEnd"/>
      <w:r w:rsidRPr="00F45C09">
        <w:rPr>
          <w:rFonts w:ascii="Times New Roman" w:hAnsi="Times New Roman" w:cs="Times New Roman"/>
          <w:sz w:val="28"/>
          <w:szCs w:val="28"/>
          <w:lang w:val="en-US"/>
        </w:rPr>
        <w:t xml:space="preserve"> edition; Oxford University Press. 2011</w:t>
      </w:r>
    </w:p>
    <w:p w:rsidR="00B20D88" w:rsidRPr="00B20D88" w:rsidRDefault="00B20D88" w:rsidP="00B20D88">
      <w:pPr>
        <w:pStyle w:val="ad"/>
        <w:rPr>
          <w:rFonts w:ascii="Times New Roman" w:hAnsi="Times New Roman"/>
          <w:sz w:val="28"/>
          <w:szCs w:val="28"/>
          <w:lang w:val="en-US"/>
        </w:rPr>
      </w:pPr>
      <w:proofErr w:type="gramStart"/>
      <w:r>
        <w:rPr>
          <w:rFonts w:ascii="Times New Roman" w:hAnsi="Times New Roman"/>
          <w:sz w:val="28"/>
          <w:szCs w:val="28"/>
          <w:lang w:val="en-US"/>
        </w:rPr>
        <w:t>2.</w:t>
      </w:r>
      <w:r w:rsidRPr="00886423">
        <w:rPr>
          <w:rFonts w:ascii="Times New Roman" w:hAnsi="Times New Roman"/>
          <w:sz w:val="28"/>
          <w:szCs w:val="28"/>
          <w:lang w:val="en-US"/>
        </w:rPr>
        <w:t xml:space="preserve"> R. Murphy “English Grammar in Use” a self-study reference and practice book for intermediate students of English, and audio CDs (2) third edition); Oxford University Press.</w:t>
      </w:r>
      <w:proofErr w:type="gramEnd"/>
      <w:r w:rsidRPr="00886423">
        <w:rPr>
          <w:rFonts w:ascii="Times New Roman" w:hAnsi="Times New Roman"/>
          <w:sz w:val="28"/>
          <w:szCs w:val="28"/>
          <w:lang w:val="en-US"/>
        </w:rPr>
        <w:t xml:space="preserve"> </w:t>
      </w:r>
      <w:r w:rsidRPr="00B20D88">
        <w:rPr>
          <w:rFonts w:ascii="Times New Roman" w:hAnsi="Times New Roman"/>
          <w:sz w:val="28"/>
          <w:szCs w:val="28"/>
          <w:lang w:val="en-US"/>
        </w:rPr>
        <w:t>2011</w:t>
      </w:r>
    </w:p>
    <w:p w:rsidR="00B20D88" w:rsidRPr="00886423" w:rsidRDefault="00B20D88" w:rsidP="00B20D88">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xml:space="preserve"> Kate Pickering&amp; Jackie </w:t>
      </w:r>
      <w:proofErr w:type="spellStart"/>
      <w:r w:rsidRPr="00886423">
        <w:rPr>
          <w:rFonts w:ascii="Times New Roman" w:hAnsi="Times New Roman"/>
          <w:sz w:val="28"/>
          <w:szCs w:val="28"/>
          <w:lang w:val="en-US"/>
        </w:rPr>
        <w:t>McAvoy</w:t>
      </w:r>
      <w:proofErr w:type="spellEnd"/>
      <w:r w:rsidRPr="00886423">
        <w:rPr>
          <w:rFonts w:ascii="Times New Roman" w:hAnsi="Times New Roman"/>
          <w:sz w:val="28"/>
          <w:szCs w:val="28"/>
          <w:lang w:val="en-US"/>
        </w:rPr>
        <w:t xml:space="preserve"> Global English, Pre-Intermediate </w:t>
      </w:r>
      <w:proofErr w:type="spellStart"/>
      <w:r w:rsidRPr="00886423">
        <w:rPr>
          <w:rFonts w:ascii="Times New Roman" w:hAnsi="Times New Roman"/>
          <w:sz w:val="28"/>
          <w:szCs w:val="28"/>
          <w:lang w:val="en-US"/>
        </w:rPr>
        <w:t>coursebook</w:t>
      </w:r>
      <w:proofErr w:type="spellEnd"/>
      <w:r w:rsidRPr="00886423">
        <w:rPr>
          <w:rFonts w:ascii="Times New Roman" w:hAnsi="Times New Roman"/>
          <w:sz w:val="28"/>
          <w:szCs w:val="28"/>
          <w:lang w:val="en-US"/>
        </w:rPr>
        <w:t xml:space="preserve"> Macmillan 2010</w:t>
      </w:r>
    </w:p>
    <w:p w:rsidR="00B20D88" w:rsidRPr="00886423" w:rsidRDefault="00B20D88" w:rsidP="00B20D88">
      <w:pPr>
        <w:pStyle w:val="ad"/>
        <w:rPr>
          <w:rFonts w:ascii="Times New Roman" w:hAnsi="Times New Roman"/>
          <w:sz w:val="28"/>
          <w:szCs w:val="28"/>
          <w:lang w:val="en-US"/>
        </w:rPr>
      </w:pPr>
      <w:r>
        <w:rPr>
          <w:rFonts w:ascii="Times New Roman" w:hAnsi="Times New Roman"/>
          <w:sz w:val="28"/>
          <w:szCs w:val="28"/>
          <w:lang w:val="en-US"/>
        </w:rPr>
        <w:t>5.</w:t>
      </w:r>
      <w:r w:rsidRPr="00886423">
        <w:rPr>
          <w:rFonts w:ascii="Times New Roman" w:hAnsi="Times New Roman"/>
          <w:sz w:val="28"/>
          <w:szCs w:val="28"/>
          <w:lang w:val="en-US"/>
        </w:rPr>
        <w:t xml:space="preserve"> Richard </w:t>
      </w:r>
      <w:proofErr w:type="spellStart"/>
      <w:r w:rsidRPr="00886423">
        <w:rPr>
          <w:rFonts w:ascii="Times New Roman" w:hAnsi="Times New Roman"/>
          <w:sz w:val="28"/>
          <w:szCs w:val="28"/>
          <w:lang w:val="en-US"/>
        </w:rPr>
        <w:t>Acklam</w:t>
      </w:r>
      <w:proofErr w:type="spellEnd"/>
      <w:r w:rsidRPr="00886423">
        <w:rPr>
          <w:rFonts w:ascii="Times New Roman" w:hAnsi="Times New Roman"/>
          <w:sz w:val="28"/>
          <w:szCs w:val="28"/>
          <w:lang w:val="en-US"/>
        </w:rPr>
        <w:t xml:space="preserve"> &amp; </w:t>
      </w:r>
      <w:proofErr w:type="spellStart"/>
      <w:r w:rsidRPr="00886423">
        <w:rPr>
          <w:rFonts w:ascii="Times New Roman" w:hAnsi="Times New Roman"/>
          <w:sz w:val="28"/>
          <w:szCs w:val="28"/>
          <w:lang w:val="en-US"/>
        </w:rPr>
        <w:t>AramintaCrace</w:t>
      </w:r>
      <w:proofErr w:type="spellEnd"/>
      <w:r w:rsidRPr="00886423">
        <w:rPr>
          <w:rFonts w:ascii="Times New Roman" w:hAnsi="Times New Roman"/>
          <w:sz w:val="28"/>
          <w:szCs w:val="28"/>
          <w:lang w:val="en-US"/>
        </w:rPr>
        <w:t xml:space="preserve"> Total English, Pre-Intermediate Longman 2007</w:t>
      </w:r>
    </w:p>
    <w:p w:rsidR="00B20D88" w:rsidRPr="00886423" w:rsidRDefault="00B20D88" w:rsidP="00B20D88">
      <w:pPr>
        <w:pStyle w:val="ad"/>
        <w:rPr>
          <w:rFonts w:ascii="Times New Roman" w:hAnsi="Times New Roman"/>
          <w:sz w:val="28"/>
          <w:szCs w:val="28"/>
          <w:lang w:val="en-US"/>
        </w:rPr>
      </w:pPr>
      <w:r>
        <w:rPr>
          <w:rFonts w:ascii="Times New Roman" w:hAnsi="Times New Roman"/>
          <w:sz w:val="28"/>
          <w:szCs w:val="28"/>
          <w:lang w:val="en-US"/>
        </w:rPr>
        <w:t>6.</w:t>
      </w:r>
      <w:r w:rsidRPr="00886423">
        <w:rPr>
          <w:rFonts w:ascii="Times New Roman" w:hAnsi="Times New Roman"/>
          <w:sz w:val="28"/>
          <w:szCs w:val="28"/>
          <w:lang w:val="en-US"/>
        </w:rPr>
        <w:t xml:space="preserve"> Sue Kay &amp; Vaughan Jones. Inside Out, Pre-Intermediate Macmillan 2007</w:t>
      </w:r>
    </w:p>
    <w:p w:rsidR="00B20D88" w:rsidRPr="000E5D1F" w:rsidRDefault="00B20D88" w:rsidP="00B20D88">
      <w:pPr>
        <w:pStyle w:val="ad"/>
        <w:rPr>
          <w:rFonts w:ascii="Times New Roman" w:hAnsi="Times New Roman"/>
          <w:sz w:val="28"/>
          <w:szCs w:val="28"/>
          <w:lang w:val="en-US"/>
        </w:rPr>
      </w:pPr>
    </w:p>
    <w:p w:rsidR="005A6529" w:rsidRPr="000E5D1F" w:rsidRDefault="0011451C" w:rsidP="005A6529">
      <w:pPr>
        <w:rPr>
          <w:rFonts w:ascii="Times New Roman" w:hAnsi="Times New Roman" w:cs="Times New Roman"/>
          <w:b/>
          <w:sz w:val="28"/>
          <w:szCs w:val="28"/>
          <w:lang w:val="en-US"/>
        </w:rPr>
      </w:pPr>
      <w:r>
        <w:rPr>
          <w:rFonts w:ascii="Times New Roman" w:hAnsi="Times New Roman" w:cs="Times New Roman"/>
          <w:b/>
          <w:sz w:val="28"/>
          <w:szCs w:val="28"/>
          <w:lang w:val="en-US"/>
        </w:rPr>
        <w:t xml:space="preserve">Practical lesson </w:t>
      </w:r>
      <w:r w:rsidR="00D405A6">
        <w:rPr>
          <w:rFonts w:ascii="Times New Roman" w:hAnsi="Times New Roman" w:cs="Times New Roman"/>
          <w:b/>
          <w:sz w:val="28"/>
          <w:szCs w:val="28"/>
          <w:lang w:val="en-US"/>
        </w:rPr>
        <w:t>14-15</w:t>
      </w:r>
    </w:p>
    <w:p w:rsidR="00A26098" w:rsidRPr="00DA03CD" w:rsidRDefault="005A6529" w:rsidP="00A26098">
      <w:pPr>
        <w:rPr>
          <w:rFonts w:ascii="Times New Roman" w:eastAsia="Bookman Old Style" w:hAnsi="Times New Roman" w:cs="Times New Roman"/>
          <w:b/>
          <w:sz w:val="28"/>
          <w:szCs w:val="28"/>
          <w:lang w:val="en-US"/>
        </w:rPr>
      </w:pPr>
      <w:r w:rsidRPr="00115AFA">
        <w:rPr>
          <w:rFonts w:ascii="Times New Roman" w:hAnsi="Times New Roman" w:cs="Times New Roman"/>
          <w:b/>
          <w:sz w:val="28"/>
          <w:szCs w:val="28"/>
          <w:lang w:val="en-US"/>
        </w:rPr>
        <w:t>The</w:t>
      </w:r>
      <w:r>
        <w:rPr>
          <w:rFonts w:ascii="Times New Roman" w:hAnsi="Times New Roman" w:cs="Times New Roman"/>
          <w:b/>
          <w:sz w:val="28"/>
          <w:szCs w:val="28"/>
          <w:lang w:val="en-US"/>
        </w:rPr>
        <w:t xml:space="preserve"> theme of the lesson: </w:t>
      </w:r>
    </w:p>
    <w:p w:rsidR="005A6529" w:rsidRPr="000E5D1F" w:rsidRDefault="005A6529" w:rsidP="005A6529">
      <w:pPr>
        <w:rPr>
          <w:rFonts w:ascii="Times New Roman" w:hAnsi="Times New Roman" w:cs="Times New Roman"/>
          <w:sz w:val="28"/>
          <w:szCs w:val="28"/>
          <w:lang w:val="en-US"/>
        </w:rPr>
      </w:pPr>
      <w:r w:rsidRPr="006F52E0">
        <w:rPr>
          <w:rFonts w:ascii="Times New Roman" w:hAnsi="Times New Roman" w:cs="Times New Roman"/>
          <w:b/>
          <w:sz w:val="28"/>
          <w:szCs w:val="28"/>
          <w:lang w:val="en-US"/>
        </w:rPr>
        <w:t>Lesson plan:</w:t>
      </w:r>
      <w:r w:rsidRPr="00C77160">
        <w:rPr>
          <w:lang w:val="en-US"/>
        </w:rPr>
        <w:t xml:space="preserve"> </w:t>
      </w:r>
      <w:r w:rsidRPr="000E5D1F">
        <w:rPr>
          <w:rFonts w:ascii="Times New Roman" w:hAnsi="Times New Roman" w:cs="Times New Roman"/>
          <w:sz w:val="28"/>
          <w:szCs w:val="28"/>
          <w:lang w:val="en-US"/>
        </w:rPr>
        <w:t>to e</w:t>
      </w:r>
      <w:r w:rsidRPr="00DD182A">
        <w:rPr>
          <w:rFonts w:ascii="Times New Roman" w:hAnsi="Times New Roman" w:cs="Times New Roman"/>
          <w:sz w:val="28"/>
          <w:szCs w:val="28"/>
          <w:lang w:val="en-US"/>
        </w:rPr>
        <w:t>xtend voc</w:t>
      </w:r>
      <w:r w:rsidRPr="000E5D1F">
        <w:rPr>
          <w:rFonts w:ascii="Times New Roman" w:hAnsi="Times New Roman" w:cs="Times New Roman"/>
          <w:sz w:val="28"/>
          <w:szCs w:val="28"/>
          <w:lang w:val="en-US"/>
        </w:rPr>
        <w:t xml:space="preserve">abulary from the </w:t>
      </w:r>
      <w:r w:rsidR="0011451C">
        <w:rPr>
          <w:rFonts w:ascii="Times New Roman" w:hAnsi="Times New Roman" w:cs="Times New Roman"/>
          <w:sz w:val="28"/>
          <w:szCs w:val="28"/>
          <w:lang w:val="en-US"/>
        </w:rPr>
        <w:t xml:space="preserve">text and </w:t>
      </w:r>
      <w:r w:rsidR="00F96A14">
        <w:rPr>
          <w:rFonts w:ascii="Times New Roman" w:hAnsi="Times New Roman" w:cs="Times New Roman"/>
          <w:sz w:val="28"/>
          <w:szCs w:val="28"/>
          <w:lang w:val="en-US"/>
        </w:rPr>
        <w:t xml:space="preserve">general </w:t>
      </w:r>
      <w:r w:rsidR="00F96A14" w:rsidRPr="000E5D1F">
        <w:rPr>
          <w:rFonts w:ascii="Times New Roman" w:hAnsi="Times New Roman" w:cs="Times New Roman"/>
          <w:sz w:val="28"/>
          <w:szCs w:val="28"/>
          <w:lang w:val="en-US"/>
        </w:rPr>
        <w:t>vocabulary</w:t>
      </w:r>
      <w:r w:rsidRPr="000E5D1F">
        <w:rPr>
          <w:rFonts w:ascii="Times New Roman" w:hAnsi="Times New Roman" w:cs="Times New Roman"/>
          <w:sz w:val="28"/>
          <w:szCs w:val="28"/>
          <w:lang w:val="en-US"/>
        </w:rPr>
        <w:t>; to improve</w:t>
      </w:r>
      <w:r w:rsidRPr="00DD182A">
        <w:rPr>
          <w:rFonts w:ascii="Times New Roman" w:hAnsi="Times New Roman" w:cs="Times New Roman"/>
          <w:sz w:val="28"/>
          <w:szCs w:val="28"/>
          <w:lang w:val="en-US"/>
        </w:rPr>
        <w:t xml:space="preserve"> the skills </w:t>
      </w:r>
      <w:r w:rsidRPr="000E5D1F">
        <w:rPr>
          <w:rFonts w:ascii="Times New Roman" w:hAnsi="Times New Roman" w:cs="Times New Roman"/>
          <w:sz w:val="28"/>
          <w:szCs w:val="28"/>
          <w:lang w:val="en-US"/>
        </w:rPr>
        <w:t>evaluation, viewing and reading of professional character</w:t>
      </w:r>
      <w:r w:rsidRPr="00DD182A">
        <w:rPr>
          <w:rFonts w:ascii="Times New Roman" w:hAnsi="Times New Roman" w:cs="Times New Roman"/>
          <w:sz w:val="28"/>
          <w:szCs w:val="28"/>
          <w:lang w:val="en-US"/>
        </w:rPr>
        <w:t xml:space="preserve"> of the texts;</w:t>
      </w:r>
    </w:p>
    <w:p w:rsidR="005A6529" w:rsidRPr="00DD182A" w:rsidRDefault="005A6529" w:rsidP="005A6529">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5A6529" w:rsidRPr="00D30129" w:rsidRDefault="005A6529" w:rsidP="005A6529">
      <w:pPr>
        <w:rPr>
          <w:rFonts w:ascii="Times New Roman" w:hAnsi="Times New Roman" w:cs="Times New Roman"/>
          <w:b/>
          <w:sz w:val="28"/>
          <w:szCs w:val="28"/>
          <w:lang w:val="en-US"/>
        </w:rPr>
      </w:pPr>
      <w:r w:rsidRPr="00332B6A">
        <w:rPr>
          <w:rFonts w:ascii="Times New Roman" w:hAnsi="Times New Roman" w:cs="Times New Roman"/>
          <w:b/>
          <w:sz w:val="28"/>
          <w:szCs w:val="28"/>
          <w:lang w:val="en-US"/>
        </w:rPr>
        <w:t>Brief theoretical information</w:t>
      </w:r>
    </w:p>
    <w:p w:rsidR="000349CE" w:rsidRPr="0011451C" w:rsidRDefault="000349CE" w:rsidP="0011451C">
      <w:pPr>
        <w:rPr>
          <w:rFonts w:ascii="Times New Roman" w:hAnsi="Times New Roman" w:cs="Times New Roman"/>
          <w:b/>
          <w:sz w:val="28"/>
          <w:szCs w:val="28"/>
          <w:lang w:val="en-US"/>
        </w:rPr>
      </w:pPr>
      <w:r w:rsidRPr="005E34E2">
        <w:rPr>
          <w:rFonts w:ascii="Times New Roman" w:hAnsi="Times New Roman" w:cs="Times New Roman"/>
          <w:b/>
          <w:sz w:val="28"/>
          <w:szCs w:val="28"/>
          <w:lang w:val="en-US"/>
        </w:rPr>
        <w:t>Reading</w:t>
      </w:r>
    </w:p>
    <w:p w:rsidR="00613999" w:rsidRPr="00613999" w:rsidRDefault="005E34E2" w:rsidP="0011451C">
      <w:pPr>
        <w:rPr>
          <w:rFonts w:ascii="Times New Roman" w:hAnsi="Times New Roman" w:cs="Times New Roman"/>
          <w:b/>
          <w:sz w:val="28"/>
          <w:szCs w:val="28"/>
          <w:lang w:val="en-US"/>
        </w:rPr>
      </w:pPr>
      <w:r w:rsidRPr="0011451C">
        <w:rPr>
          <w:rFonts w:ascii="Times New Roman" w:hAnsi="Times New Roman" w:cs="Times New Roman"/>
          <w:sz w:val="28"/>
          <w:szCs w:val="28"/>
          <w:lang w:val="en-US"/>
        </w:rPr>
        <w:t xml:space="preserve">   </w:t>
      </w:r>
      <w:r w:rsidR="00613999" w:rsidRPr="0011451C">
        <w:rPr>
          <w:rFonts w:ascii="Times New Roman" w:hAnsi="Times New Roman" w:cs="Times New Roman"/>
          <w:sz w:val="28"/>
          <w:szCs w:val="28"/>
          <w:lang w:val="en-US"/>
        </w:rPr>
        <w:t xml:space="preserve">   </w:t>
      </w:r>
      <w:r w:rsidR="00613999" w:rsidRPr="00613999">
        <w:rPr>
          <w:rFonts w:ascii="Times New Roman" w:hAnsi="Times New Roman" w:cs="Times New Roman"/>
          <w:b/>
          <w:sz w:val="28"/>
          <w:szCs w:val="28"/>
          <w:lang w:val="en-US"/>
        </w:rPr>
        <w:t xml:space="preserve">Bernhard </w:t>
      </w:r>
      <w:proofErr w:type="spellStart"/>
      <w:r w:rsidR="00613999" w:rsidRPr="00613999">
        <w:rPr>
          <w:rFonts w:ascii="Times New Roman" w:hAnsi="Times New Roman" w:cs="Times New Roman"/>
          <w:b/>
          <w:sz w:val="28"/>
          <w:szCs w:val="28"/>
          <w:lang w:val="en-US"/>
        </w:rPr>
        <w:t>Lauritz</w:t>
      </w:r>
      <w:proofErr w:type="spellEnd"/>
      <w:r w:rsidR="00613999" w:rsidRPr="00613999">
        <w:rPr>
          <w:rFonts w:ascii="Times New Roman" w:hAnsi="Times New Roman" w:cs="Times New Roman"/>
          <w:b/>
          <w:sz w:val="28"/>
          <w:szCs w:val="28"/>
          <w:lang w:val="en-US"/>
        </w:rPr>
        <w:t xml:space="preserve"> </w:t>
      </w:r>
      <w:proofErr w:type="spellStart"/>
      <w:r w:rsidR="00613999" w:rsidRPr="00613999">
        <w:rPr>
          <w:rFonts w:ascii="Times New Roman" w:hAnsi="Times New Roman" w:cs="Times New Roman"/>
          <w:b/>
          <w:sz w:val="28"/>
          <w:szCs w:val="28"/>
          <w:lang w:val="en-US"/>
        </w:rPr>
        <w:t>Frederik</w:t>
      </w:r>
      <w:proofErr w:type="spellEnd"/>
      <w:r w:rsidR="00613999" w:rsidRPr="00613999">
        <w:rPr>
          <w:rFonts w:ascii="Times New Roman" w:hAnsi="Times New Roman" w:cs="Times New Roman"/>
          <w:b/>
          <w:sz w:val="28"/>
          <w:szCs w:val="28"/>
          <w:lang w:val="en-US"/>
        </w:rPr>
        <w:t xml:space="preserve"> Bang  </w:t>
      </w:r>
    </w:p>
    <w:p w:rsidR="00437E82" w:rsidRPr="0011451C" w:rsidRDefault="00437E82" w:rsidP="0011451C">
      <w:pPr>
        <w:rPr>
          <w:rFonts w:ascii="Times New Roman" w:hAnsi="Times New Roman" w:cs="Times New Roman"/>
          <w:sz w:val="28"/>
          <w:szCs w:val="28"/>
          <w:lang w:val="en-US"/>
        </w:rPr>
      </w:pPr>
      <w:r w:rsidRPr="0011451C">
        <w:rPr>
          <w:rFonts w:ascii="Times New Roman" w:hAnsi="Times New Roman" w:cs="Times New Roman"/>
          <w:sz w:val="28"/>
          <w:szCs w:val="28"/>
          <w:lang w:val="en-US"/>
        </w:rPr>
        <w:t xml:space="preserve">Bernhard </w:t>
      </w:r>
      <w:proofErr w:type="spellStart"/>
      <w:r w:rsidRPr="0011451C">
        <w:rPr>
          <w:rFonts w:ascii="Times New Roman" w:hAnsi="Times New Roman" w:cs="Times New Roman"/>
          <w:sz w:val="28"/>
          <w:szCs w:val="28"/>
          <w:lang w:val="en-US"/>
        </w:rPr>
        <w:t>Lauritz</w:t>
      </w:r>
      <w:proofErr w:type="spellEnd"/>
      <w:r w:rsidRPr="0011451C">
        <w:rPr>
          <w:rFonts w:ascii="Times New Roman" w:hAnsi="Times New Roman" w:cs="Times New Roman"/>
          <w:sz w:val="28"/>
          <w:szCs w:val="28"/>
          <w:lang w:val="en-US"/>
        </w:rPr>
        <w:t xml:space="preserve"> </w:t>
      </w:r>
      <w:proofErr w:type="spellStart"/>
      <w:r w:rsidRPr="0011451C">
        <w:rPr>
          <w:rFonts w:ascii="Times New Roman" w:hAnsi="Times New Roman" w:cs="Times New Roman"/>
          <w:sz w:val="28"/>
          <w:szCs w:val="28"/>
          <w:lang w:val="en-US"/>
        </w:rPr>
        <w:t>Frederik</w:t>
      </w:r>
      <w:proofErr w:type="spellEnd"/>
      <w:r w:rsidRPr="0011451C">
        <w:rPr>
          <w:rFonts w:ascii="Times New Roman" w:hAnsi="Times New Roman" w:cs="Times New Roman"/>
          <w:sz w:val="28"/>
          <w:szCs w:val="28"/>
          <w:lang w:val="en-US"/>
        </w:rPr>
        <w:t xml:space="preserve"> Bang (7 June 1848 – 22 June 1932), was a Danish veterinarian. He discovered </w:t>
      </w:r>
      <w:proofErr w:type="spellStart"/>
      <w:r w:rsidRPr="0011451C">
        <w:rPr>
          <w:rFonts w:ascii="Times New Roman" w:hAnsi="Times New Roman" w:cs="Times New Roman"/>
          <w:sz w:val="28"/>
          <w:szCs w:val="28"/>
          <w:lang w:val="en-US"/>
        </w:rPr>
        <w:t>Brucella</w:t>
      </w:r>
      <w:proofErr w:type="spellEnd"/>
      <w:r w:rsidRPr="0011451C">
        <w:rPr>
          <w:rFonts w:ascii="Times New Roman" w:hAnsi="Times New Roman" w:cs="Times New Roman"/>
          <w:sz w:val="28"/>
          <w:szCs w:val="28"/>
          <w:lang w:val="en-US"/>
        </w:rPr>
        <w:t xml:space="preserve"> </w:t>
      </w:r>
      <w:proofErr w:type="spellStart"/>
      <w:r w:rsidR="00613999" w:rsidRPr="0011451C">
        <w:rPr>
          <w:rFonts w:ascii="Times New Roman" w:hAnsi="Times New Roman" w:cs="Times New Roman"/>
          <w:sz w:val="28"/>
          <w:szCs w:val="28"/>
          <w:lang w:val="en-US"/>
        </w:rPr>
        <w:t>abortus</w:t>
      </w:r>
      <w:proofErr w:type="spellEnd"/>
      <w:r w:rsidR="00613999">
        <w:rPr>
          <w:rFonts w:ascii="Times New Roman" w:hAnsi="Times New Roman" w:cs="Times New Roman"/>
          <w:sz w:val="28"/>
          <w:szCs w:val="28"/>
          <w:lang w:val="en-US"/>
        </w:rPr>
        <w:t xml:space="preserve"> </w:t>
      </w:r>
      <w:r w:rsidR="00613999" w:rsidRPr="0011451C">
        <w:rPr>
          <w:rFonts w:ascii="Times New Roman" w:hAnsi="Times New Roman" w:cs="Times New Roman"/>
          <w:sz w:val="28"/>
          <w:szCs w:val="28"/>
          <w:lang w:val="en-US"/>
        </w:rPr>
        <w:t>in</w:t>
      </w:r>
      <w:r w:rsidRPr="0011451C">
        <w:rPr>
          <w:rFonts w:ascii="Times New Roman" w:hAnsi="Times New Roman" w:cs="Times New Roman"/>
          <w:sz w:val="28"/>
          <w:szCs w:val="28"/>
          <w:lang w:val="en-US"/>
        </w:rPr>
        <w:t xml:space="preserve"> 1897, which came to be known as Bang's bacillus. Bang's bacillus was the cause of the contagious Bang's disease (now known as Brucellosis) which can cause pregnant cattle to abort, and causes undulant fever in humans.</w:t>
      </w:r>
    </w:p>
    <w:p w:rsidR="00437E82" w:rsidRPr="00155625" w:rsidRDefault="00437E82" w:rsidP="0011451C">
      <w:pPr>
        <w:rPr>
          <w:rFonts w:ascii="Times New Roman" w:hAnsi="Times New Roman" w:cs="Times New Roman"/>
          <w:sz w:val="28"/>
          <w:szCs w:val="28"/>
          <w:lang w:val="en-US"/>
        </w:rPr>
      </w:pPr>
      <w:r w:rsidRPr="0011451C">
        <w:rPr>
          <w:rFonts w:ascii="Times New Roman" w:hAnsi="Times New Roman" w:cs="Times New Roman"/>
          <w:sz w:val="28"/>
          <w:szCs w:val="28"/>
          <w:lang w:val="en-US"/>
        </w:rPr>
        <w:lastRenderedPageBreak/>
        <w:t xml:space="preserve">Bang was awarded his M.D.in 1880 and began teaching at the Royal Veterinary and Agricultural University in Copenhagen. </w:t>
      </w:r>
      <w:r w:rsidRPr="00155625">
        <w:rPr>
          <w:rFonts w:ascii="Times New Roman" w:hAnsi="Times New Roman" w:cs="Times New Roman"/>
          <w:sz w:val="28"/>
          <w:szCs w:val="28"/>
          <w:lang w:val="en-US"/>
        </w:rPr>
        <w:t>He later became the director of the College. Bang was a veterinary adviser to the Danish government.</w:t>
      </w:r>
    </w:p>
    <w:p w:rsidR="00437E82" w:rsidRDefault="00437E82" w:rsidP="0011451C">
      <w:pPr>
        <w:rPr>
          <w:rFonts w:ascii="Times New Roman" w:hAnsi="Times New Roman" w:cs="Times New Roman"/>
          <w:sz w:val="28"/>
          <w:szCs w:val="28"/>
          <w:lang w:val="en-US"/>
        </w:rPr>
      </w:pPr>
      <w:r w:rsidRPr="0011451C">
        <w:rPr>
          <w:rFonts w:ascii="Times New Roman" w:hAnsi="Times New Roman" w:cs="Times New Roman"/>
          <w:sz w:val="28"/>
          <w:szCs w:val="28"/>
          <w:lang w:val="en-US"/>
        </w:rPr>
        <w:t>For his contributions to veterinary medicine, he received an honorary doctorate from the Veterinary College of Utrecht</w:t>
      </w:r>
      <w:r w:rsidR="0011451C">
        <w:rPr>
          <w:rFonts w:ascii="Times New Roman" w:hAnsi="Times New Roman" w:cs="Times New Roman"/>
          <w:sz w:val="28"/>
          <w:szCs w:val="28"/>
          <w:lang w:val="en-US"/>
        </w:rPr>
        <w:t xml:space="preserve"> </w:t>
      </w:r>
      <w:r w:rsidRPr="0011451C">
        <w:rPr>
          <w:rFonts w:ascii="Times New Roman" w:hAnsi="Times New Roman" w:cs="Times New Roman"/>
          <w:sz w:val="28"/>
          <w:szCs w:val="28"/>
          <w:lang w:val="en-US"/>
        </w:rPr>
        <w:t>in 1921.</w:t>
      </w:r>
      <w:r w:rsidR="0011451C">
        <w:rPr>
          <w:rFonts w:ascii="Times New Roman" w:hAnsi="Times New Roman" w:cs="Times New Roman"/>
          <w:sz w:val="28"/>
          <w:szCs w:val="28"/>
          <w:lang w:val="en-US"/>
        </w:rPr>
        <w:t xml:space="preserve"> </w:t>
      </w:r>
      <w:r w:rsidRPr="0011451C">
        <w:rPr>
          <w:rFonts w:ascii="Times New Roman" w:hAnsi="Times New Roman" w:cs="Times New Roman"/>
          <w:sz w:val="28"/>
          <w:szCs w:val="28"/>
          <w:lang w:val="en-US"/>
        </w:rPr>
        <w:t>Bang is known for his work on:</w:t>
      </w:r>
      <w:r w:rsidR="0011451C">
        <w:rPr>
          <w:rFonts w:ascii="Times New Roman" w:hAnsi="Times New Roman" w:cs="Times New Roman"/>
          <w:sz w:val="28"/>
          <w:szCs w:val="28"/>
          <w:lang w:val="en-US"/>
        </w:rPr>
        <w:t xml:space="preserve"> </w:t>
      </w:r>
      <w:r w:rsidRPr="0011451C">
        <w:rPr>
          <w:rFonts w:ascii="Times New Roman" w:hAnsi="Times New Roman" w:cs="Times New Roman"/>
          <w:sz w:val="28"/>
          <w:szCs w:val="28"/>
          <w:lang w:val="en-US"/>
        </w:rPr>
        <w:t>development of a control for bovine tuberculosis</w:t>
      </w:r>
      <w:r w:rsidR="0011451C">
        <w:rPr>
          <w:rFonts w:ascii="Times New Roman" w:hAnsi="Times New Roman" w:cs="Times New Roman"/>
          <w:sz w:val="28"/>
          <w:szCs w:val="28"/>
          <w:lang w:val="en-US"/>
        </w:rPr>
        <w:t xml:space="preserve"> </w:t>
      </w:r>
      <w:r w:rsidRPr="0011451C">
        <w:rPr>
          <w:rFonts w:ascii="Times New Roman" w:hAnsi="Times New Roman" w:cs="Times New Roman"/>
          <w:sz w:val="28"/>
          <w:szCs w:val="28"/>
          <w:lang w:val="en-US"/>
        </w:rPr>
        <w:t>research on smallpox vaccination</w:t>
      </w:r>
      <w:r w:rsidR="0011451C">
        <w:rPr>
          <w:rFonts w:ascii="Times New Roman" w:hAnsi="Times New Roman" w:cs="Times New Roman"/>
          <w:sz w:val="28"/>
          <w:szCs w:val="28"/>
          <w:lang w:val="en-US"/>
        </w:rPr>
        <w:t xml:space="preserve"> </w:t>
      </w:r>
      <w:r w:rsidRPr="0011451C">
        <w:rPr>
          <w:rFonts w:ascii="Times New Roman" w:hAnsi="Times New Roman" w:cs="Times New Roman"/>
          <w:sz w:val="28"/>
          <w:szCs w:val="28"/>
          <w:lang w:val="en-US"/>
        </w:rPr>
        <w:t>research on animal bacillary disease</w:t>
      </w:r>
    </w:p>
    <w:p w:rsidR="00613999" w:rsidRPr="00613999" w:rsidRDefault="00613999" w:rsidP="0011451C">
      <w:pPr>
        <w:rPr>
          <w:rFonts w:ascii="Times New Roman" w:hAnsi="Times New Roman" w:cs="Times New Roman"/>
          <w:b/>
          <w:sz w:val="28"/>
          <w:szCs w:val="28"/>
          <w:lang w:val="en-US"/>
        </w:rPr>
      </w:pPr>
      <w:r w:rsidRPr="00613999">
        <w:rPr>
          <w:rFonts w:ascii="Times New Roman" w:hAnsi="Times New Roman" w:cs="Times New Roman"/>
          <w:b/>
          <w:sz w:val="28"/>
          <w:szCs w:val="28"/>
          <w:lang w:val="en-US"/>
        </w:rPr>
        <w:t>Peter Charles Doherty</w:t>
      </w:r>
    </w:p>
    <w:p w:rsidR="00437E82" w:rsidRPr="00F96A14" w:rsidRDefault="00437E82" w:rsidP="0011451C">
      <w:pPr>
        <w:rPr>
          <w:rFonts w:ascii="Times New Roman" w:hAnsi="Times New Roman" w:cs="Times New Roman"/>
          <w:sz w:val="28"/>
          <w:szCs w:val="28"/>
          <w:lang w:val="en-US"/>
        </w:rPr>
      </w:pPr>
    </w:p>
    <w:p w:rsidR="00437E82" w:rsidRPr="0011451C" w:rsidRDefault="00437E82" w:rsidP="0011451C">
      <w:pPr>
        <w:rPr>
          <w:rFonts w:ascii="Times New Roman" w:hAnsi="Times New Roman" w:cs="Times New Roman"/>
          <w:sz w:val="28"/>
          <w:szCs w:val="28"/>
        </w:rPr>
      </w:pPr>
      <w:r w:rsidRPr="0011451C">
        <w:rPr>
          <w:rFonts w:ascii="Times New Roman" w:hAnsi="Times New Roman" w:cs="Times New Roman"/>
          <w:noProof/>
          <w:sz w:val="28"/>
          <w:szCs w:val="28"/>
        </w:rPr>
        <w:drawing>
          <wp:inline distT="0" distB="0" distL="0" distR="0">
            <wp:extent cx="2095500" cy="2143125"/>
            <wp:effectExtent l="19050" t="0" r="0" b="0"/>
            <wp:docPr id="19" name="Рисунок 19" descr="C:\Users\АЗИЗА\Desktop\220px-Professor_Peter_C_Dohert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АЗИЗА\Desktop\220px-Professor_Peter_C_Doherty.jpg"/>
                    <pic:cNvPicPr>
                      <a:picLocks noChangeAspect="1" noChangeArrowheads="1"/>
                    </pic:cNvPicPr>
                  </pic:nvPicPr>
                  <pic:blipFill>
                    <a:blip r:embed="rId14"/>
                    <a:srcRect/>
                    <a:stretch>
                      <a:fillRect/>
                    </a:stretch>
                  </pic:blipFill>
                  <pic:spPr bwMode="auto">
                    <a:xfrm>
                      <a:off x="0" y="0"/>
                      <a:ext cx="2095500" cy="2143125"/>
                    </a:xfrm>
                    <a:prstGeom prst="rect">
                      <a:avLst/>
                    </a:prstGeom>
                    <a:noFill/>
                    <a:ln w="9525">
                      <a:noFill/>
                      <a:miter lim="800000"/>
                      <a:headEnd/>
                      <a:tailEnd/>
                    </a:ln>
                  </pic:spPr>
                </pic:pic>
              </a:graphicData>
            </a:graphic>
          </wp:inline>
        </w:drawing>
      </w:r>
    </w:p>
    <w:p w:rsidR="00437E82" w:rsidRPr="0011451C" w:rsidRDefault="00437E82" w:rsidP="0011451C">
      <w:pPr>
        <w:rPr>
          <w:rFonts w:ascii="Times New Roman" w:hAnsi="Times New Roman" w:cs="Times New Roman"/>
          <w:sz w:val="28"/>
          <w:szCs w:val="28"/>
          <w:lang w:val="en-US"/>
        </w:rPr>
      </w:pPr>
      <w:r w:rsidRPr="0011451C">
        <w:rPr>
          <w:rFonts w:ascii="Times New Roman" w:hAnsi="Times New Roman" w:cs="Times New Roman"/>
          <w:sz w:val="28"/>
          <w:szCs w:val="28"/>
          <w:lang w:val="en-US"/>
        </w:rPr>
        <w:t>Peter Charles Doherty, AC, FRS, </w:t>
      </w:r>
      <w:proofErr w:type="spellStart"/>
      <w:r w:rsidRPr="0011451C">
        <w:rPr>
          <w:rFonts w:ascii="Times New Roman" w:hAnsi="Times New Roman" w:cs="Times New Roman"/>
          <w:sz w:val="28"/>
          <w:szCs w:val="28"/>
          <w:lang w:val="en-US"/>
        </w:rPr>
        <w:t>FMedSci</w:t>
      </w:r>
      <w:proofErr w:type="spellEnd"/>
      <w:r w:rsidRPr="0011451C">
        <w:rPr>
          <w:rFonts w:ascii="Times New Roman" w:hAnsi="Times New Roman" w:cs="Times New Roman"/>
          <w:sz w:val="28"/>
          <w:szCs w:val="28"/>
          <w:lang w:val="en-US"/>
        </w:rPr>
        <w:t> (born 15 October 1940) is an Australian veterinary surgeon</w:t>
      </w:r>
      <w:r w:rsidR="0011451C">
        <w:rPr>
          <w:rFonts w:ascii="Times New Roman" w:hAnsi="Times New Roman" w:cs="Times New Roman"/>
          <w:sz w:val="28"/>
          <w:szCs w:val="28"/>
          <w:lang w:val="en-US"/>
        </w:rPr>
        <w:t xml:space="preserve"> </w:t>
      </w:r>
      <w:r w:rsidRPr="0011451C">
        <w:rPr>
          <w:rFonts w:ascii="Times New Roman" w:hAnsi="Times New Roman" w:cs="Times New Roman"/>
          <w:sz w:val="28"/>
          <w:szCs w:val="28"/>
          <w:lang w:val="en-US"/>
        </w:rPr>
        <w:t xml:space="preserve">and researcher in the field of medicine. He received the Albert </w:t>
      </w:r>
      <w:proofErr w:type="spellStart"/>
      <w:r w:rsidRPr="0011451C">
        <w:rPr>
          <w:rFonts w:ascii="Times New Roman" w:hAnsi="Times New Roman" w:cs="Times New Roman"/>
          <w:sz w:val="28"/>
          <w:szCs w:val="28"/>
          <w:lang w:val="en-US"/>
        </w:rPr>
        <w:t>Lasker</w:t>
      </w:r>
      <w:proofErr w:type="spellEnd"/>
      <w:r w:rsidRPr="0011451C">
        <w:rPr>
          <w:rFonts w:ascii="Times New Roman" w:hAnsi="Times New Roman" w:cs="Times New Roman"/>
          <w:sz w:val="28"/>
          <w:szCs w:val="28"/>
          <w:lang w:val="en-US"/>
        </w:rPr>
        <w:t xml:space="preserve"> Award for Basic Medical Research in 1995, the Nobel Prize in Physiology or Medicine jointly with Rolf M. </w:t>
      </w:r>
      <w:proofErr w:type="spellStart"/>
      <w:r w:rsidRPr="0011451C">
        <w:rPr>
          <w:rFonts w:ascii="Times New Roman" w:hAnsi="Times New Roman" w:cs="Times New Roman"/>
          <w:sz w:val="28"/>
          <w:szCs w:val="28"/>
          <w:lang w:val="en-US"/>
        </w:rPr>
        <w:t>Zinkernagel</w:t>
      </w:r>
      <w:proofErr w:type="spellEnd"/>
      <w:r w:rsidRPr="0011451C">
        <w:rPr>
          <w:rFonts w:ascii="Times New Roman" w:hAnsi="Times New Roman" w:cs="Times New Roman"/>
          <w:sz w:val="28"/>
          <w:szCs w:val="28"/>
          <w:lang w:val="en-US"/>
        </w:rPr>
        <w:t xml:space="preserve"> in 1996 and was named Australian of the Year in 1997. In the Australia Day </w:t>
      </w:r>
      <w:proofErr w:type="spellStart"/>
      <w:r w:rsidRPr="0011451C">
        <w:rPr>
          <w:rFonts w:ascii="Times New Roman" w:hAnsi="Times New Roman" w:cs="Times New Roman"/>
          <w:sz w:val="28"/>
          <w:szCs w:val="28"/>
          <w:lang w:val="en-US"/>
        </w:rPr>
        <w:t>Honours</w:t>
      </w:r>
      <w:proofErr w:type="spellEnd"/>
      <w:r w:rsidRPr="0011451C">
        <w:rPr>
          <w:rFonts w:ascii="Times New Roman" w:hAnsi="Times New Roman" w:cs="Times New Roman"/>
          <w:sz w:val="28"/>
          <w:szCs w:val="28"/>
          <w:lang w:val="en-US"/>
        </w:rPr>
        <w:t xml:space="preserve"> of 1997, he was named a Companion of the Order of Australia for his work with </w:t>
      </w:r>
      <w:proofErr w:type="spellStart"/>
      <w:r w:rsidRPr="0011451C">
        <w:rPr>
          <w:rFonts w:ascii="Times New Roman" w:hAnsi="Times New Roman" w:cs="Times New Roman"/>
          <w:sz w:val="28"/>
          <w:szCs w:val="28"/>
          <w:lang w:val="en-US"/>
        </w:rPr>
        <w:t>Zinkernagel</w:t>
      </w:r>
      <w:proofErr w:type="spellEnd"/>
      <w:r w:rsidRPr="0011451C">
        <w:rPr>
          <w:rFonts w:ascii="Times New Roman" w:hAnsi="Times New Roman" w:cs="Times New Roman"/>
          <w:sz w:val="28"/>
          <w:szCs w:val="28"/>
          <w:lang w:val="en-US"/>
        </w:rPr>
        <w:t>. He is also a National Trust Australian Living Treasure</w:t>
      </w:r>
      <w:r w:rsidR="0011451C">
        <w:rPr>
          <w:rFonts w:ascii="Times New Roman" w:hAnsi="Times New Roman" w:cs="Times New Roman"/>
          <w:sz w:val="28"/>
          <w:szCs w:val="28"/>
          <w:lang w:val="en-US"/>
        </w:rPr>
        <w:t>.</w:t>
      </w:r>
      <w:r w:rsidRPr="0011451C">
        <w:rPr>
          <w:rFonts w:ascii="Times New Roman" w:hAnsi="Times New Roman" w:cs="Times New Roman"/>
          <w:sz w:val="28"/>
          <w:szCs w:val="28"/>
          <w:lang w:val="en-US"/>
        </w:rPr>
        <w:t> In 2009 as part of the Q150 celebrations, Doherty's immune system research was announced as one of the Q150 Icons of Queensland for its role as an iconic "innovation and invention".</w:t>
      </w:r>
    </w:p>
    <w:p w:rsidR="00437E82" w:rsidRPr="00155625" w:rsidRDefault="00437E82" w:rsidP="0011451C">
      <w:pPr>
        <w:rPr>
          <w:rFonts w:ascii="Times New Roman" w:hAnsi="Times New Roman" w:cs="Times New Roman"/>
          <w:sz w:val="28"/>
          <w:szCs w:val="28"/>
          <w:lang w:val="en-US"/>
        </w:rPr>
      </w:pPr>
      <w:r w:rsidRPr="0011451C">
        <w:rPr>
          <w:rFonts w:ascii="Times New Roman" w:hAnsi="Times New Roman" w:cs="Times New Roman"/>
          <w:sz w:val="28"/>
          <w:szCs w:val="28"/>
          <w:lang w:val="en-US"/>
        </w:rPr>
        <w:t>Doherty was born in Brisbane, Queensland, where he attended </w:t>
      </w:r>
      <w:proofErr w:type="spellStart"/>
      <w:r w:rsidRPr="0011451C">
        <w:rPr>
          <w:rFonts w:ascii="Times New Roman" w:hAnsi="Times New Roman" w:cs="Times New Roman"/>
          <w:sz w:val="28"/>
          <w:szCs w:val="28"/>
          <w:lang w:val="en-US"/>
        </w:rPr>
        <w:t>Indooroopilly</w:t>
      </w:r>
      <w:proofErr w:type="spellEnd"/>
      <w:r w:rsidRPr="0011451C">
        <w:rPr>
          <w:rFonts w:ascii="Times New Roman" w:hAnsi="Times New Roman" w:cs="Times New Roman"/>
          <w:sz w:val="28"/>
          <w:szCs w:val="28"/>
          <w:lang w:val="en-US"/>
        </w:rPr>
        <w:t xml:space="preserve"> State High School (which now has a lecture theatre named after him). He received his bachelor's degree in veterinary science in 1962 and his master's degree in veterinary science in 1966 from the University of Queensland. After obtaining his PhD in 1970 from the University </w:t>
      </w:r>
      <w:proofErr w:type="gramStart"/>
      <w:r w:rsidRPr="0011451C">
        <w:rPr>
          <w:rFonts w:ascii="Times New Roman" w:hAnsi="Times New Roman" w:cs="Times New Roman"/>
          <w:sz w:val="28"/>
          <w:szCs w:val="28"/>
          <w:lang w:val="en-US"/>
        </w:rPr>
        <w:t>of</w:t>
      </w:r>
      <w:proofErr w:type="gramEnd"/>
      <w:r w:rsidRPr="0011451C">
        <w:rPr>
          <w:rFonts w:ascii="Times New Roman" w:hAnsi="Times New Roman" w:cs="Times New Roman"/>
          <w:sz w:val="28"/>
          <w:szCs w:val="28"/>
          <w:lang w:val="en-US"/>
        </w:rPr>
        <w:t xml:space="preserve"> Edinburgh, Scotland, he returned to Australia to perform his Nobel Prize-winning research at the John Curtin School of Medical Research within the Australian National University in Canberra. </w:t>
      </w:r>
      <w:r w:rsidRPr="00155625">
        <w:rPr>
          <w:rFonts w:ascii="Times New Roman" w:hAnsi="Times New Roman" w:cs="Times New Roman"/>
          <w:sz w:val="28"/>
          <w:szCs w:val="28"/>
          <w:lang w:val="en-US"/>
        </w:rPr>
        <w:t>He arrived at the school of special needs</w:t>
      </w:r>
    </w:p>
    <w:p w:rsidR="00437E82" w:rsidRPr="0011451C" w:rsidRDefault="00437E82" w:rsidP="0011451C">
      <w:pPr>
        <w:rPr>
          <w:rFonts w:ascii="Times New Roman" w:hAnsi="Times New Roman" w:cs="Times New Roman"/>
          <w:sz w:val="28"/>
          <w:szCs w:val="28"/>
          <w:lang w:val="en-US"/>
        </w:rPr>
      </w:pPr>
      <w:r w:rsidRPr="0011451C">
        <w:rPr>
          <w:rFonts w:ascii="Times New Roman" w:hAnsi="Times New Roman" w:cs="Times New Roman"/>
          <w:sz w:val="28"/>
          <w:szCs w:val="28"/>
          <w:lang w:val="en-US"/>
        </w:rPr>
        <w:lastRenderedPageBreak/>
        <w:t xml:space="preserve">Doherty's research focuses on the immune system and his Nobel work described how the body's immune cells protect against viruses. He and Rolf </w:t>
      </w:r>
      <w:proofErr w:type="spellStart"/>
      <w:r w:rsidRPr="0011451C">
        <w:rPr>
          <w:rFonts w:ascii="Times New Roman" w:hAnsi="Times New Roman" w:cs="Times New Roman"/>
          <w:sz w:val="28"/>
          <w:szCs w:val="28"/>
          <w:lang w:val="en-US"/>
        </w:rPr>
        <w:t>Zinkernagel</w:t>
      </w:r>
      <w:proofErr w:type="spellEnd"/>
      <w:r w:rsidRPr="0011451C">
        <w:rPr>
          <w:rFonts w:ascii="Times New Roman" w:hAnsi="Times New Roman" w:cs="Times New Roman"/>
          <w:sz w:val="28"/>
          <w:szCs w:val="28"/>
          <w:lang w:val="en-US"/>
        </w:rPr>
        <w:t>, the co-recipient of the 1996 Nobel Prize in Physiology or Medicine, discovered how T cells </w:t>
      </w:r>
      <w:proofErr w:type="spellStart"/>
      <w:r w:rsidRPr="0011451C">
        <w:rPr>
          <w:rFonts w:ascii="Times New Roman" w:hAnsi="Times New Roman" w:cs="Times New Roman"/>
          <w:sz w:val="28"/>
          <w:szCs w:val="28"/>
          <w:lang w:val="en-US"/>
        </w:rPr>
        <w:t>recognise</w:t>
      </w:r>
      <w:proofErr w:type="spellEnd"/>
      <w:r w:rsidRPr="0011451C">
        <w:rPr>
          <w:rFonts w:ascii="Times New Roman" w:hAnsi="Times New Roman" w:cs="Times New Roman"/>
          <w:sz w:val="28"/>
          <w:szCs w:val="28"/>
          <w:lang w:val="en-US"/>
        </w:rPr>
        <w:t xml:space="preserve"> their target antigens in combination with major </w:t>
      </w:r>
      <w:proofErr w:type="spellStart"/>
      <w:r w:rsidRPr="0011451C">
        <w:rPr>
          <w:rFonts w:ascii="Times New Roman" w:hAnsi="Times New Roman" w:cs="Times New Roman"/>
          <w:sz w:val="28"/>
          <w:szCs w:val="28"/>
          <w:lang w:val="en-US"/>
        </w:rPr>
        <w:t>histocompatibility</w:t>
      </w:r>
      <w:proofErr w:type="spellEnd"/>
      <w:r w:rsidRPr="0011451C">
        <w:rPr>
          <w:rFonts w:ascii="Times New Roman" w:hAnsi="Times New Roman" w:cs="Times New Roman"/>
          <w:sz w:val="28"/>
          <w:szCs w:val="28"/>
          <w:lang w:val="en-US"/>
        </w:rPr>
        <w:t xml:space="preserve"> complex (MHC) proteins.</w:t>
      </w:r>
    </w:p>
    <w:p w:rsidR="00437E82" w:rsidRPr="00DF4819" w:rsidRDefault="00437E82" w:rsidP="0011451C">
      <w:pPr>
        <w:rPr>
          <w:rFonts w:ascii="Times New Roman" w:hAnsi="Times New Roman" w:cs="Times New Roman"/>
          <w:sz w:val="28"/>
          <w:szCs w:val="28"/>
          <w:lang w:val="en-US"/>
        </w:rPr>
      </w:pPr>
      <w:r w:rsidRPr="0011451C">
        <w:rPr>
          <w:rFonts w:ascii="Times New Roman" w:hAnsi="Times New Roman" w:cs="Times New Roman"/>
          <w:sz w:val="28"/>
          <w:szCs w:val="28"/>
          <w:lang w:val="en-US"/>
        </w:rPr>
        <w:t xml:space="preserve">Viruses infect host cells and reproduce inside them. </w:t>
      </w:r>
      <w:r w:rsidRPr="00155625">
        <w:rPr>
          <w:rFonts w:ascii="Times New Roman" w:hAnsi="Times New Roman" w:cs="Times New Roman"/>
          <w:sz w:val="28"/>
          <w:szCs w:val="28"/>
          <w:lang w:val="en-US"/>
        </w:rPr>
        <w:t xml:space="preserve">Killer T-cells destroy those infected cells so that the viruses cannot reproduce. </w:t>
      </w:r>
      <w:proofErr w:type="spellStart"/>
      <w:r w:rsidRPr="00DF4819">
        <w:rPr>
          <w:rFonts w:ascii="Times New Roman" w:hAnsi="Times New Roman" w:cs="Times New Roman"/>
          <w:sz w:val="28"/>
          <w:szCs w:val="28"/>
          <w:lang w:val="en-US"/>
        </w:rPr>
        <w:t>Zinkernagel</w:t>
      </w:r>
      <w:proofErr w:type="spellEnd"/>
      <w:r w:rsidRPr="00DF4819">
        <w:rPr>
          <w:rFonts w:ascii="Times New Roman" w:hAnsi="Times New Roman" w:cs="Times New Roman"/>
          <w:sz w:val="28"/>
          <w:szCs w:val="28"/>
          <w:lang w:val="en-US"/>
        </w:rPr>
        <w:t xml:space="preserve"> and Doherty discovered that, in order for killer T cells to </w:t>
      </w:r>
      <w:proofErr w:type="spellStart"/>
      <w:r w:rsidRPr="00DF4819">
        <w:rPr>
          <w:rFonts w:ascii="Times New Roman" w:hAnsi="Times New Roman" w:cs="Times New Roman"/>
          <w:sz w:val="28"/>
          <w:szCs w:val="28"/>
          <w:lang w:val="en-US"/>
        </w:rPr>
        <w:t>recognise</w:t>
      </w:r>
      <w:proofErr w:type="spellEnd"/>
      <w:r w:rsidRPr="00DF4819">
        <w:rPr>
          <w:rFonts w:ascii="Times New Roman" w:hAnsi="Times New Roman" w:cs="Times New Roman"/>
          <w:sz w:val="28"/>
          <w:szCs w:val="28"/>
          <w:lang w:val="en-US"/>
        </w:rPr>
        <w:t xml:space="preserve"> infected cells, they had to </w:t>
      </w:r>
      <w:proofErr w:type="spellStart"/>
      <w:r w:rsidRPr="00DF4819">
        <w:rPr>
          <w:rFonts w:ascii="Times New Roman" w:hAnsi="Times New Roman" w:cs="Times New Roman"/>
          <w:sz w:val="28"/>
          <w:szCs w:val="28"/>
          <w:lang w:val="en-US"/>
        </w:rPr>
        <w:t>recognise</w:t>
      </w:r>
      <w:proofErr w:type="spellEnd"/>
      <w:r w:rsidRPr="00DF4819">
        <w:rPr>
          <w:rFonts w:ascii="Times New Roman" w:hAnsi="Times New Roman" w:cs="Times New Roman"/>
          <w:sz w:val="28"/>
          <w:szCs w:val="28"/>
          <w:lang w:val="en-US"/>
        </w:rPr>
        <w:t xml:space="preserve"> two molecules on the surface of the cell – not only the virus antigen, but also a molecule of the major </w:t>
      </w:r>
      <w:proofErr w:type="spellStart"/>
      <w:r w:rsidRPr="00DF4819">
        <w:rPr>
          <w:rFonts w:ascii="Times New Roman" w:hAnsi="Times New Roman" w:cs="Times New Roman"/>
          <w:sz w:val="28"/>
          <w:szCs w:val="28"/>
          <w:lang w:val="en-US"/>
        </w:rPr>
        <w:t>histocompatibility</w:t>
      </w:r>
      <w:proofErr w:type="spellEnd"/>
      <w:r w:rsidRPr="00DF4819">
        <w:rPr>
          <w:rFonts w:ascii="Times New Roman" w:hAnsi="Times New Roman" w:cs="Times New Roman"/>
          <w:sz w:val="28"/>
          <w:szCs w:val="28"/>
          <w:lang w:val="en-US"/>
        </w:rPr>
        <w:t xml:space="preserve"> complex (MHC). </w:t>
      </w:r>
      <w:r w:rsidRPr="00155625">
        <w:rPr>
          <w:rFonts w:ascii="Times New Roman" w:hAnsi="Times New Roman" w:cs="Times New Roman"/>
          <w:sz w:val="28"/>
          <w:szCs w:val="28"/>
          <w:lang w:val="en-US"/>
        </w:rPr>
        <w:t xml:space="preserve">This recognition was done by a T-cell receptor on the surface of the T cell. The MHC was previously identified as being responsible for the rejection of incompatible tissues during transplantation. </w:t>
      </w:r>
      <w:proofErr w:type="spellStart"/>
      <w:r w:rsidRPr="00DF4819">
        <w:rPr>
          <w:rFonts w:ascii="Times New Roman" w:hAnsi="Times New Roman" w:cs="Times New Roman"/>
          <w:sz w:val="28"/>
          <w:szCs w:val="28"/>
          <w:lang w:val="en-US"/>
        </w:rPr>
        <w:t>Zinkernagel</w:t>
      </w:r>
      <w:proofErr w:type="spellEnd"/>
      <w:r w:rsidRPr="00DF4819">
        <w:rPr>
          <w:rFonts w:ascii="Times New Roman" w:hAnsi="Times New Roman" w:cs="Times New Roman"/>
          <w:sz w:val="28"/>
          <w:szCs w:val="28"/>
          <w:lang w:val="en-US"/>
        </w:rPr>
        <w:t xml:space="preserve"> and Doherty discovered that the MHC was responsible for the body fighting meningitis viruses too.</w:t>
      </w:r>
    </w:p>
    <w:p w:rsidR="00437E82" w:rsidRPr="00DF4819" w:rsidRDefault="00437E82" w:rsidP="0011451C">
      <w:pPr>
        <w:rPr>
          <w:rFonts w:ascii="Times New Roman" w:hAnsi="Times New Roman" w:cs="Times New Roman"/>
          <w:sz w:val="28"/>
          <w:szCs w:val="28"/>
          <w:lang w:val="en-US"/>
        </w:rPr>
      </w:pPr>
      <w:r w:rsidRPr="00DF4819">
        <w:rPr>
          <w:rFonts w:ascii="Times New Roman" w:hAnsi="Times New Roman" w:cs="Times New Roman"/>
          <w:sz w:val="28"/>
          <w:szCs w:val="28"/>
          <w:lang w:val="en-US"/>
        </w:rPr>
        <w:t xml:space="preserve">His semi-autobiographical book, The Beginner's Guide to Winning the Nobel Prize, was published by The </w:t>
      </w:r>
      <w:proofErr w:type="spellStart"/>
      <w:r w:rsidRPr="00DF4819">
        <w:rPr>
          <w:rFonts w:ascii="Times New Roman" w:hAnsi="Times New Roman" w:cs="Times New Roman"/>
          <w:sz w:val="28"/>
          <w:szCs w:val="28"/>
          <w:lang w:val="en-US"/>
        </w:rPr>
        <w:t>Miegunyah</w:t>
      </w:r>
      <w:proofErr w:type="spellEnd"/>
      <w:r w:rsidRPr="00DF4819">
        <w:rPr>
          <w:rFonts w:ascii="Times New Roman" w:hAnsi="Times New Roman" w:cs="Times New Roman"/>
          <w:sz w:val="28"/>
          <w:szCs w:val="28"/>
          <w:lang w:val="en-US"/>
        </w:rPr>
        <w:t xml:space="preserve"> Press, an imprint of Melbourne University Publishing Ltd, Melbourne in 2005. </w:t>
      </w:r>
      <w:r w:rsidRPr="00155625">
        <w:rPr>
          <w:rFonts w:ascii="Times New Roman" w:hAnsi="Times New Roman" w:cs="Times New Roman"/>
          <w:sz w:val="28"/>
          <w:szCs w:val="28"/>
          <w:lang w:val="en-US"/>
        </w:rPr>
        <w:t xml:space="preserve">A Light History of Hot Air was published in 2007 by Melbourne University Press. </w:t>
      </w:r>
      <w:r w:rsidRPr="00DF4819">
        <w:rPr>
          <w:rFonts w:ascii="Times New Roman" w:hAnsi="Times New Roman" w:cs="Times New Roman"/>
          <w:sz w:val="28"/>
          <w:szCs w:val="28"/>
          <w:lang w:val="en-US"/>
        </w:rPr>
        <w:t>In 2012 he published the book Sentinel Chickens. His fourth book The Knowledge Wars was published in 2015.</w:t>
      </w:r>
    </w:p>
    <w:p w:rsidR="00437E82" w:rsidRPr="00DF4819" w:rsidRDefault="00437E82" w:rsidP="0011451C">
      <w:pPr>
        <w:rPr>
          <w:rFonts w:ascii="Times New Roman" w:hAnsi="Times New Roman" w:cs="Times New Roman"/>
          <w:sz w:val="28"/>
          <w:szCs w:val="28"/>
          <w:lang w:val="en-US"/>
        </w:rPr>
      </w:pPr>
      <w:r w:rsidRPr="00DF4819">
        <w:rPr>
          <w:rFonts w:ascii="Times New Roman" w:hAnsi="Times New Roman" w:cs="Times New Roman"/>
          <w:sz w:val="28"/>
          <w:szCs w:val="28"/>
          <w:lang w:val="en-US"/>
        </w:rPr>
        <w:t>Doherty has a younger brother named Ian and had two parents named Linda and Eric.</w:t>
      </w:r>
    </w:p>
    <w:p w:rsidR="00437E82" w:rsidRPr="00DF4819" w:rsidRDefault="00437E82" w:rsidP="0011451C">
      <w:pPr>
        <w:rPr>
          <w:rFonts w:ascii="Times New Roman" w:hAnsi="Times New Roman" w:cs="Times New Roman"/>
          <w:sz w:val="28"/>
          <w:szCs w:val="28"/>
          <w:lang w:val="en-US"/>
        </w:rPr>
      </w:pPr>
      <w:r w:rsidRPr="00DF4819">
        <w:rPr>
          <w:rFonts w:ascii="Times New Roman" w:hAnsi="Times New Roman" w:cs="Times New Roman"/>
          <w:sz w:val="28"/>
          <w:szCs w:val="28"/>
          <w:lang w:val="en-US"/>
        </w:rPr>
        <w:t>Doherty was elected a Fellow of the Royal Society (FRS) in 1987</w:t>
      </w:r>
      <w:r w:rsidR="00DF4819">
        <w:rPr>
          <w:rFonts w:ascii="Times New Roman" w:hAnsi="Times New Roman" w:cs="Times New Roman"/>
          <w:sz w:val="28"/>
          <w:szCs w:val="28"/>
          <w:lang w:val="en-US"/>
        </w:rPr>
        <w:t>.</w:t>
      </w:r>
      <w:r w:rsidRPr="00DF4819">
        <w:rPr>
          <w:rFonts w:ascii="Times New Roman" w:hAnsi="Times New Roman" w:cs="Times New Roman"/>
          <w:sz w:val="28"/>
          <w:szCs w:val="28"/>
          <w:lang w:val="en-US"/>
        </w:rPr>
        <w:t> He is the patron of the eponymous Peter Doherty Institute for Infection and Immunity, a joint venture between the University of Melbourne</w:t>
      </w:r>
      <w:r w:rsidR="00DF4819">
        <w:rPr>
          <w:rFonts w:ascii="Times New Roman" w:hAnsi="Times New Roman" w:cs="Times New Roman"/>
          <w:sz w:val="28"/>
          <w:szCs w:val="28"/>
          <w:lang w:val="en-US"/>
        </w:rPr>
        <w:t xml:space="preserve"> </w:t>
      </w:r>
      <w:r w:rsidRPr="00DF4819">
        <w:rPr>
          <w:rFonts w:ascii="Times New Roman" w:hAnsi="Times New Roman" w:cs="Times New Roman"/>
          <w:sz w:val="28"/>
          <w:szCs w:val="28"/>
          <w:lang w:val="en-US"/>
        </w:rPr>
        <w:t xml:space="preserve">and Melbourne Health. </w:t>
      </w:r>
      <w:r w:rsidRPr="00155625">
        <w:rPr>
          <w:rFonts w:ascii="Times New Roman" w:hAnsi="Times New Roman" w:cs="Times New Roman"/>
          <w:sz w:val="28"/>
          <w:szCs w:val="28"/>
          <w:lang w:val="en-US"/>
        </w:rPr>
        <w:t xml:space="preserve">It houses a group of infection and immunology experts who are charged with leading the battle against infectious diseases in humans. </w:t>
      </w:r>
      <w:r w:rsidRPr="00DF4819">
        <w:rPr>
          <w:rFonts w:ascii="Times New Roman" w:hAnsi="Times New Roman" w:cs="Times New Roman"/>
          <w:sz w:val="28"/>
          <w:szCs w:val="28"/>
          <w:lang w:val="en-US"/>
        </w:rPr>
        <w:t>This became operational in 2014. He became an Honorary Fellow of the Acad</w:t>
      </w:r>
      <w:r w:rsidR="00DF4819">
        <w:rPr>
          <w:rFonts w:ascii="Times New Roman" w:hAnsi="Times New Roman" w:cs="Times New Roman"/>
          <w:sz w:val="28"/>
          <w:szCs w:val="28"/>
          <w:lang w:val="en-US"/>
        </w:rPr>
        <w:t>emy of Medical Sciences in 2015</w:t>
      </w:r>
    </w:p>
    <w:p w:rsidR="00437E82" w:rsidRDefault="00437E82" w:rsidP="00A26098">
      <w:pPr>
        <w:rPr>
          <w:rFonts w:ascii="Times New Roman" w:hAnsi="Times New Roman" w:cs="Times New Roman"/>
          <w:sz w:val="28"/>
          <w:szCs w:val="28"/>
          <w:lang w:val="en-US"/>
        </w:rPr>
      </w:pPr>
      <w:r w:rsidRPr="00DF4819">
        <w:rPr>
          <w:rFonts w:ascii="Times New Roman" w:hAnsi="Times New Roman" w:cs="Times New Roman"/>
          <w:sz w:val="28"/>
          <w:szCs w:val="28"/>
          <w:lang w:val="en-US"/>
        </w:rPr>
        <w:t xml:space="preserve">Both John </w:t>
      </w:r>
      <w:proofErr w:type="spellStart"/>
      <w:r w:rsidRPr="00DF4819">
        <w:rPr>
          <w:rFonts w:ascii="Times New Roman" w:hAnsi="Times New Roman" w:cs="Times New Roman"/>
          <w:sz w:val="28"/>
          <w:szCs w:val="28"/>
          <w:lang w:val="en-US"/>
        </w:rPr>
        <w:t>Monash</w:t>
      </w:r>
      <w:proofErr w:type="spellEnd"/>
      <w:r w:rsidRPr="00DF4819">
        <w:rPr>
          <w:rFonts w:ascii="Times New Roman" w:hAnsi="Times New Roman" w:cs="Times New Roman"/>
          <w:sz w:val="28"/>
          <w:szCs w:val="28"/>
          <w:lang w:val="en-US"/>
        </w:rPr>
        <w:t xml:space="preserve"> Science School and </w:t>
      </w:r>
      <w:proofErr w:type="spellStart"/>
      <w:r w:rsidRPr="00DF4819">
        <w:rPr>
          <w:rFonts w:ascii="Times New Roman" w:hAnsi="Times New Roman" w:cs="Times New Roman"/>
          <w:sz w:val="28"/>
          <w:szCs w:val="28"/>
          <w:lang w:val="en-US"/>
        </w:rPr>
        <w:t>Moreton</w:t>
      </w:r>
      <w:proofErr w:type="spellEnd"/>
      <w:r w:rsidRPr="00DF4819">
        <w:rPr>
          <w:rFonts w:ascii="Times New Roman" w:hAnsi="Times New Roman" w:cs="Times New Roman"/>
          <w:sz w:val="28"/>
          <w:szCs w:val="28"/>
          <w:lang w:val="en-US"/>
        </w:rPr>
        <w:t xml:space="preserve"> Bay Boys College have a house named after him</w:t>
      </w:r>
    </w:p>
    <w:p w:rsidR="00444357" w:rsidRDefault="00444357" w:rsidP="00A26098">
      <w:pPr>
        <w:rPr>
          <w:rFonts w:ascii="Times New Roman" w:hAnsi="Times New Roman" w:cs="Times New Roman"/>
          <w:sz w:val="28"/>
          <w:szCs w:val="28"/>
          <w:lang w:val="en-US"/>
        </w:rPr>
      </w:pPr>
      <w:r>
        <w:rPr>
          <w:rFonts w:ascii="Times New Roman" w:hAnsi="Times New Roman" w:cs="Times New Roman"/>
          <w:noProof/>
          <w:sz w:val="28"/>
          <w:szCs w:val="28"/>
        </w:rPr>
        <w:lastRenderedPageBreak/>
        <w:drawing>
          <wp:inline distT="0" distB="0" distL="0" distR="0">
            <wp:extent cx="4953000" cy="2847975"/>
            <wp:effectExtent l="19050" t="0" r="0" b="0"/>
            <wp:docPr id="8" name="Рисунок 1" descr="C:\Users\АЗИЗА\Desktop\TShirtDesig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TShirtDesign.jpg"/>
                    <pic:cNvPicPr>
                      <a:picLocks noChangeAspect="1" noChangeArrowheads="1"/>
                    </pic:cNvPicPr>
                  </pic:nvPicPr>
                  <pic:blipFill>
                    <a:blip r:embed="rId15"/>
                    <a:srcRect/>
                    <a:stretch>
                      <a:fillRect/>
                    </a:stretch>
                  </pic:blipFill>
                  <pic:spPr bwMode="auto">
                    <a:xfrm>
                      <a:off x="0" y="0"/>
                      <a:ext cx="4953000" cy="2847975"/>
                    </a:xfrm>
                    <a:prstGeom prst="rect">
                      <a:avLst/>
                    </a:prstGeom>
                    <a:noFill/>
                    <a:ln w="9525">
                      <a:noFill/>
                      <a:miter lim="800000"/>
                      <a:headEnd/>
                      <a:tailEnd/>
                    </a:ln>
                  </pic:spPr>
                </pic:pic>
              </a:graphicData>
            </a:graphic>
          </wp:inline>
        </w:drawing>
      </w:r>
    </w:p>
    <w:p w:rsidR="00444357" w:rsidRDefault="00444357" w:rsidP="00A26098">
      <w:pPr>
        <w:rPr>
          <w:rFonts w:ascii="Times New Roman" w:hAnsi="Times New Roman" w:cs="Times New Roman"/>
          <w:b/>
          <w:sz w:val="28"/>
          <w:szCs w:val="28"/>
          <w:lang w:val="en-US"/>
        </w:rPr>
      </w:pPr>
      <w:r w:rsidRPr="00444357">
        <w:rPr>
          <w:rFonts w:ascii="Times New Roman" w:hAnsi="Times New Roman" w:cs="Times New Roman"/>
          <w:b/>
          <w:sz w:val="28"/>
          <w:szCs w:val="28"/>
          <w:lang w:val="en-US"/>
        </w:rPr>
        <w:t>Writing about your future Job</w:t>
      </w:r>
    </w:p>
    <w:p w:rsidR="00444357" w:rsidRPr="00444357" w:rsidRDefault="00444357" w:rsidP="00A26098">
      <w:pPr>
        <w:rPr>
          <w:rFonts w:ascii="Times New Roman" w:hAnsi="Times New Roman" w:cs="Times New Roman"/>
          <w:b/>
          <w:sz w:val="28"/>
          <w:szCs w:val="28"/>
          <w:lang w:val="en-US"/>
        </w:rPr>
      </w:pPr>
      <w:r>
        <w:rPr>
          <w:rFonts w:ascii="Times New Roman" w:hAnsi="Times New Roman" w:cs="Times New Roman"/>
          <w:b/>
          <w:sz w:val="28"/>
          <w:szCs w:val="28"/>
          <w:lang w:val="en-US"/>
        </w:rPr>
        <w:t>Advantages and disadvantages</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Recommendations on the preparation of students for classes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Students should understand technical texts of varying difficulty.</w:t>
      </w:r>
    </w:p>
    <w:p w:rsidR="0035036A" w:rsidRPr="000E5D1F" w:rsidRDefault="0035036A" w:rsidP="0035036A">
      <w:pPr>
        <w:pStyle w:val="ad"/>
        <w:rPr>
          <w:rFonts w:ascii="Times New Roman" w:hAnsi="Times New Roman" w:cs="Times New Roman"/>
          <w:sz w:val="28"/>
          <w:szCs w:val="28"/>
          <w:lang w:val="en-US"/>
        </w:rPr>
      </w:pPr>
      <w:proofErr w:type="gramStart"/>
      <w:r w:rsidRPr="000E5D1F">
        <w:rPr>
          <w:rFonts w:ascii="Times New Roman" w:hAnsi="Times New Roman" w:cs="Times New Roman"/>
          <w:sz w:val="28"/>
          <w:szCs w:val="28"/>
          <w:lang w:val="en-US"/>
        </w:rPr>
        <w:t>to</w:t>
      </w:r>
      <w:proofErr w:type="gramEnd"/>
      <w:r w:rsidRPr="000E5D1F">
        <w:rPr>
          <w:rFonts w:ascii="Times New Roman" w:hAnsi="Times New Roman" w:cs="Times New Roman"/>
          <w:sz w:val="28"/>
          <w:szCs w:val="28"/>
          <w:lang w:val="en-US"/>
        </w:rPr>
        <w:t xml:space="preserve"> search for more information contained in the text.</w:t>
      </w:r>
    </w:p>
    <w:p w:rsidR="0035036A" w:rsidRPr="00F45C09" w:rsidRDefault="0035036A" w:rsidP="0035036A">
      <w:pPr>
        <w:pStyle w:val="ad"/>
        <w:rPr>
          <w:rFonts w:ascii="Times New Roman" w:hAnsi="Times New Roman" w:cs="Times New Roman"/>
          <w:sz w:val="28"/>
          <w:szCs w:val="28"/>
          <w:lang w:val="en-US"/>
        </w:rPr>
      </w:pPr>
      <w:proofErr w:type="gramStart"/>
      <w:r w:rsidRPr="00F45C09">
        <w:rPr>
          <w:rFonts w:ascii="Times New Roman" w:hAnsi="Times New Roman" w:cs="Times New Roman"/>
          <w:sz w:val="28"/>
          <w:szCs w:val="28"/>
          <w:lang w:val="en-US"/>
        </w:rPr>
        <w:t>to</w:t>
      </w:r>
      <w:proofErr w:type="gramEnd"/>
      <w:r w:rsidRPr="00F45C09">
        <w:rPr>
          <w:rFonts w:ascii="Times New Roman" w:hAnsi="Times New Roman" w:cs="Times New Roman"/>
          <w:sz w:val="28"/>
          <w:szCs w:val="28"/>
          <w:lang w:val="en-US"/>
        </w:rPr>
        <w:t xml:space="preserve"> generalize (synthesize) the received information from several texts;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find sentences, paragraphs, which can be used to argue their point of view during the discussion, the conversation;</w:t>
      </w:r>
    </w:p>
    <w:p w:rsidR="0035036A" w:rsidRPr="000E5D1F" w:rsidRDefault="0035036A" w:rsidP="0035036A">
      <w:pPr>
        <w:pStyle w:val="ad"/>
        <w:rPr>
          <w:rFonts w:ascii="Times New Roman" w:hAnsi="Times New Roman" w:cs="Times New Roman"/>
          <w:sz w:val="28"/>
          <w:szCs w:val="28"/>
          <w:lang w:val="en-US"/>
        </w:rPr>
      </w:pPr>
      <w:proofErr w:type="gramStart"/>
      <w:r w:rsidRPr="000E5D1F">
        <w:rPr>
          <w:rFonts w:ascii="Times New Roman" w:hAnsi="Times New Roman" w:cs="Times New Roman"/>
          <w:sz w:val="28"/>
          <w:szCs w:val="28"/>
          <w:lang w:val="en-US"/>
        </w:rPr>
        <w:t>comments</w:t>
      </w:r>
      <w:proofErr w:type="gramEnd"/>
      <w:r w:rsidRPr="000E5D1F">
        <w:rPr>
          <w:rFonts w:ascii="Times New Roman" w:hAnsi="Times New Roman" w:cs="Times New Roman"/>
          <w:sz w:val="28"/>
          <w:szCs w:val="28"/>
          <w:lang w:val="en-US"/>
        </w:rPr>
        <w:t xml:space="preserve"> contained in the text of the facts and events;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 xml:space="preserve">-to select information to </w:t>
      </w:r>
      <w:proofErr w:type="gramStart"/>
      <w:r w:rsidRPr="000E5D1F">
        <w:rPr>
          <w:rFonts w:ascii="Times New Roman" w:hAnsi="Times New Roman" w:cs="Times New Roman"/>
          <w:sz w:val="28"/>
          <w:szCs w:val="28"/>
          <w:lang w:val="en-US"/>
        </w:rPr>
        <w:t>report .</w:t>
      </w:r>
      <w:proofErr w:type="gramEnd"/>
    </w:p>
    <w:p w:rsidR="0035036A" w:rsidRDefault="0035036A" w:rsidP="0035036A">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35036A" w:rsidRPr="00F45C09" w:rsidRDefault="0035036A" w:rsidP="0035036A">
      <w:pPr>
        <w:pStyle w:val="ad"/>
        <w:rPr>
          <w:rFonts w:ascii="Times New Roman" w:hAnsi="Times New Roman" w:cs="Times New Roman"/>
          <w:sz w:val="28"/>
          <w:szCs w:val="28"/>
          <w:lang w:val="en-US"/>
        </w:rPr>
      </w:pPr>
      <w:proofErr w:type="gramStart"/>
      <w:r w:rsidRPr="00F45C09">
        <w:rPr>
          <w:rFonts w:ascii="Times New Roman" w:hAnsi="Times New Roman" w:cs="Times New Roman"/>
          <w:sz w:val="28"/>
          <w:szCs w:val="28"/>
          <w:lang w:val="en-US"/>
        </w:rPr>
        <w:t>to</w:t>
      </w:r>
      <w:proofErr w:type="gramEnd"/>
      <w:r w:rsidRPr="00F45C09">
        <w:rPr>
          <w:rFonts w:ascii="Times New Roman" w:hAnsi="Times New Roman" w:cs="Times New Roman"/>
          <w:sz w:val="28"/>
          <w:szCs w:val="28"/>
          <w:lang w:val="en-US"/>
        </w:rPr>
        <w:t xml:space="preserve"> read texts with the extraction of complete and accurate information:</w:t>
      </w:r>
    </w:p>
    <w:p w:rsidR="0035036A" w:rsidRPr="00F45C09" w:rsidRDefault="0035036A" w:rsidP="0035036A">
      <w:pPr>
        <w:pStyle w:val="ad"/>
        <w:rPr>
          <w:rFonts w:ascii="Times New Roman" w:hAnsi="Times New Roman" w:cs="Times New Roman"/>
          <w:sz w:val="28"/>
          <w:szCs w:val="28"/>
          <w:lang w:val="en-US"/>
        </w:rPr>
      </w:pPr>
      <w:proofErr w:type="gramStart"/>
      <w:r w:rsidRPr="00F45C09">
        <w:rPr>
          <w:rFonts w:ascii="Times New Roman" w:hAnsi="Times New Roman" w:cs="Times New Roman"/>
          <w:sz w:val="28"/>
          <w:szCs w:val="28"/>
          <w:lang w:val="en-US"/>
        </w:rPr>
        <w:t>to</w:t>
      </w:r>
      <w:proofErr w:type="gramEnd"/>
      <w:r w:rsidRPr="00F45C09">
        <w:rPr>
          <w:rFonts w:ascii="Times New Roman" w:hAnsi="Times New Roman" w:cs="Times New Roman"/>
          <w:sz w:val="28"/>
          <w:szCs w:val="28"/>
          <w:lang w:val="en-US"/>
        </w:rPr>
        <w:t xml:space="preserve"> search for the information you need, annotate and abstracted texts:</w:t>
      </w:r>
    </w:p>
    <w:p w:rsidR="0035036A" w:rsidRPr="000E5D1F" w:rsidRDefault="0035036A" w:rsidP="0035036A">
      <w:pPr>
        <w:pStyle w:val="ad"/>
        <w:rPr>
          <w:rFonts w:ascii="Times New Roman" w:hAnsi="Times New Roman" w:cs="Times New Roman"/>
          <w:sz w:val="28"/>
          <w:szCs w:val="28"/>
          <w:lang w:val="en-US"/>
        </w:rPr>
      </w:pPr>
      <w:proofErr w:type="gramStart"/>
      <w:r w:rsidRPr="000E5D1F">
        <w:rPr>
          <w:rFonts w:ascii="Times New Roman" w:hAnsi="Times New Roman" w:cs="Times New Roman"/>
          <w:sz w:val="28"/>
          <w:szCs w:val="28"/>
          <w:lang w:val="en-US"/>
        </w:rPr>
        <w:t>to</w:t>
      </w:r>
      <w:proofErr w:type="gramEnd"/>
      <w:r w:rsidRPr="000E5D1F">
        <w:rPr>
          <w:rFonts w:ascii="Times New Roman" w:hAnsi="Times New Roman" w:cs="Times New Roman"/>
          <w:sz w:val="28"/>
          <w:szCs w:val="28"/>
          <w:lang w:val="en-US"/>
        </w:rPr>
        <w:t xml:space="preserve"> keep the conversation in English language within the studied theme:</w:t>
      </w:r>
    </w:p>
    <w:p w:rsidR="0035036A" w:rsidRPr="000E5D1F" w:rsidRDefault="0035036A" w:rsidP="0035036A">
      <w:pPr>
        <w:pStyle w:val="ad"/>
        <w:rPr>
          <w:rFonts w:ascii="Times New Roman" w:hAnsi="Times New Roman" w:cs="Times New Roman"/>
          <w:sz w:val="28"/>
          <w:szCs w:val="28"/>
          <w:lang w:val="en-US"/>
        </w:rPr>
      </w:pPr>
      <w:proofErr w:type="gramStart"/>
      <w:r w:rsidRPr="000E5D1F">
        <w:rPr>
          <w:rFonts w:ascii="Times New Roman" w:hAnsi="Times New Roman" w:cs="Times New Roman"/>
          <w:sz w:val="28"/>
          <w:szCs w:val="28"/>
          <w:lang w:val="en-US"/>
        </w:rPr>
        <w:t>to</w:t>
      </w:r>
      <w:proofErr w:type="gramEnd"/>
      <w:r w:rsidRPr="000E5D1F">
        <w:rPr>
          <w:rFonts w:ascii="Times New Roman" w:hAnsi="Times New Roman" w:cs="Times New Roman"/>
          <w:sz w:val="28"/>
          <w:szCs w:val="28"/>
          <w:lang w:val="en-US"/>
        </w:rPr>
        <w:t xml:space="preserve"> do exercises</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(2) Cambridge University Press</w:t>
      </w:r>
    </w:p>
    <w:p w:rsidR="0035036A" w:rsidRDefault="0035036A" w:rsidP="0035036A">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eastAsia="Times New Roman" w:hAnsi="Times New Roman" w:cs="Times New Roman"/>
          <w:sz w:val="28"/>
          <w:szCs w:val="28"/>
          <w:lang w:val="en-US"/>
        </w:rPr>
        <w:t>Prepare the report on the theme: “</w:t>
      </w:r>
      <w:r w:rsidR="00444357" w:rsidRPr="0011451C">
        <w:rPr>
          <w:rFonts w:ascii="Times New Roman" w:hAnsi="Times New Roman" w:cs="Times New Roman"/>
          <w:sz w:val="28"/>
          <w:szCs w:val="28"/>
          <w:lang w:val="en-US"/>
        </w:rPr>
        <w:t xml:space="preserve">Bernhard </w:t>
      </w:r>
      <w:proofErr w:type="spellStart"/>
      <w:r w:rsidR="00444357" w:rsidRPr="0011451C">
        <w:rPr>
          <w:rFonts w:ascii="Times New Roman" w:hAnsi="Times New Roman" w:cs="Times New Roman"/>
          <w:sz w:val="28"/>
          <w:szCs w:val="28"/>
          <w:lang w:val="en-US"/>
        </w:rPr>
        <w:t>Lauritz</w:t>
      </w:r>
      <w:proofErr w:type="spellEnd"/>
      <w:r w:rsidR="00444357" w:rsidRPr="0011451C">
        <w:rPr>
          <w:rFonts w:ascii="Times New Roman" w:hAnsi="Times New Roman" w:cs="Times New Roman"/>
          <w:sz w:val="28"/>
          <w:szCs w:val="28"/>
          <w:lang w:val="en-US"/>
        </w:rPr>
        <w:t xml:space="preserve"> </w:t>
      </w:r>
      <w:proofErr w:type="spellStart"/>
      <w:r w:rsidR="00444357" w:rsidRPr="0011451C">
        <w:rPr>
          <w:rFonts w:ascii="Times New Roman" w:hAnsi="Times New Roman" w:cs="Times New Roman"/>
          <w:sz w:val="28"/>
          <w:szCs w:val="28"/>
          <w:lang w:val="en-US"/>
        </w:rPr>
        <w:t>Frederik</w:t>
      </w:r>
      <w:proofErr w:type="spellEnd"/>
      <w:r w:rsidR="00444357" w:rsidRPr="0011451C">
        <w:rPr>
          <w:rFonts w:ascii="Times New Roman" w:hAnsi="Times New Roman" w:cs="Times New Roman"/>
          <w:sz w:val="28"/>
          <w:szCs w:val="28"/>
          <w:lang w:val="en-US"/>
        </w:rPr>
        <w:t xml:space="preserve"> Bang</w:t>
      </w:r>
      <w:proofErr w:type="gramStart"/>
      <w:r w:rsidR="00444357" w:rsidRPr="0011451C">
        <w:rPr>
          <w:rFonts w:ascii="Times New Roman" w:hAnsi="Times New Roman" w:cs="Times New Roman"/>
          <w:sz w:val="28"/>
          <w:szCs w:val="28"/>
          <w:lang w:val="en-US"/>
        </w:rPr>
        <w:t xml:space="preserve">  </w:t>
      </w:r>
      <w:r w:rsidR="00444357">
        <w:rPr>
          <w:rFonts w:ascii="Times New Roman" w:hAnsi="Times New Roman" w:cs="Times New Roman"/>
          <w:sz w:val="28"/>
          <w:szCs w:val="28"/>
          <w:lang w:val="en-US"/>
        </w:rPr>
        <w:t>and</w:t>
      </w:r>
      <w:proofErr w:type="gramEnd"/>
      <w:r w:rsidR="00444357">
        <w:rPr>
          <w:rFonts w:ascii="Times New Roman" w:hAnsi="Times New Roman" w:cs="Times New Roman"/>
          <w:sz w:val="28"/>
          <w:szCs w:val="28"/>
          <w:lang w:val="en-US"/>
        </w:rPr>
        <w:t xml:space="preserve"> </w:t>
      </w:r>
      <w:r w:rsidR="00FC080A" w:rsidRPr="0011451C">
        <w:rPr>
          <w:rFonts w:ascii="Times New Roman" w:hAnsi="Times New Roman" w:cs="Times New Roman"/>
          <w:sz w:val="28"/>
          <w:szCs w:val="28"/>
          <w:lang w:val="en-US"/>
        </w:rPr>
        <w:t>Peter Charles Doherty</w:t>
      </w:r>
      <w:r w:rsidR="00444357">
        <w:rPr>
          <w:rFonts w:ascii="Times New Roman" w:hAnsi="Times New Roman" w:cs="Times New Roman"/>
          <w:sz w:val="28"/>
          <w:szCs w:val="28"/>
          <w:lang w:val="en-US"/>
        </w:rPr>
        <w:t xml:space="preserve">  </w:t>
      </w:r>
      <w:r w:rsidR="00710B0A" w:rsidRPr="00E656E9">
        <w:rPr>
          <w:rFonts w:ascii="Times New Roman" w:hAnsi="Times New Roman" w:cs="Times New Roman"/>
          <w:sz w:val="28"/>
          <w:szCs w:val="28"/>
          <w:lang w:val="en-US"/>
        </w:rPr>
        <w:t>”</w:t>
      </w:r>
    </w:p>
    <w:p w:rsidR="0035036A" w:rsidRPr="00F45C09" w:rsidRDefault="0035036A" w:rsidP="0035036A">
      <w:pPr>
        <w:pStyle w:val="ad"/>
        <w:rPr>
          <w:rFonts w:ascii="Times New Roman" w:hAnsi="Times New Roman" w:cs="Times New Roman"/>
          <w:sz w:val="28"/>
          <w:szCs w:val="28"/>
          <w:lang w:val="en-US"/>
        </w:rPr>
      </w:pPr>
      <w:r w:rsidRPr="000E5D1F">
        <w:rPr>
          <w:rFonts w:ascii="Times New Roman" w:eastAsia="Times New Roman" w:hAnsi="Times New Roman" w:cs="Times New Roman"/>
          <w:sz w:val="28"/>
          <w:szCs w:val="28"/>
          <w:lang w:val="en-US"/>
        </w:rPr>
        <w:t>Make up the situation</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Control questions</w:t>
      </w:r>
    </w:p>
    <w:p w:rsidR="00DF4819" w:rsidRDefault="00444357" w:rsidP="0035036A">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Name </w:t>
      </w:r>
      <w:r w:rsidR="00613999" w:rsidRPr="0011451C">
        <w:rPr>
          <w:rFonts w:ascii="Times New Roman" w:hAnsi="Times New Roman" w:cs="Times New Roman"/>
          <w:sz w:val="28"/>
          <w:szCs w:val="28"/>
          <w:lang w:val="en-US"/>
        </w:rPr>
        <w:t>Peter Charles Doherty</w:t>
      </w:r>
      <w:r>
        <w:rPr>
          <w:rFonts w:ascii="Times New Roman" w:hAnsi="Times New Roman" w:cs="Times New Roman"/>
          <w:sz w:val="28"/>
          <w:szCs w:val="28"/>
          <w:lang w:val="en-US"/>
        </w:rPr>
        <w:t>’s</w:t>
      </w:r>
      <w:r w:rsidRPr="00444357">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and </w:t>
      </w:r>
      <w:r w:rsidRPr="0011451C">
        <w:rPr>
          <w:rFonts w:ascii="Times New Roman" w:hAnsi="Times New Roman" w:cs="Times New Roman"/>
          <w:sz w:val="28"/>
          <w:szCs w:val="28"/>
          <w:lang w:val="en-US"/>
        </w:rPr>
        <w:t xml:space="preserve">Bernhard </w:t>
      </w:r>
      <w:proofErr w:type="spellStart"/>
      <w:r w:rsidRPr="0011451C">
        <w:rPr>
          <w:rFonts w:ascii="Times New Roman" w:hAnsi="Times New Roman" w:cs="Times New Roman"/>
          <w:sz w:val="28"/>
          <w:szCs w:val="28"/>
          <w:lang w:val="en-US"/>
        </w:rPr>
        <w:t>Lauritz</w:t>
      </w:r>
      <w:proofErr w:type="spellEnd"/>
      <w:r w:rsidRPr="0011451C">
        <w:rPr>
          <w:rFonts w:ascii="Times New Roman" w:hAnsi="Times New Roman" w:cs="Times New Roman"/>
          <w:sz w:val="28"/>
          <w:szCs w:val="28"/>
          <w:lang w:val="en-US"/>
        </w:rPr>
        <w:t xml:space="preserve"> </w:t>
      </w:r>
      <w:proofErr w:type="spellStart"/>
      <w:r w:rsidRPr="0011451C">
        <w:rPr>
          <w:rFonts w:ascii="Times New Roman" w:hAnsi="Times New Roman" w:cs="Times New Roman"/>
          <w:sz w:val="28"/>
          <w:szCs w:val="28"/>
          <w:lang w:val="en-US"/>
        </w:rPr>
        <w:t>Frederik</w:t>
      </w:r>
      <w:proofErr w:type="spellEnd"/>
      <w:r w:rsidRPr="0011451C">
        <w:rPr>
          <w:rFonts w:ascii="Times New Roman" w:hAnsi="Times New Roman" w:cs="Times New Roman"/>
          <w:sz w:val="28"/>
          <w:szCs w:val="28"/>
          <w:lang w:val="en-US"/>
        </w:rPr>
        <w:t xml:space="preserve"> </w:t>
      </w:r>
      <w:proofErr w:type="gramStart"/>
      <w:r w:rsidRPr="0011451C">
        <w:rPr>
          <w:rFonts w:ascii="Times New Roman" w:hAnsi="Times New Roman" w:cs="Times New Roman"/>
          <w:sz w:val="28"/>
          <w:szCs w:val="28"/>
          <w:lang w:val="en-US"/>
        </w:rPr>
        <w:t>Bang</w:t>
      </w:r>
      <w:r>
        <w:rPr>
          <w:rFonts w:ascii="Times New Roman" w:hAnsi="Times New Roman" w:cs="Times New Roman"/>
          <w:sz w:val="28"/>
          <w:szCs w:val="28"/>
          <w:lang w:val="en-US"/>
        </w:rPr>
        <w:t>’s  works</w:t>
      </w:r>
      <w:proofErr w:type="gramEnd"/>
      <w:r w:rsidRPr="0011451C">
        <w:rPr>
          <w:rFonts w:ascii="Times New Roman" w:hAnsi="Times New Roman" w:cs="Times New Roman"/>
          <w:sz w:val="28"/>
          <w:szCs w:val="28"/>
          <w:lang w:val="en-US"/>
        </w:rPr>
        <w:t> </w:t>
      </w:r>
    </w:p>
    <w:p w:rsidR="0035036A" w:rsidRPr="00F45C09" w:rsidRDefault="0035036A" w:rsidP="0035036A">
      <w:pPr>
        <w:pStyle w:val="ad"/>
        <w:rPr>
          <w:rFonts w:ascii="Times New Roman" w:hAnsi="Times New Roman" w:cs="Times New Roman"/>
          <w:b/>
          <w:sz w:val="28"/>
          <w:szCs w:val="28"/>
          <w:lang w:val="en-US"/>
        </w:rPr>
      </w:pPr>
      <w:proofErr w:type="spellStart"/>
      <w:r w:rsidRPr="00F45C09">
        <w:rPr>
          <w:rFonts w:ascii="Times New Roman" w:hAnsi="Times New Roman" w:cs="Times New Roman"/>
          <w:b/>
          <w:sz w:val="28"/>
          <w:szCs w:val="28"/>
          <w:lang w:val="en-US"/>
        </w:rPr>
        <w:t>Taks</w:t>
      </w:r>
      <w:proofErr w:type="spellEnd"/>
      <w:r w:rsidRPr="00F45C09">
        <w:rPr>
          <w:rFonts w:ascii="Times New Roman" w:hAnsi="Times New Roman" w:cs="Times New Roman"/>
          <w:b/>
          <w:sz w:val="28"/>
          <w:szCs w:val="28"/>
          <w:lang w:val="en-US"/>
        </w:rPr>
        <w:t xml:space="preserve"> for SIW</w:t>
      </w:r>
    </w:p>
    <w:p w:rsidR="0035036A" w:rsidRPr="000E5D1F" w:rsidRDefault="0035036A" w:rsidP="0035036A">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1. Give the main idea of the text.</w:t>
      </w:r>
    </w:p>
    <w:p w:rsidR="0035036A" w:rsidRPr="000E5D1F" w:rsidRDefault="0035036A" w:rsidP="0035036A">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2. Find the information describing this text.</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eastAsia="Times New Roman" w:hAnsi="Times New Roman" w:cs="Times New Roman"/>
          <w:sz w:val="28"/>
          <w:szCs w:val="28"/>
          <w:lang w:val="en-US"/>
        </w:rPr>
        <w:t>3. Rea</w:t>
      </w:r>
      <w:r w:rsidR="00710B0A">
        <w:rPr>
          <w:rFonts w:ascii="Times New Roman" w:eastAsia="Times New Roman" w:hAnsi="Times New Roman" w:cs="Times New Roman"/>
          <w:sz w:val="28"/>
          <w:szCs w:val="28"/>
          <w:lang w:val="en-US"/>
        </w:rPr>
        <w:t xml:space="preserve">d </w:t>
      </w:r>
      <w:r w:rsidRPr="00F45C09">
        <w:rPr>
          <w:rFonts w:ascii="Times New Roman" w:eastAsia="Times New Roman" w:hAnsi="Times New Roman" w:cs="Times New Roman"/>
          <w:sz w:val="28"/>
          <w:szCs w:val="28"/>
          <w:lang w:val="en-US"/>
        </w:rPr>
        <w:t>the text and find characteri</w:t>
      </w:r>
      <w:r w:rsidRPr="00F45C09">
        <w:rPr>
          <w:rFonts w:ascii="Times New Roman" w:hAnsi="Times New Roman" w:cs="Times New Roman"/>
          <w:sz w:val="28"/>
          <w:szCs w:val="28"/>
          <w:lang w:val="en-US"/>
        </w:rPr>
        <w:t xml:space="preserve">stics of </w:t>
      </w:r>
      <w:r w:rsidR="00FC080A">
        <w:rPr>
          <w:rFonts w:ascii="Times New Roman" w:hAnsi="Times New Roman" w:cs="Times New Roman"/>
          <w:sz w:val="28"/>
          <w:szCs w:val="28"/>
          <w:lang w:val="en-US"/>
        </w:rPr>
        <w:t>a vet</w:t>
      </w:r>
      <w:r w:rsidR="00444357">
        <w:rPr>
          <w:rFonts w:ascii="Times New Roman" w:hAnsi="Times New Roman" w:cs="Times New Roman"/>
          <w:sz w:val="28"/>
          <w:szCs w:val="28"/>
          <w:lang w:val="en-US"/>
        </w:rPr>
        <w:t>’s works</w:t>
      </w:r>
      <w:r w:rsidRPr="00F45C09">
        <w:rPr>
          <w:rFonts w:ascii="Times New Roman" w:hAnsi="Times New Roman" w:cs="Times New Roman"/>
          <w:sz w:val="28"/>
          <w:szCs w:val="28"/>
          <w:lang w:val="en-US"/>
        </w:rPr>
        <w:t xml:space="preserve"> </w:t>
      </w:r>
    </w:p>
    <w:p w:rsidR="00DF4819" w:rsidRPr="00F45C09" w:rsidRDefault="00DF4819" w:rsidP="00DF4819">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Recommended literature</w:t>
      </w:r>
    </w:p>
    <w:p w:rsidR="00DF4819" w:rsidRDefault="00DF4819" w:rsidP="00DF4819">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Main literature</w:t>
      </w:r>
      <w:r w:rsidRPr="00F45C09">
        <w:rPr>
          <w:rFonts w:ascii="Times New Roman" w:hAnsi="Times New Roman" w:cs="Times New Roman"/>
          <w:b/>
          <w:sz w:val="28"/>
          <w:szCs w:val="28"/>
          <w:lang w:val="kk-KZ"/>
        </w:rPr>
        <w:t>:</w:t>
      </w:r>
    </w:p>
    <w:p w:rsidR="00DF4819" w:rsidRPr="00B7474D" w:rsidRDefault="00DF4819" w:rsidP="00DF4819">
      <w:pPr>
        <w:pStyle w:val="ad"/>
        <w:rPr>
          <w:rFonts w:ascii="Times New Roman" w:hAnsi="Times New Roman" w:cs="Times New Roman"/>
          <w:sz w:val="28"/>
          <w:szCs w:val="28"/>
          <w:lang w:val="en-US"/>
        </w:rPr>
      </w:pPr>
      <w:r>
        <w:rPr>
          <w:rFonts w:ascii="Times New Roman" w:hAnsi="Times New Roman" w:cs="Times New Roman"/>
          <w:sz w:val="28"/>
          <w:szCs w:val="28"/>
          <w:lang w:val="en-US"/>
        </w:rPr>
        <w:lastRenderedPageBreak/>
        <w:t>1</w:t>
      </w:r>
      <w:r w:rsidRPr="00B7474D">
        <w:rPr>
          <w:rFonts w:ascii="Times New Roman" w:hAnsi="Times New Roman" w:cs="Times New Roman"/>
          <w:sz w:val="28"/>
          <w:szCs w:val="28"/>
          <w:lang w:val="en-US"/>
        </w:rPr>
        <w:t xml:space="preserve">. Kate </w:t>
      </w:r>
      <w:proofErr w:type="spellStart"/>
      <w:proofErr w:type="gramStart"/>
      <w:r w:rsidRPr="00B7474D">
        <w:rPr>
          <w:rFonts w:ascii="Times New Roman" w:hAnsi="Times New Roman" w:cs="Times New Roman"/>
          <w:sz w:val="28"/>
          <w:szCs w:val="28"/>
          <w:lang w:val="en-US"/>
        </w:rPr>
        <w:t>pickering</w:t>
      </w:r>
      <w:proofErr w:type="spellEnd"/>
      <w:proofErr w:type="gramEnd"/>
      <w:r w:rsidRPr="00B7474D">
        <w:rPr>
          <w:rFonts w:ascii="Times New Roman" w:hAnsi="Times New Roman" w:cs="Times New Roman"/>
          <w:sz w:val="28"/>
          <w:szCs w:val="28"/>
          <w:lang w:val="en-US"/>
        </w:rPr>
        <w:t>&amp; Jackie</w:t>
      </w:r>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McAvoy</w:t>
      </w:r>
      <w:proofErr w:type="spellEnd"/>
      <w:r>
        <w:rPr>
          <w:rFonts w:ascii="Times New Roman" w:hAnsi="Times New Roman" w:cs="Times New Roman"/>
          <w:sz w:val="28"/>
          <w:szCs w:val="28"/>
          <w:lang w:val="en-US"/>
        </w:rPr>
        <w:t xml:space="preserve"> Global English,</w:t>
      </w:r>
      <w:r w:rsidRPr="00B7474D">
        <w:rPr>
          <w:rFonts w:ascii="Times New Roman" w:hAnsi="Times New Roman" w:cs="Times New Roman"/>
          <w:sz w:val="28"/>
          <w:szCs w:val="28"/>
          <w:lang w:val="en-US"/>
        </w:rPr>
        <w:t xml:space="preserve"> </w:t>
      </w:r>
      <w:proofErr w:type="spellStart"/>
      <w:r w:rsidRPr="00B7474D">
        <w:rPr>
          <w:rFonts w:ascii="Times New Roman" w:hAnsi="Times New Roman" w:cs="Times New Roman"/>
          <w:sz w:val="28"/>
          <w:szCs w:val="28"/>
          <w:lang w:val="en-US"/>
        </w:rPr>
        <w:t>coursebookMacmillan</w:t>
      </w:r>
      <w:proofErr w:type="spellEnd"/>
      <w:r w:rsidRPr="00B7474D">
        <w:rPr>
          <w:rFonts w:ascii="Times New Roman" w:hAnsi="Times New Roman" w:cs="Times New Roman"/>
          <w:sz w:val="28"/>
          <w:szCs w:val="28"/>
          <w:lang w:val="en-US"/>
        </w:rPr>
        <w:t xml:space="preserve"> 2010</w:t>
      </w:r>
    </w:p>
    <w:p w:rsidR="00DF4819" w:rsidRPr="00B20D88" w:rsidRDefault="00DF4819" w:rsidP="00DF4819">
      <w:pPr>
        <w:pStyle w:val="ad"/>
        <w:rPr>
          <w:rFonts w:ascii="Times New Roman" w:hAnsi="Times New Roman" w:cs="Times New Roman"/>
          <w:sz w:val="28"/>
          <w:szCs w:val="28"/>
          <w:lang w:val="en-US"/>
        </w:rPr>
      </w:pPr>
      <w:r>
        <w:rPr>
          <w:rFonts w:ascii="Times New Roman" w:hAnsi="Times New Roman" w:cs="Times New Roman"/>
          <w:sz w:val="28"/>
          <w:szCs w:val="28"/>
          <w:lang w:val="en-US"/>
        </w:rPr>
        <w:t>2</w:t>
      </w:r>
      <w:r w:rsidRPr="00B20D88">
        <w:rPr>
          <w:rFonts w:ascii="Times New Roman" w:hAnsi="Times New Roman" w:cs="Times New Roman"/>
          <w:sz w:val="28"/>
          <w:szCs w:val="28"/>
          <w:lang w:val="en-US"/>
        </w:rPr>
        <w:t>. Sue Kay &amp; Vaughan Jones. Inside Out, Elementary, Pre-Intermediate Macmillan 2007</w:t>
      </w:r>
    </w:p>
    <w:p w:rsidR="00DF4819" w:rsidRPr="00B20D88" w:rsidRDefault="00DF4819" w:rsidP="00DF4819">
      <w:pPr>
        <w:pStyle w:val="ad"/>
        <w:rPr>
          <w:rFonts w:ascii="Times New Roman" w:hAnsi="Times New Roman" w:cs="Times New Roman"/>
          <w:sz w:val="28"/>
          <w:szCs w:val="28"/>
          <w:lang w:val="en-US"/>
        </w:rPr>
      </w:pPr>
      <w:r>
        <w:rPr>
          <w:rFonts w:ascii="Times New Roman" w:hAnsi="Times New Roman" w:cs="Times New Roman"/>
          <w:sz w:val="28"/>
          <w:szCs w:val="28"/>
          <w:lang w:val="en-US"/>
        </w:rPr>
        <w:t>3</w:t>
      </w:r>
      <w:r w:rsidRPr="00B20D88">
        <w:rPr>
          <w:rFonts w:ascii="Times New Roman" w:hAnsi="Times New Roman" w:cs="Times New Roman"/>
          <w:sz w:val="28"/>
          <w:szCs w:val="28"/>
          <w:lang w:val="en-US"/>
        </w:rPr>
        <w:t xml:space="preserve">. Professional English in Use. Cambridge, Santiago </w:t>
      </w:r>
      <w:proofErr w:type="spellStart"/>
      <w:r w:rsidRPr="00B20D88">
        <w:rPr>
          <w:rFonts w:ascii="Times New Roman" w:hAnsi="Times New Roman" w:cs="Times New Roman"/>
          <w:sz w:val="28"/>
          <w:szCs w:val="28"/>
          <w:lang w:val="en-US"/>
        </w:rPr>
        <w:t>RemachaEsteras</w:t>
      </w:r>
      <w:proofErr w:type="spellEnd"/>
      <w:r w:rsidRPr="00B20D88">
        <w:rPr>
          <w:rFonts w:ascii="Times New Roman" w:hAnsi="Times New Roman" w:cs="Times New Roman"/>
          <w:sz w:val="28"/>
          <w:szCs w:val="28"/>
          <w:lang w:val="en-US"/>
        </w:rPr>
        <w:t xml:space="preserve">, Elena Marco Fabre. </w:t>
      </w:r>
    </w:p>
    <w:p w:rsidR="00DF4819" w:rsidRPr="00B20D88" w:rsidRDefault="00DF4819" w:rsidP="00DF4819">
      <w:pPr>
        <w:pStyle w:val="ad"/>
        <w:rPr>
          <w:rFonts w:ascii="Times New Roman" w:hAnsi="Times New Roman" w:cs="Times New Roman"/>
          <w:sz w:val="28"/>
          <w:szCs w:val="28"/>
          <w:lang w:val="en-US"/>
        </w:rPr>
      </w:pPr>
      <w:proofErr w:type="gramStart"/>
      <w:r>
        <w:rPr>
          <w:rFonts w:ascii="Times New Roman" w:hAnsi="Times New Roman" w:cs="Times New Roman"/>
          <w:sz w:val="28"/>
          <w:szCs w:val="28"/>
          <w:lang w:val="en-US"/>
        </w:rPr>
        <w:t>4</w:t>
      </w:r>
      <w:r w:rsidRPr="00B20D88">
        <w:rPr>
          <w:rFonts w:ascii="Times New Roman" w:hAnsi="Times New Roman" w:cs="Times New Roman"/>
          <w:sz w:val="28"/>
          <w:szCs w:val="28"/>
          <w:lang w:val="en-US"/>
        </w:rPr>
        <w:t xml:space="preserve">. Peter </w:t>
      </w:r>
      <w:proofErr w:type="spellStart"/>
      <w:r w:rsidRPr="00B20D88">
        <w:rPr>
          <w:rFonts w:ascii="Times New Roman" w:hAnsi="Times New Roman" w:cs="Times New Roman"/>
          <w:sz w:val="28"/>
          <w:szCs w:val="28"/>
          <w:lang w:val="en-US"/>
        </w:rPr>
        <w:t>Maggs</w:t>
      </w:r>
      <w:proofErr w:type="spellEnd"/>
      <w:r w:rsidRPr="00B20D88">
        <w:rPr>
          <w:rFonts w:ascii="Times New Roman" w:hAnsi="Times New Roman" w:cs="Times New Roman"/>
          <w:sz w:val="28"/>
          <w:szCs w:val="28"/>
          <w:lang w:val="en-US"/>
        </w:rPr>
        <w:t>&amp; Jenny Quintana.</w:t>
      </w:r>
      <w:proofErr w:type="gramEnd"/>
      <w:r w:rsidRPr="00B20D88">
        <w:rPr>
          <w:rFonts w:ascii="Times New Roman" w:hAnsi="Times New Roman" w:cs="Times New Roman"/>
          <w:sz w:val="28"/>
          <w:szCs w:val="28"/>
          <w:lang w:val="en-US"/>
        </w:rPr>
        <w:t xml:space="preserve"> Move. </w:t>
      </w:r>
      <w:proofErr w:type="gramStart"/>
      <w:r w:rsidRPr="00B20D88">
        <w:rPr>
          <w:rFonts w:ascii="Times New Roman" w:hAnsi="Times New Roman" w:cs="Times New Roman"/>
          <w:sz w:val="28"/>
          <w:szCs w:val="28"/>
          <w:lang w:val="en-US"/>
        </w:rPr>
        <w:t>Elementary.</w:t>
      </w:r>
      <w:proofErr w:type="gramEnd"/>
      <w:r w:rsidRPr="00B20D88">
        <w:rPr>
          <w:rFonts w:ascii="Times New Roman" w:hAnsi="Times New Roman" w:cs="Times New Roman"/>
          <w:sz w:val="28"/>
          <w:szCs w:val="28"/>
          <w:lang w:val="en-US"/>
        </w:rPr>
        <w:t xml:space="preserve"> Macmillan 2007</w:t>
      </w:r>
    </w:p>
    <w:p w:rsidR="00DF4819" w:rsidRPr="00B20D88" w:rsidRDefault="00DF4819" w:rsidP="00DF4819">
      <w:pPr>
        <w:pStyle w:val="ad"/>
        <w:rPr>
          <w:rFonts w:ascii="Times New Roman" w:hAnsi="Times New Roman" w:cs="Times New Roman"/>
          <w:sz w:val="28"/>
          <w:szCs w:val="28"/>
          <w:lang w:val="en-US"/>
        </w:rPr>
      </w:pPr>
      <w:proofErr w:type="gramStart"/>
      <w:r>
        <w:rPr>
          <w:rFonts w:ascii="Times New Roman" w:hAnsi="Times New Roman" w:cs="Times New Roman"/>
          <w:sz w:val="28"/>
          <w:szCs w:val="28"/>
          <w:lang w:val="en-US"/>
        </w:rPr>
        <w:t>5</w:t>
      </w:r>
      <w:r w:rsidRPr="00B20D88">
        <w:rPr>
          <w:rFonts w:ascii="Times New Roman" w:hAnsi="Times New Roman" w:cs="Times New Roman"/>
          <w:sz w:val="28"/>
          <w:szCs w:val="28"/>
          <w:lang w:val="en-US"/>
        </w:rPr>
        <w:t xml:space="preserve">. Peter </w:t>
      </w:r>
      <w:proofErr w:type="spellStart"/>
      <w:r w:rsidRPr="00B20D88">
        <w:rPr>
          <w:rFonts w:ascii="Times New Roman" w:hAnsi="Times New Roman" w:cs="Times New Roman"/>
          <w:sz w:val="28"/>
          <w:szCs w:val="28"/>
          <w:lang w:val="en-US"/>
        </w:rPr>
        <w:t>Maggs</w:t>
      </w:r>
      <w:proofErr w:type="spellEnd"/>
      <w:r w:rsidRPr="00B20D88">
        <w:rPr>
          <w:rFonts w:ascii="Times New Roman" w:hAnsi="Times New Roman" w:cs="Times New Roman"/>
          <w:sz w:val="28"/>
          <w:szCs w:val="28"/>
          <w:lang w:val="en-US"/>
        </w:rPr>
        <w:t>&amp; Jenny Quintana.</w:t>
      </w:r>
      <w:proofErr w:type="gramEnd"/>
      <w:r w:rsidRPr="00B20D88">
        <w:rPr>
          <w:rFonts w:ascii="Times New Roman" w:hAnsi="Times New Roman" w:cs="Times New Roman"/>
          <w:sz w:val="28"/>
          <w:szCs w:val="28"/>
          <w:lang w:val="en-US"/>
        </w:rPr>
        <w:t xml:space="preserve">  Move. Pre –intermediate. Macmillan 2007.</w:t>
      </w:r>
    </w:p>
    <w:p w:rsidR="00DF4819" w:rsidRPr="00B20D88" w:rsidRDefault="00DF4819" w:rsidP="00DF4819">
      <w:pPr>
        <w:pStyle w:val="ad"/>
        <w:rPr>
          <w:rFonts w:ascii="Times New Roman" w:hAnsi="Times New Roman" w:cs="Times New Roman"/>
          <w:sz w:val="28"/>
          <w:szCs w:val="28"/>
          <w:lang w:val="en-US"/>
        </w:rPr>
      </w:pPr>
      <w:proofErr w:type="gramStart"/>
      <w:r>
        <w:rPr>
          <w:rFonts w:ascii="Times New Roman" w:hAnsi="Times New Roman" w:cs="Times New Roman"/>
          <w:sz w:val="28"/>
          <w:szCs w:val="28"/>
          <w:lang w:val="en-US"/>
        </w:rPr>
        <w:t>6</w:t>
      </w:r>
      <w:r w:rsidRPr="00B7474D">
        <w:rPr>
          <w:rFonts w:ascii="Times New Roman" w:hAnsi="Times New Roman" w:cs="Times New Roman"/>
          <w:sz w:val="28"/>
          <w:szCs w:val="28"/>
          <w:lang w:val="en-US"/>
        </w:rPr>
        <w:t xml:space="preserve">. Jan Bell &amp; Roger </w:t>
      </w:r>
      <w:proofErr w:type="spellStart"/>
      <w:r w:rsidRPr="00B7474D">
        <w:rPr>
          <w:rFonts w:ascii="Times New Roman" w:hAnsi="Times New Roman" w:cs="Times New Roman"/>
          <w:sz w:val="28"/>
          <w:szCs w:val="28"/>
          <w:lang w:val="en-US"/>
        </w:rPr>
        <w:t>Gower.Matters</w:t>
      </w:r>
      <w:proofErr w:type="spellEnd"/>
      <w:r w:rsidRPr="00B7474D">
        <w:rPr>
          <w:rFonts w:ascii="Times New Roman" w:hAnsi="Times New Roman" w:cs="Times New Roman"/>
          <w:sz w:val="28"/>
          <w:szCs w:val="28"/>
          <w:lang w:val="en-US"/>
        </w:rPr>
        <w:t>.</w:t>
      </w:r>
      <w:proofErr w:type="gramEnd"/>
      <w:r w:rsidRPr="00B7474D">
        <w:rPr>
          <w:rFonts w:ascii="Times New Roman" w:hAnsi="Times New Roman" w:cs="Times New Roman"/>
          <w:sz w:val="28"/>
          <w:szCs w:val="28"/>
          <w:lang w:val="en-US"/>
        </w:rPr>
        <w:t xml:space="preserve">  </w:t>
      </w:r>
      <w:r w:rsidRPr="00B20D88">
        <w:rPr>
          <w:rFonts w:ascii="Times New Roman" w:hAnsi="Times New Roman" w:cs="Times New Roman"/>
          <w:sz w:val="28"/>
          <w:szCs w:val="28"/>
          <w:lang w:val="en-US"/>
        </w:rPr>
        <w:t xml:space="preserve">Pre –intermediate. </w:t>
      </w:r>
      <w:proofErr w:type="gramStart"/>
      <w:r w:rsidRPr="00B20D88">
        <w:rPr>
          <w:rFonts w:ascii="Times New Roman" w:hAnsi="Times New Roman" w:cs="Times New Roman"/>
          <w:sz w:val="28"/>
          <w:szCs w:val="28"/>
          <w:lang w:val="en-US"/>
        </w:rPr>
        <w:t>Longman  2007</w:t>
      </w:r>
      <w:proofErr w:type="gramEnd"/>
      <w:r w:rsidRPr="00B20D88">
        <w:rPr>
          <w:rFonts w:ascii="Times New Roman" w:hAnsi="Times New Roman" w:cs="Times New Roman"/>
          <w:sz w:val="28"/>
          <w:szCs w:val="28"/>
          <w:lang w:val="en-US"/>
        </w:rPr>
        <w:t>.</w:t>
      </w:r>
    </w:p>
    <w:p w:rsidR="00DF4819" w:rsidRPr="00B20D88" w:rsidRDefault="00DF4819" w:rsidP="00DF4819">
      <w:pPr>
        <w:pStyle w:val="ad"/>
        <w:rPr>
          <w:rFonts w:ascii="Times New Roman" w:hAnsi="Times New Roman" w:cs="Times New Roman"/>
          <w:sz w:val="28"/>
          <w:szCs w:val="28"/>
          <w:lang w:val="en-US"/>
        </w:rPr>
      </w:pPr>
      <w:r>
        <w:rPr>
          <w:rFonts w:ascii="Times New Roman" w:hAnsi="Times New Roman" w:cs="Times New Roman"/>
          <w:sz w:val="28"/>
          <w:szCs w:val="28"/>
          <w:lang w:val="en-US"/>
        </w:rPr>
        <w:t>7</w:t>
      </w:r>
      <w:r w:rsidRPr="00B20D88">
        <w:rPr>
          <w:rFonts w:ascii="Times New Roman" w:hAnsi="Times New Roman" w:cs="Times New Roman"/>
          <w:sz w:val="28"/>
          <w:szCs w:val="28"/>
          <w:lang w:val="en-US"/>
        </w:rPr>
        <w:t xml:space="preserve">. Liz &amp; John Soars. </w:t>
      </w:r>
      <w:proofErr w:type="gramStart"/>
      <w:r w:rsidRPr="00B20D88">
        <w:rPr>
          <w:rFonts w:ascii="Times New Roman" w:hAnsi="Times New Roman" w:cs="Times New Roman"/>
          <w:sz w:val="28"/>
          <w:szCs w:val="28"/>
          <w:lang w:val="en-US"/>
        </w:rPr>
        <w:t>New Headway.</w:t>
      </w:r>
      <w:proofErr w:type="gramEnd"/>
      <w:r w:rsidRPr="00B20D88">
        <w:rPr>
          <w:rFonts w:ascii="Times New Roman" w:hAnsi="Times New Roman" w:cs="Times New Roman"/>
          <w:sz w:val="28"/>
          <w:szCs w:val="28"/>
          <w:lang w:val="en-US"/>
        </w:rPr>
        <w:t xml:space="preserve"> Pre –intermediate.  </w:t>
      </w:r>
      <w:proofErr w:type="gramStart"/>
      <w:r w:rsidRPr="00B20D88">
        <w:rPr>
          <w:rFonts w:ascii="Times New Roman" w:hAnsi="Times New Roman" w:cs="Times New Roman"/>
          <w:sz w:val="28"/>
          <w:szCs w:val="28"/>
          <w:lang w:val="en-US"/>
        </w:rPr>
        <w:t>Oxford University Press 2009.</w:t>
      </w:r>
      <w:proofErr w:type="gramEnd"/>
    </w:p>
    <w:p w:rsidR="00DF4819" w:rsidRPr="00B20D88" w:rsidRDefault="00DF4819" w:rsidP="00DF4819">
      <w:pPr>
        <w:pStyle w:val="ad"/>
        <w:rPr>
          <w:rFonts w:ascii="Times New Roman" w:hAnsi="Times New Roman" w:cs="Times New Roman"/>
          <w:sz w:val="28"/>
          <w:szCs w:val="28"/>
          <w:lang w:val="en-US"/>
        </w:rPr>
      </w:pPr>
      <w:proofErr w:type="gramStart"/>
      <w:r>
        <w:rPr>
          <w:rFonts w:ascii="Times New Roman" w:hAnsi="Times New Roman" w:cs="Times New Roman"/>
          <w:sz w:val="28"/>
          <w:szCs w:val="28"/>
          <w:lang w:val="en-US"/>
        </w:rPr>
        <w:t>8</w:t>
      </w:r>
      <w:r w:rsidRPr="00B20D88">
        <w:rPr>
          <w:rFonts w:ascii="Times New Roman" w:hAnsi="Times New Roman" w:cs="Times New Roman"/>
          <w:sz w:val="28"/>
          <w:szCs w:val="28"/>
          <w:lang w:val="en-US"/>
        </w:rPr>
        <w:t xml:space="preserve"> .www.</w:t>
      </w:r>
      <w:proofErr w:type="gramEnd"/>
      <w:r w:rsidRPr="00B20D88">
        <w:rPr>
          <w:rFonts w:ascii="Times New Roman" w:hAnsi="Times New Roman" w:cs="Times New Roman"/>
          <w:sz w:val="28"/>
          <w:szCs w:val="28"/>
          <w:lang w:val="en-US"/>
        </w:rPr>
        <w:t xml:space="preserve"> Wikipedia</w:t>
      </w:r>
    </w:p>
    <w:p w:rsidR="00DF4819" w:rsidRPr="0007500B" w:rsidRDefault="00DF4819" w:rsidP="00DF4819">
      <w:pPr>
        <w:spacing w:after="0" w:line="240" w:lineRule="auto"/>
        <w:jc w:val="both"/>
        <w:rPr>
          <w:rFonts w:ascii="Times New Roman" w:hAnsi="Times New Roman"/>
          <w:b/>
          <w:sz w:val="24"/>
          <w:szCs w:val="24"/>
          <w:lang w:val="en-US"/>
        </w:rPr>
      </w:pPr>
    </w:p>
    <w:p w:rsidR="00DF4819" w:rsidRPr="00F45C09" w:rsidRDefault="00DF4819" w:rsidP="00DF4819">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DF4819" w:rsidRPr="00F45C09" w:rsidRDefault="00DF4819" w:rsidP="00DF4819">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 xml:space="preserve">1. </w:t>
      </w:r>
      <w:proofErr w:type="spellStart"/>
      <w:r w:rsidRPr="00F45C09">
        <w:rPr>
          <w:rFonts w:ascii="Times New Roman" w:hAnsi="Times New Roman" w:cs="Times New Roman"/>
          <w:sz w:val="28"/>
          <w:szCs w:val="28"/>
          <w:lang w:val="en-US"/>
        </w:rPr>
        <w:t>R.Murphy</w:t>
      </w:r>
      <w:proofErr w:type="spellEnd"/>
      <w:r w:rsidRPr="00F45C09">
        <w:rPr>
          <w:rFonts w:ascii="Times New Roman" w:hAnsi="Times New Roman" w:cs="Times New Roman"/>
          <w:sz w:val="28"/>
          <w:szCs w:val="28"/>
          <w:lang w:val="en-US"/>
        </w:rPr>
        <w:t xml:space="preserve"> “English Grammar in Use” a self-study reference and practice book for elementary students of English, and audio CDs (2</w:t>
      </w:r>
      <w:proofErr w:type="gramStart"/>
      <w:r w:rsidRPr="00F45C09">
        <w:rPr>
          <w:rFonts w:ascii="Times New Roman" w:hAnsi="Times New Roman" w:cs="Times New Roman"/>
          <w:sz w:val="28"/>
          <w:szCs w:val="28"/>
          <w:lang w:val="en-US"/>
        </w:rPr>
        <w:t>)  third</w:t>
      </w:r>
      <w:proofErr w:type="gramEnd"/>
      <w:r w:rsidRPr="00F45C09">
        <w:rPr>
          <w:rFonts w:ascii="Times New Roman" w:hAnsi="Times New Roman" w:cs="Times New Roman"/>
          <w:sz w:val="28"/>
          <w:szCs w:val="28"/>
          <w:lang w:val="en-US"/>
        </w:rPr>
        <w:t xml:space="preserve"> edition; Oxford University Press. 2011</w:t>
      </w:r>
    </w:p>
    <w:p w:rsidR="00DF4819" w:rsidRPr="00B20D88" w:rsidRDefault="00DF4819" w:rsidP="00DF4819">
      <w:pPr>
        <w:pStyle w:val="ad"/>
        <w:rPr>
          <w:rFonts w:ascii="Times New Roman" w:hAnsi="Times New Roman"/>
          <w:sz w:val="28"/>
          <w:szCs w:val="28"/>
          <w:lang w:val="en-US"/>
        </w:rPr>
      </w:pPr>
      <w:proofErr w:type="gramStart"/>
      <w:r>
        <w:rPr>
          <w:rFonts w:ascii="Times New Roman" w:hAnsi="Times New Roman"/>
          <w:sz w:val="28"/>
          <w:szCs w:val="28"/>
          <w:lang w:val="en-US"/>
        </w:rPr>
        <w:t>2.</w:t>
      </w:r>
      <w:r w:rsidRPr="00886423">
        <w:rPr>
          <w:rFonts w:ascii="Times New Roman" w:hAnsi="Times New Roman"/>
          <w:sz w:val="28"/>
          <w:szCs w:val="28"/>
          <w:lang w:val="en-US"/>
        </w:rPr>
        <w:t xml:space="preserve"> R. Murphy “English Grammar in Use” a self-study reference and practice book for intermediate students of English, and audio CDs (2) third edition); Oxford University Press.</w:t>
      </w:r>
      <w:proofErr w:type="gramEnd"/>
      <w:r w:rsidRPr="00886423">
        <w:rPr>
          <w:rFonts w:ascii="Times New Roman" w:hAnsi="Times New Roman"/>
          <w:sz w:val="28"/>
          <w:szCs w:val="28"/>
          <w:lang w:val="en-US"/>
        </w:rPr>
        <w:t xml:space="preserve"> </w:t>
      </w:r>
      <w:r w:rsidRPr="00B20D88">
        <w:rPr>
          <w:rFonts w:ascii="Times New Roman" w:hAnsi="Times New Roman"/>
          <w:sz w:val="28"/>
          <w:szCs w:val="28"/>
          <w:lang w:val="en-US"/>
        </w:rPr>
        <w:t>2011</w:t>
      </w:r>
    </w:p>
    <w:p w:rsidR="00DF4819" w:rsidRPr="00886423" w:rsidRDefault="00DF4819" w:rsidP="00DF4819">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xml:space="preserve"> Kate Pickering&amp; Jackie </w:t>
      </w:r>
      <w:proofErr w:type="spellStart"/>
      <w:r w:rsidRPr="00886423">
        <w:rPr>
          <w:rFonts w:ascii="Times New Roman" w:hAnsi="Times New Roman"/>
          <w:sz w:val="28"/>
          <w:szCs w:val="28"/>
          <w:lang w:val="en-US"/>
        </w:rPr>
        <w:t>McAvoy</w:t>
      </w:r>
      <w:proofErr w:type="spellEnd"/>
      <w:r w:rsidRPr="00886423">
        <w:rPr>
          <w:rFonts w:ascii="Times New Roman" w:hAnsi="Times New Roman"/>
          <w:sz w:val="28"/>
          <w:szCs w:val="28"/>
          <w:lang w:val="en-US"/>
        </w:rPr>
        <w:t xml:space="preserve"> Global English, Pre-Intermediate </w:t>
      </w:r>
      <w:proofErr w:type="spellStart"/>
      <w:r w:rsidRPr="00886423">
        <w:rPr>
          <w:rFonts w:ascii="Times New Roman" w:hAnsi="Times New Roman"/>
          <w:sz w:val="28"/>
          <w:szCs w:val="28"/>
          <w:lang w:val="en-US"/>
        </w:rPr>
        <w:t>coursebook</w:t>
      </w:r>
      <w:proofErr w:type="spellEnd"/>
      <w:r w:rsidRPr="00886423">
        <w:rPr>
          <w:rFonts w:ascii="Times New Roman" w:hAnsi="Times New Roman"/>
          <w:sz w:val="28"/>
          <w:szCs w:val="28"/>
          <w:lang w:val="en-US"/>
        </w:rPr>
        <w:t xml:space="preserve"> Macmillan 2010</w:t>
      </w:r>
    </w:p>
    <w:p w:rsidR="00DF4819" w:rsidRPr="00886423" w:rsidRDefault="00DF4819" w:rsidP="00DF4819">
      <w:pPr>
        <w:pStyle w:val="ad"/>
        <w:rPr>
          <w:rFonts w:ascii="Times New Roman" w:hAnsi="Times New Roman"/>
          <w:sz w:val="28"/>
          <w:szCs w:val="28"/>
          <w:lang w:val="en-US"/>
        </w:rPr>
      </w:pPr>
      <w:r>
        <w:rPr>
          <w:rFonts w:ascii="Times New Roman" w:hAnsi="Times New Roman"/>
          <w:sz w:val="28"/>
          <w:szCs w:val="28"/>
          <w:lang w:val="en-US"/>
        </w:rPr>
        <w:t>5.</w:t>
      </w:r>
      <w:r w:rsidRPr="00886423">
        <w:rPr>
          <w:rFonts w:ascii="Times New Roman" w:hAnsi="Times New Roman"/>
          <w:sz w:val="28"/>
          <w:szCs w:val="28"/>
          <w:lang w:val="en-US"/>
        </w:rPr>
        <w:t xml:space="preserve"> Richard </w:t>
      </w:r>
      <w:proofErr w:type="spellStart"/>
      <w:r w:rsidRPr="00886423">
        <w:rPr>
          <w:rFonts w:ascii="Times New Roman" w:hAnsi="Times New Roman"/>
          <w:sz w:val="28"/>
          <w:szCs w:val="28"/>
          <w:lang w:val="en-US"/>
        </w:rPr>
        <w:t>Acklam</w:t>
      </w:r>
      <w:proofErr w:type="spellEnd"/>
      <w:r w:rsidRPr="00886423">
        <w:rPr>
          <w:rFonts w:ascii="Times New Roman" w:hAnsi="Times New Roman"/>
          <w:sz w:val="28"/>
          <w:szCs w:val="28"/>
          <w:lang w:val="en-US"/>
        </w:rPr>
        <w:t xml:space="preserve"> &amp; </w:t>
      </w:r>
      <w:proofErr w:type="spellStart"/>
      <w:r w:rsidRPr="00886423">
        <w:rPr>
          <w:rFonts w:ascii="Times New Roman" w:hAnsi="Times New Roman"/>
          <w:sz w:val="28"/>
          <w:szCs w:val="28"/>
          <w:lang w:val="en-US"/>
        </w:rPr>
        <w:t>AramintaCrace</w:t>
      </w:r>
      <w:proofErr w:type="spellEnd"/>
      <w:r w:rsidRPr="00886423">
        <w:rPr>
          <w:rFonts w:ascii="Times New Roman" w:hAnsi="Times New Roman"/>
          <w:sz w:val="28"/>
          <w:szCs w:val="28"/>
          <w:lang w:val="en-US"/>
        </w:rPr>
        <w:t xml:space="preserve"> Total English, Pre-Intermediate Longman 2007</w:t>
      </w:r>
    </w:p>
    <w:p w:rsidR="00DF4819" w:rsidRPr="00886423" w:rsidRDefault="00DF4819" w:rsidP="00DF4819">
      <w:pPr>
        <w:pStyle w:val="ad"/>
        <w:rPr>
          <w:rFonts w:ascii="Times New Roman" w:hAnsi="Times New Roman"/>
          <w:sz w:val="28"/>
          <w:szCs w:val="28"/>
          <w:lang w:val="en-US"/>
        </w:rPr>
      </w:pPr>
      <w:r>
        <w:rPr>
          <w:rFonts w:ascii="Times New Roman" w:hAnsi="Times New Roman"/>
          <w:sz w:val="28"/>
          <w:szCs w:val="28"/>
          <w:lang w:val="en-US"/>
        </w:rPr>
        <w:t>6.</w:t>
      </w:r>
      <w:r w:rsidRPr="00886423">
        <w:rPr>
          <w:rFonts w:ascii="Times New Roman" w:hAnsi="Times New Roman"/>
          <w:sz w:val="28"/>
          <w:szCs w:val="28"/>
          <w:lang w:val="en-US"/>
        </w:rPr>
        <w:t xml:space="preserve"> Sue Kay &amp; Vaughan Jones. Inside Out, Pre-Intermediate Macmillan 2007</w:t>
      </w:r>
    </w:p>
    <w:p w:rsidR="00DF4819" w:rsidRPr="000E5D1F" w:rsidRDefault="00DF4819" w:rsidP="00DF4819">
      <w:pPr>
        <w:pStyle w:val="ad"/>
        <w:rPr>
          <w:rFonts w:ascii="Times New Roman" w:hAnsi="Times New Roman"/>
          <w:sz w:val="28"/>
          <w:szCs w:val="28"/>
          <w:lang w:val="en-US"/>
        </w:rPr>
      </w:pPr>
    </w:p>
    <w:p w:rsidR="001E7DB8" w:rsidRPr="001E7DB8" w:rsidRDefault="001E7DB8" w:rsidP="00E50BDB">
      <w:pPr>
        <w:rPr>
          <w:rFonts w:ascii="Times New Roman" w:hAnsi="Times New Roman" w:cs="Times New Roman"/>
          <w:sz w:val="28"/>
          <w:szCs w:val="28"/>
          <w:lang w:val="en-US"/>
        </w:rPr>
        <w:sectPr w:rsidR="001E7DB8" w:rsidRPr="001E7DB8" w:rsidSect="00D45AD0">
          <w:footerReference w:type="default" r:id="rId16"/>
          <w:pgSz w:w="11909" w:h="16834" w:code="9"/>
          <w:pgMar w:top="1134" w:right="851" w:bottom="1134" w:left="851" w:header="720" w:footer="720" w:gutter="0"/>
          <w:pgNumType w:start="1"/>
          <w:cols w:space="60"/>
          <w:noEndnote/>
        </w:sectPr>
      </w:pPr>
    </w:p>
    <w:p w:rsidR="005C1117" w:rsidRPr="00D95418" w:rsidRDefault="005C1117" w:rsidP="005C1117">
      <w:pPr>
        <w:rPr>
          <w:rFonts w:ascii="Times New Roman" w:hAnsi="Times New Roman" w:cs="Times New Roman"/>
          <w:sz w:val="28"/>
          <w:szCs w:val="28"/>
        </w:rPr>
      </w:pPr>
      <w:r w:rsidRPr="00D95418">
        <w:rPr>
          <w:rFonts w:ascii="Times New Roman" w:hAnsi="Times New Roman" w:cs="Times New Roman"/>
          <w:sz w:val="28"/>
          <w:szCs w:val="28"/>
        </w:rPr>
        <w:lastRenderedPageBreak/>
        <w:t>CONTENTS</w:t>
      </w:r>
    </w:p>
    <w:tbl>
      <w:tblPr>
        <w:tblW w:w="9658" w:type="dxa"/>
        <w:tblInd w:w="89" w:type="dxa"/>
        <w:tblLook w:val="0000"/>
      </w:tblPr>
      <w:tblGrid>
        <w:gridCol w:w="8659"/>
        <w:gridCol w:w="999"/>
      </w:tblGrid>
      <w:tr w:rsidR="005C1117" w:rsidRPr="00D95418" w:rsidTr="00155625">
        <w:trPr>
          <w:trHeight w:val="375"/>
        </w:trPr>
        <w:tc>
          <w:tcPr>
            <w:tcW w:w="8659" w:type="dxa"/>
            <w:tcBorders>
              <w:top w:val="nil"/>
              <w:left w:val="nil"/>
              <w:bottom w:val="nil"/>
              <w:right w:val="nil"/>
            </w:tcBorders>
            <w:noWrap/>
            <w:vAlign w:val="bottom"/>
          </w:tcPr>
          <w:p w:rsidR="005C1117" w:rsidRPr="00D95418" w:rsidRDefault="005C1117" w:rsidP="00155625">
            <w:pPr>
              <w:rPr>
                <w:rFonts w:ascii="Times New Roman" w:hAnsi="Times New Roman" w:cs="Times New Roman"/>
                <w:sz w:val="28"/>
                <w:szCs w:val="28"/>
              </w:rPr>
            </w:pPr>
            <w:proofErr w:type="spellStart"/>
            <w:r w:rsidRPr="00D95418">
              <w:rPr>
                <w:rFonts w:ascii="Times New Roman" w:hAnsi="Times New Roman" w:cs="Times New Roman"/>
                <w:sz w:val="28"/>
                <w:szCs w:val="28"/>
              </w:rPr>
              <w:t>Introduction</w:t>
            </w:r>
            <w:proofErr w:type="spellEnd"/>
            <w:r w:rsidRPr="00D95418">
              <w:rPr>
                <w:rFonts w:ascii="Times New Roman" w:hAnsi="Times New Roman" w:cs="Times New Roman"/>
                <w:sz w:val="28"/>
                <w:szCs w:val="28"/>
              </w:rPr>
              <w:t>…………………………………………………………………</w:t>
            </w:r>
          </w:p>
        </w:tc>
        <w:tc>
          <w:tcPr>
            <w:tcW w:w="999" w:type="dxa"/>
            <w:tcBorders>
              <w:top w:val="nil"/>
              <w:left w:val="nil"/>
              <w:bottom w:val="nil"/>
              <w:right w:val="nil"/>
            </w:tcBorders>
            <w:noWrap/>
            <w:vAlign w:val="bottom"/>
          </w:tcPr>
          <w:p w:rsidR="005C1117" w:rsidRPr="00D95418" w:rsidRDefault="005C1117" w:rsidP="00155625">
            <w:pPr>
              <w:rPr>
                <w:rFonts w:ascii="Times New Roman" w:hAnsi="Times New Roman" w:cs="Times New Roman"/>
                <w:sz w:val="28"/>
                <w:szCs w:val="28"/>
              </w:rPr>
            </w:pPr>
            <w:r w:rsidRPr="00D95418">
              <w:rPr>
                <w:rFonts w:ascii="Times New Roman" w:hAnsi="Times New Roman" w:cs="Times New Roman"/>
                <w:sz w:val="28"/>
                <w:szCs w:val="28"/>
              </w:rPr>
              <w:t>3</w:t>
            </w:r>
          </w:p>
        </w:tc>
      </w:tr>
      <w:tr w:rsidR="005C1117" w:rsidRPr="00D95418" w:rsidTr="00155625">
        <w:trPr>
          <w:trHeight w:val="285"/>
        </w:trPr>
        <w:tc>
          <w:tcPr>
            <w:tcW w:w="8659" w:type="dxa"/>
            <w:tcBorders>
              <w:top w:val="nil"/>
              <w:left w:val="nil"/>
              <w:bottom w:val="nil"/>
              <w:right w:val="nil"/>
            </w:tcBorders>
            <w:noWrap/>
            <w:vAlign w:val="bottom"/>
          </w:tcPr>
          <w:p w:rsidR="005C1117" w:rsidRPr="000E5D1F" w:rsidRDefault="005C1117" w:rsidP="00155625">
            <w:pPr>
              <w:rPr>
                <w:rFonts w:ascii="Times New Roman" w:hAnsi="Times New Roman" w:cs="Times New Roman"/>
                <w:sz w:val="28"/>
                <w:szCs w:val="28"/>
                <w:lang w:val="en-US"/>
              </w:rPr>
            </w:pPr>
            <w:r>
              <w:rPr>
                <w:rFonts w:ascii="Times New Roman" w:hAnsi="Times New Roman" w:cs="Times New Roman"/>
                <w:sz w:val="28"/>
                <w:szCs w:val="28"/>
                <w:lang w:val="en-US"/>
              </w:rPr>
              <w:t>Practical lesson 1 ………………………………………………….</w:t>
            </w:r>
          </w:p>
        </w:tc>
        <w:tc>
          <w:tcPr>
            <w:tcW w:w="999" w:type="dxa"/>
            <w:tcBorders>
              <w:top w:val="nil"/>
              <w:left w:val="nil"/>
              <w:bottom w:val="nil"/>
              <w:right w:val="nil"/>
            </w:tcBorders>
            <w:noWrap/>
            <w:vAlign w:val="bottom"/>
          </w:tcPr>
          <w:p w:rsidR="005C1117" w:rsidRPr="00D95418" w:rsidRDefault="005C1117" w:rsidP="00155625">
            <w:pPr>
              <w:rPr>
                <w:rFonts w:ascii="Times New Roman" w:hAnsi="Times New Roman" w:cs="Times New Roman"/>
                <w:sz w:val="28"/>
                <w:szCs w:val="28"/>
                <w:lang w:val="en-US"/>
              </w:rPr>
            </w:pPr>
            <w:r w:rsidRPr="00D95418">
              <w:rPr>
                <w:rFonts w:ascii="Times New Roman" w:hAnsi="Times New Roman" w:cs="Times New Roman"/>
                <w:sz w:val="28"/>
                <w:szCs w:val="28"/>
              </w:rPr>
              <w:t>4</w:t>
            </w:r>
            <w:r w:rsidRPr="00D95418">
              <w:rPr>
                <w:rFonts w:ascii="Times New Roman" w:hAnsi="Times New Roman" w:cs="Times New Roman"/>
                <w:sz w:val="28"/>
                <w:szCs w:val="28"/>
                <w:lang w:val="en-US"/>
              </w:rPr>
              <w:t>-</w:t>
            </w:r>
            <w:r>
              <w:rPr>
                <w:rFonts w:ascii="Times New Roman" w:hAnsi="Times New Roman" w:cs="Times New Roman"/>
                <w:sz w:val="28"/>
                <w:szCs w:val="28"/>
                <w:lang w:val="en-US"/>
              </w:rPr>
              <w:t>7</w:t>
            </w:r>
          </w:p>
        </w:tc>
      </w:tr>
      <w:tr w:rsidR="005C1117" w:rsidRPr="00D95418" w:rsidTr="00155625">
        <w:trPr>
          <w:trHeight w:val="285"/>
        </w:trPr>
        <w:tc>
          <w:tcPr>
            <w:tcW w:w="8659" w:type="dxa"/>
            <w:tcBorders>
              <w:top w:val="nil"/>
              <w:left w:val="nil"/>
              <w:bottom w:val="nil"/>
              <w:right w:val="nil"/>
            </w:tcBorders>
            <w:noWrap/>
            <w:vAlign w:val="bottom"/>
          </w:tcPr>
          <w:p w:rsidR="005C1117" w:rsidRPr="000E5D1F" w:rsidRDefault="005C1117" w:rsidP="00155625">
            <w:pPr>
              <w:rPr>
                <w:rFonts w:ascii="Times New Roman" w:hAnsi="Times New Roman" w:cs="Times New Roman"/>
                <w:sz w:val="28"/>
                <w:szCs w:val="28"/>
                <w:lang w:val="en-US"/>
              </w:rPr>
            </w:pPr>
            <w:r>
              <w:rPr>
                <w:rFonts w:ascii="Times New Roman" w:hAnsi="Times New Roman" w:cs="Times New Roman"/>
                <w:sz w:val="28"/>
                <w:szCs w:val="28"/>
                <w:lang w:val="en-US"/>
              </w:rPr>
              <w:t>Practical lesson</w:t>
            </w:r>
            <w:r w:rsidRPr="00FD5A26">
              <w:rPr>
                <w:rFonts w:ascii="Times New Roman" w:hAnsi="Times New Roman" w:cs="Times New Roman"/>
                <w:sz w:val="28"/>
                <w:szCs w:val="28"/>
                <w:lang w:val="en-US"/>
              </w:rPr>
              <w:t xml:space="preserve"> </w:t>
            </w:r>
            <w:r>
              <w:rPr>
                <w:rFonts w:ascii="Times New Roman" w:hAnsi="Times New Roman" w:cs="Times New Roman"/>
                <w:sz w:val="28"/>
                <w:szCs w:val="28"/>
                <w:lang w:val="en-US"/>
              </w:rPr>
              <w:t>2 ………………………………………………….</w:t>
            </w:r>
          </w:p>
        </w:tc>
        <w:tc>
          <w:tcPr>
            <w:tcW w:w="999" w:type="dxa"/>
            <w:tcBorders>
              <w:top w:val="nil"/>
              <w:left w:val="nil"/>
              <w:bottom w:val="nil"/>
              <w:right w:val="nil"/>
            </w:tcBorders>
            <w:noWrap/>
            <w:vAlign w:val="bottom"/>
          </w:tcPr>
          <w:p w:rsidR="005C1117" w:rsidRPr="00D95418" w:rsidRDefault="005C1117" w:rsidP="00155625">
            <w:pPr>
              <w:rPr>
                <w:rFonts w:ascii="Times New Roman" w:hAnsi="Times New Roman" w:cs="Times New Roman"/>
                <w:sz w:val="28"/>
                <w:szCs w:val="28"/>
                <w:lang w:val="en-US"/>
              </w:rPr>
            </w:pPr>
            <w:r>
              <w:rPr>
                <w:rFonts w:ascii="Times New Roman" w:hAnsi="Times New Roman" w:cs="Times New Roman"/>
                <w:sz w:val="28"/>
                <w:szCs w:val="28"/>
                <w:lang w:val="en-US"/>
              </w:rPr>
              <w:t>7</w:t>
            </w:r>
            <w:r w:rsidRPr="00D95418">
              <w:rPr>
                <w:rFonts w:ascii="Times New Roman" w:hAnsi="Times New Roman" w:cs="Times New Roman"/>
                <w:sz w:val="28"/>
                <w:szCs w:val="28"/>
                <w:lang w:val="en-US"/>
              </w:rPr>
              <w:t>-</w:t>
            </w:r>
            <w:r>
              <w:rPr>
                <w:rFonts w:ascii="Times New Roman" w:hAnsi="Times New Roman" w:cs="Times New Roman"/>
                <w:sz w:val="28"/>
                <w:szCs w:val="28"/>
                <w:lang w:val="en-US"/>
              </w:rPr>
              <w:t>10</w:t>
            </w:r>
          </w:p>
        </w:tc>
      </w:tr>
      <w:tr w:rsidR="005C1117" w:rsidRPr="00D95418" w:rsidTr="00155625">
        <w:trPr>
          <w:trHeight w:val="285"/>
        </w:trPr>
        <w:tc>
          <w:tcPr>
            <w:tcW w:w="8659" w:type="dxa"/>
            <w:tcBorders>
              <w:top w:val="nil"/>
              <w:left w:val="nil"/>
              <w:bottom w:val="nil"/>
              <w:right w:val="nil"/>
            </w:tcBorders>
            <w:noWrap/>
            <w:vAlign w:val="bottom"/>
          </w:tcPr>
          <w:p w:rsidR="005C1117" w:rsidRPr="000E5D1F" w:rsidRDefault="005C1117" w:rsidP="00155625">
            <w:pPr>
              <w:rPr>
                <w:rFonts w:ascii="Times New Roman" w:hAnsi="Times New Roman" w:cs="Times New Roman"/>
                <w:sz w:val="28"/>
                <w:szCs w:val="28"/>
                <w:lang w:val="en-US"/>
              </w:rPr>
            </w:pPr>
            <w:r>
              <w:rPr>
                <w:rFonts w:ascii="Times New Roman" w:hAnsi="Times New Roman" w:cs="Times New Roman"/>
                <w:sz w:val="28"/>
                <w:szCs w:val="28"/>
                <w:lang w:val="en-US"/>
              </w:rPr>
              <w:t>Practical lesson 3 ……………………………………………</w:t>
            </w:r>
          </w:p>
        </w:tc>
        <w:tc>
          <w:tcPr>
            <w:tcW w:w="999" w:type="dxa"/>
            <w:tcBorders>
              <w:top w:val="nil"/>
              <w:left w:val="nil"/>
              <w:bottom w:val="nil"/>
              <w:right w:val="nil"/>
            </w:tcBorders>
            <w:noWrap/>
            <w:vAlign w:val="bottom"/>
          </w:tcPr>
          <w:p w:rsidR="005C1117" w:rsidRPr="003F7B4F" w:rsidRDefault="005C1117" w:rsidP="00155625">
            <w:pPr>
              <w:rPr>
                <w:rFonts w:ascii="Times New Roman" w:hAnsi="Times New Roman" w:cs="Times New Roman"/>
                <w:sz w:val="28"/>
                <w:szCs w:val="28"/>
                <w:lang w:val="en-US"/>
              </w:rPr>
            </w:pPr>
            <w:r>
              <w:rPr>
                <w:rFonts w:ascii="Times New Roman" w:hAnsi="Times New Roman" w:cs="Times New Roman"/>
                <w:sz w:val="28"/>
                <w:szCs w:val="28"/>
                <w:lang w:val="en-US"/>
              </w:rPr>
              <w:t>10</w:t>
            </w:r>
            <w:r w:rsidRPr="00D95418">
              <w:rPr>
                <w:rFonts w:ascii="Times New Roman" w:hAnsi="Times New Roman" w:cs="Times New Roman"/>
                <w:sz w:val="28"/>
                <w:szCs w:val="28"/>
                <w:lang w:val="en-US"/>
              </w:rPr>
              <w:t>-</w:t>
            </w:r>
            <w:r>
              <w:rPr>
                <w:rFonts w:ascii="Times New Roman" w:hAnsi="Times New Roman" w:cs="Times New Roman"/>
                <w:sz w:val="28"/>
                <w:szCs w:val="28"/>
                <w:lang w:val="en-US"/>
              </w:rPr>
              <w:t>16</w:t>
            </w:r>
          </w:p>
        </w:tc>
      </w:tr>
      <w:tr w:rsidR="005C1117" w:rsidRPr="00D95418" w:rsidTr="00155625">
        <w:trPr>
          <w:trHeight w:val="285"/>
        </w:trPr>
        <w:tc>
          <w:tcPr>
            <w:tcW w:w="8659" w:type="dxa"/>
            <w:tcBorders>
              <w:top w:val="nil"/>
              <w:left w:val="nil"/>
              <w:bottom w:val="nil"/>
              <w:right w:val="nil"/>
            </w:tcBorders>
            <w:noWrap/>
            <w:vAlign w:val="bottom"/>
          </w:tcPr>
          <w:p w:rsidR="005C1117" w:rsidRPr="00FD5A26" w:rsidRDefault="005C1117" w:rsidP="00155625">
            <w:pPr>
              <w:rPr>
                <w:rFonts w:ascii="Times New Roman" w:hAnsi="Times New Roman" w:cs="Times New Roman"/>
                <w:sz w:val="28"/>
                <w:szCs w:val="28"/>
              </w:rPr>
            </w:pPr>
            <w:r>
              <w:rPr>
                <w:rFonts w:ascii="Times New Roman" w:hAnsi="Times New Roman" w:cs="Times New Roman"/>
                <w:sz w:val="28"/>
                <w:szCs w:val="28"/>
                <w:lang w:val="en-US"/>
              </w:rPr>
              <w:t>Practical lesson 4</w:t>
            </w:r>
            <w:r w:rsidRPr="00FD5A26">
              <w:rPr>
                <w:rFonts w:ascii="Times New Roman" w:hAnsi="Times New Roman" w:cs="Times New Roman"/>
                <w:sz w:val="28"/>
                <w:szCs w:val="28"/>
              </w:rPr>
              <w:t>......................................................................</w:t>
            </w:r>
          </w:p>
        </w:tc>
        <w:tc>
          <w:tcPr>
            <w:tcW w:w="999" w:type="dxa"/>
            <w:tcBorders>
              <w:top w:val="nil"/>
              <w:left w:val="nil"/>
              <w:bottom w:val="nil"/>
              <w:right w:val="nil"/>
            </w:tcBorders>
            <w:noWrap/>
            <w:vAlign w:val="bottom"/>
          </w:tcPr>
          <w:p w:rsidR="005C1117" w:rsidRPr="003F7B4F" w:rsidRDefault="005C1117" w:rsidP="00155625">
            <w:pPr>
              <w:rPr>
                <w:rFonts w:ascii="Times New Roman" w:hAnsi="Times New Roman" w:cs="Times New Roman"/>
                <w:sz w:val="28"/>
                <w:szCs w:val="28"/>
                <w:lang w:val="en-US"/>
              </w:rPr>
            </w:pPr>
            <w:r>
              <w:rPr>
                <w:rFonts w:ascii="Times New Roman" w:hAnsi="Times New Roman" w:cs="Times New Roman"/>
                <w:sz w:val="28"/>
                <w:szCs w:val="28"/>
                <w:lang w:val="en-US"/>
              </w:rPr>
              <w:t>10</w:t>
            </w:r>
            <w:r w:rsidRPr="00D95418">
              <w:rPr>
                <w:rFonts w:ascii="Times New Roman" w:hAnsi="Times New Roman" w:cs="Times New Roman"/>
                <w:sz w:val="28"/>
                <w:szCs w:val="28"/>
                <w:lang w:val="en-US"/>
              </w:rPr>
              <w:t>-</w:t>
            </w:r>
            <w:r>
              <w:rPr>
                <w:rFonts w:ascii="Times New Roman" w:hAnsi="Times New Roman" w:cs="Times New Roman"/>
                <w:sz w:val="28"/>
                <w:szCs w:val="28"/>
                <w:lang w:val="en-US"/>
              </w:rPr>
              <w:t>16</w:t>
            </w:r>
          </w:p>
        </w:tc>
      </w:tr>
      <w:tr w:rsidR="005C1117" w:rsidRPr="00D95418" w:rsidTr="00155625">
        <w:trPr>
          <w:trHeight w:val="285"/>
        </w:trPr>
        <w:tc>
          <w:tcPr>
            <w:tcW w:w="8659" w:type="dxa"/>
            <w:tcBorders>
              <w:top w:val="nil"/>
              <w:left w:val="nil"/>
              <w:bottom w:val="nil"/>
              <w:right w:val="nil"/>
            </w:tcBorders>
            <w:noWrap/>
            <w:vAlign w:val="bottom"/>
          </w:tcPr>
          <w:p w:rsidR="005C1117" w:rsidRPr="00FD5A26" w:rsidRDefault="005C1117" w:rsidP="00155625">
            <w:pPr>
              <w:rPr>
                <w:rFonts w:ascii="Times New Roman" w:hAnsi="Times New Roman" w:cs="Times New Roman"/>
                <w:sz w:val="28"/>
                <w:szCs w:val="28"/>
              </w:rPr>
            </w:pPr>
            <w:r>
              <w:rPr>
                <w:rFonts w:ascii="Times New Roman" w:hAnsi="Times New Roman" w:cs="Times New Roman"/>
                <w:sz w:val="28"/>
                <w:szCs w:val="28"/>
                <w:lang w:val="en-US"/>
              </w:rPr>
              <w:t>Practical lesson 5 ……………………………………………</w:t>
            </w:r>
            <w:r w:rsidRPr="00FD5A26">
              <w:rPr>
                <w:rFonts w:ascii="Times New Roman" w:hAnsi="Times New Roman" w:cs="Times New Roman"/>
                <w:sz w:val="28"/>
                <w:szCs w:val="28"/>
              </w:rPr>
              <w:t xml:space="preserve">  </w:t>
            </w:r>
          </w:p>
        </w:tc>
        <w:tc>
          <w:tcPr>
            <w:tcW w:w="999" w:type="dxa"/>
            <w:tcBorders>
              <w:top w:val="nil"/>
              <w:left w:val="nil"/>
              <w:bottom w:val="nil"/>
              <w:right w:val="nil"/>
            </w:tcBorders>
            <w:noWrap/>
            <w:vAlign w:val="bottom"/>
          </w:tcPr>
          <w:p w:rsidR="005C1117" w:rsidRPr="00D95418" w:rsidRDefault="005C1117" w:rsidP="00155625">
            <w:pPr>
              <w:rPr>
                <w:rFonts w:ascii="Times New Roman" w:hAnsi="Times New Roman" w:cs="Times New Roman"/>
                <w:sz w:val="28"/>
                <w:szCs w:val="28"/>
                <w:lang w:val="en-US"/>
              </w:rPr>
            </w:pPr>
            <w:r>
              <w:rPr>
                <w:rFonts w:ascii="Times New Roman" w:hAnsi="Times New Roman" w:cs="Times New Roman"/>
                <w:sz w:val="28"/>
                <w:szCs w:val="28"/>
                <w:lang w:val="en-US"/>
              </w:rPr>
              <w:t>16</w:t>
            </w:r>
            <w:r w:rsidRPr="00D95418">
              <w:rPr>
                <w:rFonts w:ascii="Times New Roman" w:hAnsi="Times New Roman" w:cs="Times New Roman"/>
                <w:sz w:val="28"/>
                <w:szCs w:val="28"/>
                <w:lang w:val="en-US"/>
              </w:rPr>
              <w:t>-</w:t>
            </w:r>
            <w:r>
              <w:rPr>
                <w:rFonts w:ascii="Times New Roman" w:hAnsi="Times New Roman" w:cs="Times New Roman"/>
                <w:sz w:val="28"/>
                <w:szCs w:val="28"/>
                <w:lang w:val="en-US"/>
              </w:rPr>
              <w:t>20</w:t>
            </w:r>
          </w:p>
        </w:tc>
      </w:tr>
      <w:tr w:rsidR="005C1117" w:rsidRPr="00D95418" w:rsidTr="00155625">
        <w:trPr>
          <w:trHeight w:val="285"/>
        </w:trPr>
        <w:tc>
          <w:tcPr>
            <w:tcW w:w="8659" w:type="dxa"/>
            <w:tcBorders>
              <w:top w:val="nil"/>
              <w:left w:val="nil"/>
              <w:bottom w:val="nil"/>
              <w:right w:val="nil"/>
            </w:tcBorders>
            <w:noWrap/>
            <w:vAlign w:val="bottom"/>
          </w:tcPr>
          <w:p w:rsidR="005C1117" w:rsidRPr="00FD5A26" w:rsidRDefault="005C1117" w:rsidP="00155625">
            <w:pPr>
              <w:rPr>
                <w:rFonts w:ascii="Times New Roman" w:hAnsi="Times New Roman" w:cs="Times New Roman"/>
                <w:sz w:val="28"/>
                <w:szCs w:val="28"/>
              </w:rPr>
            </w:pPr>
            <w:r>
              <w:rPr>
                <w:rFonts w:ascii="Times New Roman" w:hAnsi="Times New Roman" w:cs="Times New Roman"/>
                <w:sz w:val="28"/>
                <w:szCs w:val="28"/>
                <w:lang w:val="en-US"/>
              </w:rPr>
              <w:t>Practical lesson 6 …………………………………………..</w:t>
            </w:r>
            <w:r w:rsidRPr="00FD5A26">
              <w:rPr>
                <w:rFonts w:ascii="Times New Roman" w:hAnsi="Times New Roman" w:cs="Times New Roman"/>
                <w:sz w:val="28"/>
                <w:szCs w:val="28"/>
              </w:rPr>
              <w:t xml:space="preserve"> </w:t>
            </w:r>
          </w:p>
        </w:tc>
        <w:tc>
          <w:tcPr>
            <w:tcW w:w="999" w:type="dxa"/>
            <w:tcBorders>
              <w:top w:val="nil"/>
              <w:left w:val="nil"/>
              <w:bottom w:val="nil"/>
              <w:right w:val="nil"/>
            </w:tcBorders>
            <w:noWrap/>
            <w:vAlign w:val="bottom"/>
          </w:tcPr>
          <w:p w:rsidR="005C1117" w:rsidRPr="003F7B4F" w:rsidRDefault="005C1117" w:rsidP="00155625">
            <w:pPr>
              <w:rPr>
                <w:rFonts w:ascii="Times New Roman" w:hAnsi="Times New Roman" w:cs="Times New Roman"/>
                <w:sz w:val="28"/>
                <w:szCs w:val="28"/>
                <w:lang w:val="en-US"/>
              </w:rPr>
            </w:pPr>
            <w:r>
              <w:rPr>
                <w:rFonts w:ascii="Times New Roman" w:hAnsi="Times New Roman" w:cs="Times New Roman"/>
                <w:sz w:val="28"/>
                <w:szCs w:val="28"/>
                <w:lang w:val="en-US"/>
              </w:rPr>
              <w:t>16</w:t>
            </w:r>
            <w:r w:rsidRPr="00D95418">
              <w:rPr>
                <w:rFonts w:ascii="Times New Roman" w:hAnsi="Times New Roman" w:cs="Times New Roman"/>
                <w:sz w:val="28"/>
                <w:szCs w:val="28"/>
                <w:lang w:val="en-US"/>
              </w:rPr>
              <w:t>-</w:t>
            </w:r>
            <w:r>
              <w:rPr>
                <w:rFonts w:ascii="Times New Roman" w:hAnsi="Times New Roman" w:cs="Times New Roman"/>
                <w:sz w:val="28"/>
                <w:szCs w:val="28"/>
                <w:lang w:val="en-US"/>
              </w:rPr>
              <w:t>20</w:t>
            </w:r>
          </w:p>
        </w:tc>
      </w:tr>
      <w:tr w:rsidR="005C1117" w:rsidRPr="00D95418" w:rsidTr="00155625">
        <w:trPr>
          <w:trHeight w:val="285"/>
        </w:trPr>
        <w:tc>
          <w:tcPr>
            <w:tcW w:w="8659" w:type="dxa"/>
            <w:tcBorders>
              <w:top w:val="nil"/>
              <w:left w:val="nil"/>
              <w:bottom w:val="nil"/>
              <w:right w:val="nil"/>
            </w:tcBorders>
            <w:noWrap/>
            <w:vAlign w:val="bottom"/>
          </w:tcPr>
          <w:p w:rsidR="005C1117" w:rsidRPr="000E5D1F" w:rsidRDefault="005C1117" w:rsidP="00155625">
            <w:pPr>
              <w:rPr>
                <w:rFonts w:ascii="Times New Roman" w:hAnsi="Times New Roman" w:cs="Times New Roman"/>
                <w:sz w:val="28"/>
                <w:szCs w:val="28"/>
                <w:lang w:val="en-US"/>
              </w:rPr>
            </w:pPr>
            <w:r>
              <w:rPr>
                <w:rFonts w:ascii="Times New Roman" w:hAnsi="Times New Roman" w:cs="Times New Roman"/>
                <w:sz w:val="28"/>
                <w:szCs w:val="28"/>
                <w:lang w:val="en-US"/>
              </w:rPr>
              <w:t>Practical lesson 7</w:t>
            </w:r>
            <w:r w:rsidRPr="00FD5A26">
              <w:rPr>
                <w:rFonts w:ascii="Times New Roman" w:hAnsi="Times New Roman" w:cs="Times New Roman"/>
                <w:sz w:val="28"/>
                <w:szCs w:val="28"/>
              </w:rPr>
              <w:t>………………………………………...</w:t>
            </w:r>
            <w:r>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5C1117" w:rsidRPr="003F7B4F" w:rsidRDefault="005C1117" w:rsidP="00155625">
            <w:pPr>
              <w:rPr>
                <w:rFonts w:ascii="Times New Roman" w:hAnsi="Times New Roman" w:cs="Times New Roman"/>
                <w:sz w:val="28"/>
                <w:szCs w:val="28"/>
                <w:lang w:val="en-US"/>
              </w:rPr>
            </w:pPr>
            <w:r>
              <w:rPr>
                <w:rFonts w:ascii="Times New Roman" w:hAnsi="Times New Roman" w:cs="Times New Roman"/>
                <w:sz w:val="28"/>
                <w:szCs w:val="28"/>
                <w:lang w:val="en-US"/>
              </w:rPr>
              <w:t>20</w:t>
            </w:r>
            <w:r w:rsidRPr="00D95418">
              <w:rPr>
                <w:rFonts w:ascii="Times New Roman" w:hAnsi="Times New Roman" w:cs="Times New Roman"/>
                <w:sz w:val="28"/>
                <w:szCs w:val="28"/>
                <w:lang w:val="en-US"/>
              </w:rPr>
              <w:t>-</w:t>
            </w:r>
            <w:r>
              <w:rPr>
                <w:rFonts w:ascii="Times New Roman" w:hAnsi="Times New Roman" w:cs="Times New Roman"/>
                <w:sz w:val="28"/>
                <w:szCs w:val="28"/>
                <w:lang w:val="en-US"/>
              </w:rPr>
              <w:t>23</w:t>
            </w:r>
          </w:p>
        </w:tc>
      </w:tr>
      <w:tr w:rsidR="005C1117" w:rsidRPr="00D95418" w:rsidTr="00155625">
        <w:trPr>
          <w:trHeight w:val="285"/>
        </w:trPr>
        <w:tc>
          <w:tcPr>
            <w:tcW w:w="8659" w:type="dxa"/>
            <w:tcBorders>
              <w:top w:val="nil"/>
              <w:left w:val="nil"/>
              <w:bottom w:val="nil"/>
              <w:right w:val="nil"/>
            </w:tcBorders>
            <w:noWrap/>
            <w:vAlign w:val="bottom"/>
          </w:tcPr>
          <w:p w:rsidR="005C1117" w:rsidRPr="000E5D1F" w:rsidRDefault="005C1117" w:rsidP="00155625">
            <w:pPr>
              <w:rPr>
                <w:rFonts w:ascii="Times New Roman" w:hAnsi="Times New Roman" w:cs="Times New Roman"/>
                <w:sz w:val="28"/>
                <w:szCs w:val="28"/>
                <w:lang w:val="en-US"/>
              </w:rPr>
            </w:pPr>
            <w:r>
              <w:rPr>
                <w:rFonts w:ascii="Times New Roman" w:hAnsi="Times New Roman" w:cs="Times New Roman"/>
                <w:sz w:val="28"/>
                <w:szCs w:val="28"/>
                <w:lang w:val="en-US"/>
              </w:rPr>
              <w:t>Practical lesson 8</w:t>
            </w:r>
            <w:r w:rsidRPr="00FD5A26">
              <w:rPr>
                <w:rFonts w:ascii="Times New Roman" w:hAnsi="Times New Roman" w:cs="Times New Roman"/>
                <w:sz w:val="28"/>
                <w:szCs w:val="28"/>
              </w:rPr>
              <w:t xml:space="preserve"> …………………………………</w:t>
            </w:r>
            <w:r>
              <w:rPr>
                <w:rFonts w:ascii="Times New Roman" w:hAnsi="Times New Roman" w:cs="Times New Roman"/>
                <w:sz w:val="28"/>
                <w:szCs w:val="28"/>
              </w:rPr>
              <w:t>…</w:t>
            </w:r>
            <w:r>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5C1117" w:rsidRPr="00D95418" w:rsidRDefault="005C1117" w:rsidP="00155625">
            <w:pPr>
              <w:rPr>
                <w:rFonts w:ascii="Times New Roman" w:hAnsi="Times New Roman" w:cs="Times New Roman"/>
                <w:sz w:val="28"/>
                <w:szCs w:val="28"/>
                <w:lang w:val="en-US"/>
              </w:rPr>
            </w:pPr>
            <w:r>
              <w:rPr>
                <w:rFonts w:ascii="Times New Roman" w:hAnsi="Times New Roman" w:cs="Times New Roman"/>
                <w:sz w:val="28"/>
                <w:szCs w:val="28"/>
                <w:lang w:val="en-US"/>
              </w:rPr>
              <w:t>20</w:t>
            </w:r>
            <w:r w:rsidRPr="00D95418">
              <w:rPr>
                <w:rFonts w:ascii="Times New Roman" w:hAnsi="Times New Roman" w:cs="Times New Roman"/>
                <w:sz w:val="28"/>
                <w:szCs w:val="28"/>
                <w:lang w:val="en-US"/>
              </w:rPr>
              <w:t>-</w:t>
            </w:r>
            <w:r>
              <w:rPr>
                <w:rFonts w:ascii="Times New Roman" w:hAnsi="Times New Roman" w:cs="Times New Roman"/>
                <w:sz w:val="28"/>
                <w:szCs w:val="28"/>
                <w:lang w:val="en-US"/>
              </w:rPr>
              <w:t>23</w:t>
            </w:r>
          </w:p>
        </w:tc>
      </w:tr>
      <w:tr w:rsidR="005C1117" w:rsidRPr="00D95418" w:rsidTr="00155625">
        <w:trPr>
          <w:trHeight w:val="285"/>
        </w:trPr>
        <w:tc>
          <w:tcPr>
            <w:tcW w:w="8659" w:type="dxa"/>
            <w:tcBorders>
              <w:top w:val="nil"/>
              <w:left w:val="nil"/>
              <w:bottom w:val="nil"/>
              <w:right w:val="nil"/>
            </w:tcBorders>
            <w:noWrap/>
            <w:vAlign w:val="bottom"/>
          </w:tcPr>
          <w:p w:rsidR="005C1117" w:rsidRPr="000E5D1F" w:rsidRDefault="005C1117" w:rsidP="00155625">
            <w:pPr>
              <w:rPr>
                <w:rFonts w:ascii="Times New Roman" w:hAnsi="Times New Roman" w:cs="Times New Roman"/>
                <w:sz w:val="28"/>
                <w:szCs w:val="28"/>
                <w:lang w:val="en-US"/>
              </w:rPr>
            </w:pPr>
            <w:r>
              <w:rPr>
                <w:rFonts w:ascii="Times New Roman" w:hAnsi="Times New Roman" w:cs="Times New Roman"/>
                <w:sz w:val="28"/>
                <w:szCs w:val="28"/>
                <w:lang w:val="en-US"/>
              </w:rPr>
              <w:t>Practical lesson 9……………………………………………</w:t>
            </w:r>
          </w:p>
        </w:tc>
        <w:tc>
          <w:tcPr>
            <w:tcW w:w="999" w:type="dxa"/>
            <w:tcBorders>
              <w:top w:val="nil"/>
              <w:left w:val="nil"/>
              <w:bottom w:val="nil"/>
              <w:right w:val="nil"/>
            </w:tcBorders>
            <w:noWrap/>
            <w:vAlign w:val="bottom"/>
          </w:tcPr>
          <w:p w:rsidR="005C1117" w:rsidRPr="00D95418" w:rsidRDefault="005C1117" w:rsidP="00155625">
            <w:pPr>
              <w:rPr>
                <w:rFonts w:ascii="Times New Roman" w:hAnsi="Times New Roman" w:cs="Times New Roman"/>
                <w:sz w:val="28"/>
                <w:szCs w:val="28"/>
                <w:lang w:val="en-US"/>
              </w:rPr>
            </w:pPr>
            <w:r>
              <w:rPr>
                <w:rFonts w:ascii="Times New Roman" w:hAnsi="Times New Roman" w:cs="Times New Roman"/>
                <w:sz w:val="28"/>
                <w:szCs w:val="28"/>
                <w:lang w:val="en-US"/>
              </w:rPr>
              <w:t>23</w:t>
            </w:r>
            <w:r w:rsidRPr="00D95418">
              <w:rPr>
                <w:rFonts w:ascii="Times New Roman" w:hAnsi="Times New Roman" w:cs="Times New Roman"/>
                <w:sz w:val="28"/>
                <w:szCs w:val="28"/>
                <w:lang w:val="en-US"/>
              </w:rPr>
              <w:t>-</w:t>
            </w:r>
            <w:r>
              <w:rPr>
                <w:rFonts w:ascii="Times New Roman" w:hAnsi="Times New Roman" w:cs="Times New Roman"/>
                <w:sz w:val="28"/>
                <w:szCs w:val="28"/>
                <w:lang w:val="en-US"/>
              </w:rPr>
              <w:t>28</w:t>
            </w:r>
          </w:p>
        </w:tc>
      </w:tr>
      <w:tr w:rsidR="005C1117" w:rsidRPr="00D95418" w:rsidTr="00155625">
        <w:trPr>
          <w:trHeight w:val="285"/>
        </w:trPr>
        <w:tc>
          <w:tcPr>
            <w:tcW w:w="8659" w:type="dxa"/>
            <w:tcBorders>
              <w:top w:val="nil"/>
              <w:left w:val="nil"/>
              <w:bottom w:val="nil"/>
              <w:right w:val="nil"/>
            </w:tcBorders>
            <w:noWrap/>
            <w:vAlign w:val="bottom"/>
          </w:tcPr>
          <w:p w:rsidR="005C1117" w:rsidRPr="000E5D1F" w:rsidRDefault="005C1117" w:rsidP="00155625">
            <w:pPr>
              <w:rPr>
                <w:rFonts w:ascii="Times New Roman" w:hAnsi="Times New Roman" w:cs="Times New Roman"/>
                <w:sz w:val="28"/>
                <w:szCs w:val="28"/>
                <w:lang w:val="en-US"/>
              </w:rPr>
            </w:pPr>
            <w:r w:rsidRPr="00FD5A26">
              <w:rPr>
                <w:rFonts w:ascii="Times New Roman" w:hAnsi="Times New Roman" w:cs="Times New Roman"/>
                <w:sz w:val="28"/>
                <w:szCs w:val="28"/>
                <w:lang w:val="en-US"/>
              </w:rPr>
              <w:t>Pract</w:t>
            </w:r>
            <w:r>
              <w:rPr>
                <w:rFonts w:ascii="Times New Roman" w:hAnsi="Times New Roman" w:cs="Times New Roman"/>
                <w:sz w:val="28"/>
                <w:szCs w:val="28"/>
                <w:lang w:val="en-US"/>
              </w:rPr>
              <w:t>ical lesson 10 …………………………………………….</w:t>
            </w:r>
          </w:p>
        </w:tc>
        <w:tc>
          <w:tcPr>
            <w:tcW w:w="999" w:type="dxa"/>
            <w:tcBorders>
              <w:top w:val="nil"/>
              <w:left w:val="nil"/>
              <w:bottom w:val="nil"/>
              <w:right w:val="nil"/>
            </w:tcBorders>
            <w:noWrap/>
            <w:vAlign w:val="bottom"/>
          </w:tcPr>
          <w:p w:rsidR="005C1117" w:rsidRPr="003F7B4F" w:rsidRDefault="005C1117" w:rsidP="00155625">
            <w:pPr>
              <w:rPr>
                <w:rFonts w:ascii="Times New Roman" w:hAnsi="Times New Roman" w:cs="Times New Roman"/>
                <w:sz w:val="28"/>
                <w:szCs w:val="28"/>
                <w:lang w:val="en-US"/>
              </w:rPr>
            </w:pPr>
            <w:r>
              <w:rPr>
                <w:rFonts w:ascii="Times New Roman" w:hAnsi="Times New Roman" w:cs="Times New Roman"/>
                <w:sz w:val="28"/>
                <w:szCs w:val="28"/>
                <w:lang w:val="en-US"/>
              </w:rPr>
              <w:t>23</w:t>
            </w:r>
            <w:r w:rsidRPr="00D95418">
              <w:rPr>
                <w:rFonts w:ascii="Times New Roman" w:hAnsi="Times New Roman" w:cs="Times New Roman"/>
                <w:sz w:val="28"/>
                <w:szCs w:val="28"/>
                <w:lang w:val="en-US"/>
              </w:rPr>
              <w:t>-</w:t>
            </w:r>
            <w:r>
              <w:rPr>
                <w:rFonts w:ascii="Times New Roman" w:hAnsi="Times New Roman" w:cs="Times New Roman"/>
                <w:sz w:val="28"/>
                <w:szCs w:val="28"/>
                <w:lang w:val="en-US"/>
              </w:rPr>
              <w:t>28</w:t>
            </w:r>
          </w:p>
        </w:tc>
      </w:tr>
      <w:tr w:rsidR="005C1117" w:rsidRPr="00D95418" w:rsidTr="00155625">
        <w:trPr>
          <w:trHeight w:val="285"/>
        </w:trPr>
        <w:tc>
          <w:tcPr>
            <w:tcW w:w="8659" w:type="dxa"/>
            <w:tcBorders>
              <w:top w:val="nil"/>
              <w:left w:val="nil"/>
              <w:bottom w:val="nil"/>
              <w:right w:val="nil"/>
            </w:tcBorders>
            <w:noWrap/>
            <w:vAlign w:val="bottom"/>
          </w:tcPr>
          <w:p w:rsidR="005C1117" w:rsidRPr="000E5D1F" w:rsidRDefault="005C1117" w:rsidP="00155625">
            <w:pPr>
              <w:rPr>
                <w:rFonts w:ascii="Times New Roman" w:hAnsi="Times New Roman" w:cs="Times New Roman"/>
                <w:sz w:val="28"/>
                <w:szCs w:val="28"/>
                <w:lang w:val="en-US"/>
              </w:rPr>
            </w:pPr>
            <w:r>
              <w:rPr>
                <w:rFonts w:ascii="Times New Roman" w:hAnsi="Times New Roman" w:cs="Times New Roman"/>
                <w:sz w:val="28"/>
                <w:szCs w:val="28"/>
                <w:lang w:val="en-US"/>
              </w:rPr>
              <w:t>Practical lesson 11 ……………………………………………</w:t>
            </w:r>
          </w:p>
        </w:tc>
        <w:tc>
          <w:tcPr>
            <w:tcW w:w="999" w:type="dxa"/>
            <w:tcBorders>
              <w:top w:val="nil"/>
              <w:left w:val="nil"/>
              <w:bottom w:val="nil"/>
              <w:right w:val="nil"/>
            </w:tcBorders>
            <w:noWrap/>
            <w:vAlign w:val="bottom"/>
          </w:tcPr>
          <w:p w:rsidR="005C1117" w:rsidRPr="003F7B4F" w:rsidRDefault="005C1117" w:rsidP="00155625">
            <w:pPr>
              <w:rPr>
                <w:rFonts w:ascii="Times New Roman" w:hAnsi="Times New Roman" w:cs="Times New Roman"/>
                <w:sz w:val="28"/>
                <w:szCs w:val="28"/>
                <w:lang w:val="en-US"/>
              </w:rPr>
            </w:pPr>
            <w:r>
              <w:rPr>
                <w:rFonts w:ascii="Times New Roman" w:hAnsi="Times New Roman" w:cs="Times New Roman"/>
                <w:sz w:val="28"/>
                <w:szCs w:val="28"/>
                <w:lang w:val="en-US"/>
              </w:rPr>
              <w:t>28-32</w:t>
            </w:r>
          </w:p>
        </w:tc>
      </w:tr>
      <w:tr w:rsidR="005C1117" w:rsidRPr="00D95418" w:rsidTr="00155625">
        <w:trPr>
          <w:trHeight w:val="285"/>
        </w:trPr>
        <w:tc>
          <w:tcPr>
            <w:tcW w:w="8659" w:type="dxa"/>
            <w:tcBorders>
              <w:top w:val="nil"/>
              <w:left w:val="nil"/>
              <w:bottom w:val="nil"/>
              <w:right w:val="nil"/>
            </w:tcBorders>
            <w:noWrap/>
            <w:vAlign w:val="bottom"/>
          </w:tcPr>
          <w:p w:rsidR="005C1117" w:rsidRPr="000E5D1F" w:rsidRDefault="005C1117" w:rsidP="00155625">
            <w:pPr>
              <w:rPr>
                <w:rFonts w:ascii="Times New Roman" w:hAnsi="Times New Roman" w:cs="Times New Roman"/>
                <w:sz w:val="28"/>
                <w:szCs w:val="28"/>
                <w:lang w:val="en-US"/>
              </w:rPr>
            </w:pPr>
            <w:r>
              <w:rPr>
                <w:rFonts w:ascii="Times New Roman" w:hAnsi="Times New Roman" w:cs="Times New Roman"/>
                <w:sz w:val="28"/>
                <w:szCs w:val="28"/>
                <w:lang w:val="en-US"/>
              </w:rPr>
              <w:t>Practical lesson 12……………………………………………..</w:t>
            </w:r>
          </w:p>
        </w:tc>
        <w:tc>
          <w:tcPr>
            <w:tcW w:w="999" w:type="dxa"/>
            <w:tcBorders>
              <w:top w:val="nil"/>
              <w:left w:val="nil"/>
              <w:bottom w:val="nil"/>
              <w:right w:val="nil"/>
            </w:tcBorders>
            <w:noWrap/>
            <w:vAlign w:val="bottom"/>
          </w:tcPr>
          <w:p w:rsidR="005C1117" w:rsidRPr="00D95418" w:rsidRDefault="005C1117" w:rsidP="00155625">
            <w:pPr>
              <w:rPr>
                <w:rFonts w:ascii="Times New Roman" w:hAnsi="Times New Roman" w:cs="Times New Roman"/>
                <w:sz w:val="28"/>
                <w:szCs w:val="28"/>
                <w:lang w:val="en-US"/>
              </w:rPr>
            </w:pPr>
            <w:r>
              <w:rPr>
                <w:rFonts w:ascii="Times New Roman" w:hAnsi="Times New Roman" w:cs="Times New Roman"/>
                <w:sz w:val="28"/>
                <w:szCs w:val="28"/>
                <w:lang w:val="en-US"/>
              </w:rPr>
              <w:t>28</w:t>
            </w:r>
            <w:r w:rsidRPr="00D95418">
              <w:rPr>
                <w:rFonts w:ascii="Times New Roman" w:hAnsi="Times New Roman" w:cs="Times New Roman"/>
                <w:sz w:val="28"/>
                <w:szCs w:val="28"/>
                <w:lang w:val="en-US"/>
              </w:rPr>
              <w:t>-</w:t>
            </w:r>
            <w:r>
              <w:rPr>
                <w:rFonts w:ascii="Times New Roman" w:hAnsi="Times New Roman" w:cs="Times New Roman"/>
                <w:sz w:val="28"/>
                <w:szCs w:val="28"/>
                <w:lang w:val="en-US"/>
              </w:rPr>
              <w:t>32</w:t>
            </w:r>
          </w:p>
        </w:tc>
      </w:tr>
      <w:tr w:rsidR="005C1117" w:rsidRPr="00D95418" w:rsidTr="00155625">
        <w:trPr>
          <w:trHeight w:val="285"/>
        </w:trPr>
        <w:tc>
          <w:tcPr>
            <w:tcW w:w="8659" w:type="dxa"/>
            <w:tcBorders>
              <w:top w:val="nil"/>
              <w:left w:val="nil"/>
              <w:bottom w:val="nil"/>
              <w:right w:val="nil"/>
            </w:tcBorders>
            <w:noWrap/>
            <w:vAlign w:val="bottom"/>
          </w:tcPr>
          <w:p w:rsidR="005C1117" w:rsidRPr="000E5D1F" w:rsidRDefault="005C1117" w:rsidP="00155625">
            <w:pPr>
              <w:rPr>
                <w:rFonts w:ascii="Times New Roman" w:hAnsi="Times New Roman" w:cs="Times New Roman"/>
                <w:sz w:val="28"/>
                <w:szCs w:val="28"/>
                <w:lang w:val="en-US"/>
              </w:rPr>
            </w:pPr>
            <w:r>
              <w:rPr>
                <w:rFonts w:ascii="Times New Roman" w:hAnsi="Times New Roman" w:cs="Times New Roman"/>
                <w:sz w:val="28"/>
                <w:szCs w:val="28"/>
                <w:lang w:val="en-US"/>
              </w:rPr>
              <w:t>Practical lesson 13 …………………………………………….</w:t>
            </w:r>
          </w:p>
        </w:tc>
        <w:tc>
          <w:tcPr>
            <w:tcW w:w="999" w:type="dxa"/>
            <w:tcBorders>
              <w:top w:val="nil"/>
              <w:left w:val="nil"/>
              <w:bottom w:val="nil"/>
              <w:right w:val="nil"/>
            </w:tcBorders>
            <w:noWrap/>
            <w:vAlign w:val="bottom"/>
          </w:tcPr>
          <w:p w:rsidR="005C1117" w:rsidRPr="00D95418" w:rsidRDefault="005C1117" w:rsidP="00155625">
            <w:pPr>
              <w:rPr>
                <w:rFonts w:ascii="Times New Roman" w:hAnsi="Times New Roman" w:cs="Times New Roman"/>
                <w:sz w:val="28"/>
                <w:szCs w:val="28"/>
                <w:lang w:val="en-US"/>
              </w:rPr>
            </w:pPr>
            <w:r>
              <w:rPr>
                <w:rFonts w:ascii="Times New Roman" w:hAnsi="Times New Roman" w:cs="Times New Roman"/>
                <w:sz w:val="28"/>
                <w:szCs w:val="28"/>
                <w:lang w:val="en-US"/>
              </w:rPr>
              <w:t>32-36</w:t>
            </w:r>
          </w:p>
        </w:tc>
      </w:tr>
      <w:tr w:rsidR="005C1117" w:rsidRPr="00D95418" w:rsidTr="00155625">
        <w:trPr>
          <w:trHeight w:val="285"/>
        </w:trPr>
        <w:tc>
          <w:tcPr>
            <w:tcW w:w="8659" w:type="dxa"/>
            <w:tcBorders>
              <w:top w:val="nil"/>
              <w:left w:val="nil"/>
              <w:bottom w:val="nil"/>
              <w:right w:val="nil"/>
            </w:tcBorders>
            <w:noWrap/>
            <w:vAlign w:val="bottom"/>
          </w:tcPr>
          <w:p w:rsidR="005C1117" w:rsidRPr="000E5D1F" w:rsidRDefault="005C1117" w:rsidP="00155625">
            <w:pPr>
              <w:rPr>
                <w:rFonts w:ascii="Times New Roman" w:hAnsi="Times New Roman" w:cs="Times New Roman"/>
                <w:sz w:val="28"/>
                <w:szCs w:val="28"/>
                <w:lang w:val="en-US"/>
              </w:rPr>
            </w:pPr>
            <w:r>
              <w:rPr>
                <w:rFonts w:ascii="Times New Roman" w:hAnsi="Times New Roman" w:cs="Times New Roman"/>
                <w:sz w:val="28"/>
                <w:szCs w:val="28"/>
                <w:lang w:val="en-US"/>
              </w:rPr>
              <w:t>Practical lesson 14…………………………………………….</w:t>
            </w:r>
          </w:p>
        </w:tc>
        <w:tc>
          <w:tcPr>
            <w:tcW w:w="999" w:type="dxa"/>
            <w:tcBorders>
              <w:top w:val="nil"/>
              <w:left w:val="nil"/>
              <w:bottom w:val="nil"/>
              <w:right w:val="nil"/>
            </w:tcBorders>
            <w:noWrap/>
            <w:vAlign w:val="bottom"/>
          </w:tcPr>
          <w:p w:rsidR="005C1117" w:rsidRPr="00D95418" w:rsidRDefault="005C1117" w:rsidP="00155625">
            <w:pPr>
              <w:rPr>
                <w:rFonts w:ascii="Times New Roman" w:hAnsi="Times New Roman" w:cs="Times New Roman"/>
                <w:sz w:val="28"/>
                <w:szCs w:val="28"/>
                <w:lang w:val="en-US"/>
              </w:rPr>
            </w:pPr>
            <w:r>
              <w:rPr>
                <w:rFonts w:ascii="Times New Roman" w:hAnsi="Times New Roman" w:cs="Times New Roman"/>
                <w:sz w:val="28"/>
                <w:szCs w:val="28"/>
                <w:lang w:val="en-US"/>
              </w:rPr>
              <w:t>32-36</w:t>
            </w:r>
          </w:p>
        </w:tc>
      </w:tr>
      <w:tr w:rsidR="005C1117" w:rsidRPr="00D95418" w:rsidTr="00155625">
        <w:trPr>
          <w:trHeight w:val="285"/>
        </w:trPr>
        <w:tc>
          <w:tcPr>
            <w:tcW w:w="8659" w:type="dxa"/>
            <w:tcBorders>
              <w:top w:val="nil"/>
              <w:left w:val="nil"/>
              <w:bottom w:val="nil"/>
              <w:right w:val="nil"/>
            </w:tcBorders>
            <w:noWrap/>
            <w:vAlign w:val="bottom"/>
          </w:tcPr>
          <w:p w:rsidR="005C1117" w:rsidRPr="000E5D1F" w:rsidRDefault="005C1117" w:rsidP="00155625">
            <w:pPr>
              <w:rPr>
                <w:rFonts w:ascii="Times New Roman" w:hAnsi="Times New Roman" w:cs="Times New Roman"/>
                <w:sz w:val="28"/>
                <w:szCs w:val="28"/>
                <w:lang w:val="en-US"/>
              </w:rPr>
            </w:pPr>
            <w:r>
              <w:rPr>
                <w:rFonts w:ascii="Times New Roman" w:hAnsi="Times New Roman" w:cs="Times New Roman"/>
                <w:sz w:val="28"/>
                <w:szCs w:val="28"/>
                <w:lang w:val="en-US"/>
              </w:rPr>
              <w:t>Practical lesson 15……………………………………………..</w:t>
            </w:r>
          </w:p>
        </w:tc>
        <w:tc>
          <w:tcPr>
            <w:tcW w:w="999" w:type="dxa"/>
            <w:tcBorders>
              <w:top w:val="nil"/>
              <w:left w:val="nil"/>
              <w:bottom w:val="nil"/>
              <w:right w:val="nil"/>
            </w:tcBorders>
            <w:noWrap/>
            <w:vAlign w:val="bottom"/>
          </w:tcPr>
          <w:p w:rsidR="005C1117" w:rsidRPr="00D95418" w:rsidRDefault="005C1117" w:rsidP="00155625">
            <w:pPr>
              <w:rPr>
                <w:rFonts w:ascii="Times New Roman" w:hAnsi="Times New Roman" w:cs="Times New Roman"/>
                <w:sz w:val="28"/>
                <w:szCs w:val="28"/>
                <w:lang w:val="en-US"/>
              </w:rPr>
            </w:pPr>
            <w:r>
              <w:rPr>
                <w:rFonts w:ascii="Times New Roman" w:hAnsi="Times New Roman" w:cs="Times New Roman"/>
                <w:sz w:val="28"/>
                <w:szCs w:val="28"/>
                <w:lang w:val="en-US"/>
              </w:rPr>
              <w:t>32-36</w:t>
            </w:r>
          </w:p>
        </w:tc>
      </w:tr>
      <w:tr w:rsidR="005C1117" w:rsidRPr="00D95418" w:rsidTr="00155625">
        <w:trPr>
          <w:trHeight w:val="285"/>
        </w:trPr>
        <w:tc>
          <w:tcPr>
            <w:tcW w:w="8659" w:type="dxa"/>
            <w:tcBorders>
              <w:top w:val="nil"/>
              <w:left w:val="nil"/>
              <w:bottom w:val="nil"/>
              <w:right w:val="nil"/>
            </w:tcBorders>
            <w:noWrap/>
            <w:vAlign w:val="bottom"/>
          </w:tcPr>
          <w:p w:rsidR="005C1117" w:rsidRPr="000E5D1F" w:rsidRDefault="005C1117" w:rsidP="00155625">
            <w:pPr>
              <w:rPr>
                <w:rFonts w:ascii="Times New Roman" w:hAnsi="Times New Roman" w:cs="Times New Roman"/>
                <w:sz w:val="28"/>
                <w:szCs w:val="28"/>
                <w:lang w:val="en-US"/>
              </w:rPr>
            </w:pPr>
            <w:proofErr w:type="spellStart"/>
            <w:r w:rsidRPr="00D95418">
              <w:rPr>
                <w:rFonts w:ascii="Times New Roman" w:hAnsi="Times New Roman" w:cs="Times New Roman"/>
                <w:sz w:val="28"/>
                <w:szCs w:val="28"/>
              </w:rPr>
              <w:t>References</w:t>
            </w:r>
            <w:proofErr w:type="spellEnd"/>
            <w:r>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5C1117" w:rsidRPr="00D95418" w:rsidRDefault="005C1117" w:rsidP="00155625">
            <w:pPr>
              <w:rPr>
                <w:rFonts w:ascii="Times New Roman" w:hAnsi="Times New Roman" w:cs="Times New Roman"/>
                <w:sz w:val="28"/>
                <w:szCs w:val="28"/>
                <w:lang w:val="en-US"/>
              </w:rPr>
            </w:pPr>
            <w:r>
              <w:rPr>
                <w:rFonts w:ascii="Times New Roman" w:hAnsi="Times New Roman" w:cs="Times New Roman"/>
                <w:sz w:val="28"/>
                <w:szCs w:val="28"/>
                <w:lang w:val="en-US"/>
              </w:rPr>
              <w:t>36</w:t>
            </w:r>
          </w:p>
        </w:tc>
      </w:tr>
      <w:tr w:rsidR="005C1117" w:rsidRPr="00D95418" w:rsidTr="00155625">
        <w:trPr>
          <w:trHeight w:val="285"/>
        </w:trPr>
        <w:tc>
          <w:tcPr>
            <w:tcW w:w="8659" w:type="dxa"/>
            <w:tcBorders>
              <w:top w:val="nil"/>
              <w:left w:val="nil"/>
              <w:bottom w:val="nil"/>
              <w:right w:val="nil"/>
            </w:tcBorders>
            <w:noWrap/>
            <w:vAlign w:val="bottom"/>
          </w:tcPr>
          <w:p w:rsidR="005C1117" w:rsidRPr="000E5D1F" w:rsidRDefault="005C1117" w:rsidP="00155625">
            <w:pPr>
              <w:rPr>
                <w:rFonts w:ascii="Times New Roman" w:hAnsi="Times New Roman" w:cs="Times New Roman"/>
                <w:sz w:val="28"/>
                <w:szCs w:val="28"/>
                <w:lang w:val="en-US"/>
              </w:rPr>
            </w:pPr>
          </w:p>
        </w:tc>
        <w:tc>
          <w:tcPr>
            <w:tcW w:w="999" w:type="dxa"/>
            <w:tcBorders>
              <w:top w:val="nil"/>
              <w:left w:val="nil"/>
              <w:bottom w:val="nil"/>
              <w:right w:val="nil"/>
            </w:tcBorders>
            <w:noWrap/>
            <w:vAlign w:val="bottom"/>
          </w:tcPr>
          <w:p w:rsidR="005C1117" w:rsidRPr="00D95418" w:rsidRDefault="005C1117" w:rsidP="00155625">
            <w:pPr>
              <w:rPr>
                <w:rFonts w:ascii="Times New Roman" w:hAnsi="Times New Roman" w:cs="Times New Roman"/>
                <w:sz w:val="28"/>
                <w:szCs w:val="28"/>
                <w:lang w:val="en-US"/>
              </w:rPr>
            </w:pPr>
          </w:p>
        </w:tc>
      </w:tr>
    </w:tbl>
    <w:p w:rsidR="005C1117" w:rsidRPr="00D95418" w:rsidRDefault="005C1117" w:rsidP="005C1117">
      <w:pPr>
        <w:rPr>
          <w:rFonts w:ascii="Times New Roman" w:hAnsi="Times New Roman" w:cs="Times New Roman"/>
          <w:sz w:val="28"/>
          <w:szCs w:val="28"/>
        </w:rPr>
      </w:pPr>
    </w:p>
    <w:p w:rsidR="005C1117" w:rsidRPr="00D95418" w:rsidRDefault="005C1117" w:rsidP="005C1117">
      <w:pPr>
        <w:rPr>
          <w:rFonts w:ascii="Times New Roman" w:hAnsi="Times New Roman" w:cs="Times New Roman"/>
          <w:sz w:val="28"/>
          <w:szCs w:val="28"/>
        </w:rPr>
      </w:pPr>
    </w:p>
    <w:p w:rsidR="005C1117" w:rsidRPr="00D95418" w:rsidRDefault="005C1117" w:rsidP="005C1117">
      <w:pPr>
        <w:rPr>
          <w:rFonts w:ascii="Times New Roman" w:hAnsi="Times New Roman" w:cs="Times New Roman"/>
          <w:sz w:val="28"/>
          <w:szCs w:val="28"/>
        </w:rPr>
      </w:pPr>
    </w:p>
    <w:p w:rsidR="005C1117" w:rsidRPr="00D95418" w:rsidRDefault="005C1117" w:rsidP="005C1117">
      <w:pPr>
        <w:rPr>
          <w:rFonts w:ascii="Times New Roman" w:hAnsi="Times New Roman" w:cs="Times New Roman"/>
          <w:sz w:val="28"/>
          <w:szCs w:val="28"/>
        </w:rPr>
      </w:pPr>
    </w:p>
    <w:p w:rsidR="005C1117" w:rsidRPr="00D95418" w:rsidRDefault="005C1117" w:rsidP="005C1117">
      <w:pPr>
        <w:rPr>
          <w:rFonts w:ascii="Times New Roman" w:hAnsi="Times New Roman" w:cs="Times New Roman"/>
          <w:sz w:val="28"/>
          <w:szCs w:val="28"/>
          <w:lang w:val="en-US"/>
        </w:rPr>
      </w:pPr>
    </w:p>
    <w:p w:rsidR="005C1117" w:rsidRPr="00D95418" w:rsidRDefault="005C1117" w:rsidP="005C1117">
      <w:pPr>
        <w:rPr>
          <w:rFonts w:ascii="Times New Roman" w:hAnsi="Times New Roman" w:cs="Times New Roman"/>
          <w:sz w:val="28"/>
          <w:szCs w:val="28"/>
          <w:lang w:val="en-US"/>
        </w:rPr>
      </w:pPr>
    </w:p>
    <w:p w:rsidR="005C1117" w:rsidRPr="00D95418" w:rsidRDefault="005C1117" w:rsidP="005C1117">
      <w:pPr>
        <w:rPr>
          <w:rFonts w:ascii="Times New Roman" w:hAnsi="Times New Roman" w:cs="Times New Roman"/>
          <w:sz w:val="28"/>
          <w:szCs w:val="28"/>
          <w:lang w:val="en-US"/>
        </w:rPr>
      </w:pPr>
    </w:p>
    <w:p w:rsidR="005C1117" w:rsidRPr="00D95418" w:rsidRDefault="005C1117" w:rsidP="005C1117">
      <w:pPr>
        <w:jc w:val="center"/>
        <w:rPr>
          <w:rFonts w:ascii="Times New Roman" w:hAnsi="Times New Roman" w:cs="Times New Roman"/>
          <w:b/>
          <w:sz w:val="28"/>
          <w:szCs w:val="28"/>
          <w:lang w:val="en-US"/>
        </w:rPr>
      </w:pPr>
    </w:p>
    <w:p w:rsidR="005C1117" w:rsidRPr="00D95418" w:rsidRDefault="005C1117" w:rsidP="005C1117">
      <w:pPr>
        <w:jc w:val="center"/>
        <w:rPr>
          <w:rFonts w:ascii="Times New Roman" w:hAnsi="Times New Roman" w:cs="Times New Roman"/>
          <w:b/>
          <w:sz w:val="28"/>
          <w:szCs w:val="28"/>
          <w:lang w:val="en-US"/>
        </w:rPr>
      </w:pPr>
    </w:p>
    <w:p w:rsidR="005C1117" w:rsidRPr="00D95418" w:rsidRDefault="005C1117" w:rsidP="005C1117">
      <w:pPr>
        <w:jc w:val="center"/>
        <w:rPr>
          <w:rFonts w:ascii="Times New Roman" w:hAnsi="Times New Roman" w:cs="Times New Roman"/>
          <w:b/>
          <w:sz w:val="28"/>
          <w:szCs w:val="28"/>
          <w:lang w:val="en-US"/>
        </w:rPr>
      </w:pPr>
    </w:p>
    <w:p w:rsidR="005C1117" w:rsidRPr="00D95418" w:rsidRDefault="005C1117" w:rsidP="005C1117">
      <w:pPr>
        <w:jc w:val="center"/>
        <w:rPr>
          <w:rFonts w:ascii="Times New Roman" w:hAnsi="Times New Roman" w:cs="Times New Roman"/>
          <w:b/>
          <w:sz w:val="28"/>
          <w:szCs w:val="28"/>
          <w:lang w:val="en-US"/>
        </w:rPr>
      </w:pPr>
      <w:proofErr w:type="spellStart"/>
      <w:r>
        <w:rPr>
          <w:rFonts w:ascii="Times New Roman" w:hAnsi="Times New Roman" w:cs="Times New Roman"/>
          <w:b/>
          <w:sz w:val="28"/>
          <w:szCs w:val="28"/>
          <w:lang w:val="en-US"/>
        </w:rPr>
        <w:t>Aitzhanova</w:t>
      </w:r>
      <w:proofErr w:type="spellEnd"/>
      <w:r>
        <w:rPr>
          <w:rFonts w:ascii="Times New Roman" w:hAnsi="Times New Roman" w:cs="Times New Roman"/>
          <w:b/>
          <w:sz w:val="28"/>
          <w:szCs w:val="28"/>
          <w:lang w:val="en-US"/>
        </w:rPr>
        <w:t xml:space="preserve"> S.S</w:t>
      </w:r>
      <w:r w:rsidRPr="00D95418">
        <w:rPr>
          <w:rFonts w:ascii="Times New Roman" w:hAnsi="Times New Roman" w:cs="Times New Roman"/>
          <w:b/>
          <w:sz w:val="28"/>
          <w:szCs w:val="28"/>
          <w:lang w:val="en-US"/>
        </w:rPr>
        <w:t>.</w:t>
      </w:r>
      <w:r>
        <w:rPr>
          <w:rFonts w:ascii="Times New Roman" w:hAnsi="Times New Roman" w:cs="Times New Roman"/>
          <w:b/>
          <w:sz w:val="28"/>
          <w:szCs w:val="28"/>
          <w:lang w:val="en-US"/>
        </w:rPr>
        <w:t xml:space="preserve">, </w:t>
      </w:r>
      <w:proofErr w:type="spellStart"/>
      <w:r>
        <w:rPr>
          <w:rFonts w:ascii="Times New Roman" w:hAnsi="Times New Roman" w:cs="Times New Roman"/>
          <w:b/>
          <w:sz w:val="28"/>
          <w:szCs w:val="28"/>
          <w:lang w:val="en-US"/>
        </w:rPr>
        <w:t>Shakiyeva</w:t>
      </w:r>
      <w:proofErr w:type="spellEnd"/>
      <w:r>
        <w:rPr>
          <w:rFonts w:ascii="Times New Roman" w:hAnsi="Times New Roman" w:cs="Times New Roman"/>
          <w:b/>
          <w:sz w:val="28"/>
          <w:szCs w:val="28"/>
          <w:lang w:val="en-US"/>
        </w:rPr>
        <w:t xml:space="preserve"> A.M.</w:t>
      </w:r>
    </w:p>
    <w:p w:rsidR="005C1117" w:rsidRPr="00D95418" w:rsidRDefault="005C1117" w:rsidP="005C1117">
      <w:pPr>
        <w:jc w:val="center"/>
        <w:rPr>
          <w:rFonts w:ascii="Times New Roman" w:hAnsi="Times New Roman" w:cs="Times New Roman"/>
          <w:b/>
          <w:sz w:val="28"/>
          <w:szCs w:val="28"/>
          <w:lang w:val="en-US"/>
        </w:rPr>
      </w:pPr>
    </w:p>
    <w:p w:rsidR="005C1117" w:rsidRPr="00D95418" w:rsidRDefault="005C1117" w:rsidP="005C1117">
      <w:pPr>
        <w:rPr>
          <w:rFonts w:ascii="Times New Roman" w:hAnsi="Times New Roman" w:cs="Times New Roman"/>
          <w:b/>
          <w:sz w:val="28"/>
          <w:szCs w:val="28"/>
          <w:lang w:val="en-US"/>
        </w:rPr>
      </w:pPr>
    </w:p>
    <w:p w:rsidR="005C1117" w:rsidRPr="00D95418" w:rsidRDefault="005C1117" w:rsidP="005C1117">
      <w:pPr>
        <w:rPr>
          <w:rFonts w:ascii="Times New Roman" w:hAnsi="Times New Roman" w:cs="Times New Roman"/>
          <w:b/>
          <w:sz w:val="28"/>
          <w:szCs w:val="28"/>
          <w:lang w:val="en-US"/>
        </w:rPr>
      </w:pPr>
    </w:p>
    <w:p w:rsidR="005C1117" w:rsidRPr="00D95418" w:rsidRDefault="005C1117" w:rsidP="005C1117">
      <w:pPr>
        <w:jc w:val="center"/>
        <w:rPr>
          <w:rFonts w:ascii="Times New Roman" w:hAnsi="Times New Roman" w:cs="Times New Roman"/>
          <w:b/>
          <w:sz w:val="28"/>
          <w:szCs w:val="28"/>
          <w:lang w:val="en-US"/>
        </w:rPr>
      </w:pPr>
      <w:r w:rsidRPr="00D95418">
        <w:rPr>
          <w:rFonts w:ascii="Times New Roman" w:hAnsi="Times New Roman" w:cs="Times New Roman"/>
          <w:b/>
          <w:sz w:val="28"/>
          <w:szCs w:val="28"/>
          <w:lang w:val="en-US"/>
        </w:rPr>
        <w:t xml:space="preserve">Methodical instruction for the </w:t>
      </w:r>
      <w:proofErr w:type="gramStart"/>
      <w:r>
        <w:rPr>
          <w:rFonts w:ascii="Times New Roman" w:hAnsi="Times New Roman" w:cs="Times New Roman"/>
          <w:b/>
          <w:sz w:val="28"/>
          <w:szCs w:val="28"/>
          <w:lang w:val="en-US"/>
        </w:rPr>
        <w:t>3</w:t>
      </w:r>
      <w:r w:rsidRPr="00553816">
        <w:rPr>
          <w:rFonts w:ascii="Times New Roman" w:hAnsi="Times New Roman" w:cs="Times New Roman"/>
          <w:b/>
          <w:sz w:val="28"/>
          <w:szCs w:val="28"/>
          <w:vertAlign w:val="superscript"/>
          <w:lang w:val="en-US"/>
        </w:rPr>
        <w:t>rd</w:t>
      </w:r>
      <w:r>
        <w:rPr>
          <w:rFonts w:ascii="Times New Roman" w:hAnsi="Times New Roman" w:cs="Times New Roman"/>
          <w:b/>
          <w:sz w:val="28"/>
          <w:szCs w:val="28"/>
          <w:lang w:val="en-US"/>
        </w:rPr>
        <w:t xml:space="preserve"> </w:t>
      </w:r>
      <w:r w:rsidRPr="00D95418">
        <w:rPr>
          <w:rFonts w:ascii="Times New Roman" w:hAnsi="Times New Roman" w:cs="Times New Roman"/>
          <w:b/>
          <w:sz w:val="28"/>
          <w:szCs w:val="28"/>
          <w:lang w:val="en-US"/>
        </w:rPr>
        <w:t xml:space="preserve"> course</w:t>
      </w:r>
      <w:proofErr w:type="gramEnd"/>
    </w:p>
    <w:p w:rsidR="005C1117" w:rsidRPr="00D95418" w:rsidRDefault="005C1117" w:rsidP="005C1117">
      <w:pPr>
        <w:jc w:val="center"/>
        <w:rPr>
          <w:rFonts w:ascii="Times New Roman" w:hAnsi="Times New Roman" w:cs="Times New Roman"/>
          <w:b/>
          <w:sz w:val="28"/>
          <w:szCs w:val="28"/>
          <w:lang w:val="kk-KZ"/>
        </w:rPr>
      </w:pPr>
      <w:r w:rsidRPr="00D95418">
        <w:rPr>
          <w:rFonts w:ascii="Times New Roman" w:hAnsi="Times New Roman" w:cs="Times New Roman"/>
          <w:b/>
          <w:sz w:val="28"/>
          <w:szCs w:val="28"/>
          <w:lang w:val="en-US"/>
        </w:rPr>
        <w:t>For</w:t>
      </w:r>
      <w:r>
        <w:rPr>
          <w:rFonts w:ascii="Times New Roman" w:hAnsi="Times New Roman" w:cs="Times New Roman"/>
          <w:b/>
          <w:sz w:val="28"/>
          <w:szCs w:val="28"/>
          <w:lang w:val="en-US"/>
        </w:rPr>
        <w:t xml:space="preserve"> 5В1201</w:t>
      </w:r>
      <w:r w:rsidRPr="00D95418">
        <w:rPr>
          <w:rFonts w:ascii="Times New Roman" w:hAnsi="Times New Roman" w:cs="Times New Roman"/>
          <w:b/>
          <w:sz w:val="28"/>
          <w:szCs w:val="28"/>
          <w:lang w:val="en-US"/>
        </w:rPr>
        <w:t>00-</w:t>
      </w:r>
      <w:r w:rsidRPr="00D95418">
        <w:rPr>
          <w:rFonts w:ascii="Times New Roman" w:hAnsi="Times New Roman" w:cs="Times New Roman"/>
          <w:b/>
          <w:sz w:val="28"/>
          <w:szCs w:val="28"/>
          <w:lang w:val="kk-KZ"/>
        </w:rPr>
        <w:t xml:space="preserve">« </w:t>
      </w:r>
      <w:r>
        <w:rPr>
          <w:rFonts w:ascii="Times New Roman" w:hAnsi="Times New Roman" w:cs="Times New Roman"/>
          <w:b/>
          <w:sz w:val="28"/>
          <w:szCs w:val="28"/>
          <w:lang w:val="en-US"/>
        </w:rPr>
        <w:t>V</w:t>
      </w:r>
      <w:r w:rsidRPr="00553816">
        <w:rPr>
          <w:rFonts w:ascii="Times New Roman" w:hAnsi="Times New Roman" w:cs="Times New Roman"/>
          <w:b/>
          <w:sz w:val="28"/>
          <w:szCs w:val="28"/>
          <w:lang w:val="kk-KZ"/>
        </w:rPr>
        <w:t>eterinary medicine</w:t>
      </w:r>
      <w:r w:rsidRPr="00D95418">
        <w:rPr>
          <w:rFonts w:ascii="Times New Roman" w:hAnsi="Times New Roman" w:cs="Times New Roman"/>
          <w:b/>
          <w:sz w:val="28"/>
          <w:szCs w:val="28"/>
          <w:lang w:val="kk-KZ"/>
        </w:rPr>
        <w:t xml:space="preserve">» </w:t>
      </w:r>
    </w:p>
    <w:p w:rsidR="005C1117" w:rsidRPr="00D95418" w:rsidRDefault="005C1117" w:rsidP="005C1117">
      <w:pPr>
        <w:jc w:val="center"/>
        <w:rPr>
          <w:rFonts w:ascii="Times New Roman" w:hAnsi="Times New Roman" w:cs="Times New Roman"/>
          <w:b/>
          <w:sz w:val="28"/>
          <w:szCs w:val="28"/>
          <w:lang w:val="en-US"/>
        </w:rPr>
      </w:pPr>
    </w:p>
    <w:p w:rsidR="005C1117" w:rsidRPr="00D95418" w:rsidRDefault="005C1117" w:rsidP="005C1117">
      <w:pPr>
        <w:jc w:val="center"/>
        <w:rPr>
          <w:rFonts w:ascii="Times New Roman" w:hAnsi="Times New Roman" w:cs="Times New Roman"/>
          <w:b/>
          <w:sz w:val="28"/>
          <w:szCs w:val="28"/>
          <w:lang w:val="en-US"/>
        </w:rPr>
      </w:pPr>
    </w:p>
    <w:p w:rsidR="005C1117" w:rsidRPr="00D95418" w:rsidRDefault="005C1117" w:rsidP="005C1117">
      <w:pPr>
        <w:rPr>
          <w:rFonts w:ascii="Times New Roman" w:hAnsi="Times New Roman" w:cs="Times New Roman"/>
          <w:b/>
          <w:sz w:val="28"/>
          <w:szCs w:val="28"/>
          <w:lang w:val="en-US"/>
        </w:rPr>
      </w:pPr>
    </w:p>
    <w:p w:rsidR="005C1117" w:rsidRPr="00D95418" w:rsidRDefault="005C1117" w:rsidP="005C1117">
      <w:pPr>
        <w:rPr>
          <w:rFonts w:ascii="Times New Roman" w:hAnsi="Times New Roman" w:cs="Times New Roman"/>
          <w:sz w:val="28"/>
          <w:szCs w:val="28"/>
          <w:lang w:val="en-US"/>
        </w:rPr>
      </w:pPr>
      <w:r w:rsidRPr="00D95418">
        <w:rPr>
          <w:rFonts w:ascii="Times New Roman" w:hAnsi="Times New Roman" w:cs="Times New Roman"/>
          <w:sz w:val="28"/>
          <w:szCs w:val="28"/>
          <w:lang w:val="en-US"/>
        </w:rPr>
        <w:t>Signed f</w:t>
      </w:r>
      <w:r>
        <w:rPr>
          <w:rFonts w:ascii="Times New Roman" w:hAnsi="Times New Roman" w:cs="Times New Roman"/>
          <w:sz w:val="28"/>
          <w:szCs w:val="28"/>
          <w:lang w:val="en-US"/>
        </w:rPr>
        <w:t>or printing «__»___________ 2017</w:t>
      </w:r>
    </w:p>
    <w:p w:rsidR="005C1117" w:rsidRPr="00D95418" w:rsidRDefault="005C1117" w:rsidP="005C1117">
      <w:pPr>
        <w:rPr>
          <w:rFonts w:ascii="Times New Roman" w:hAnsi="Times New Roman" w:cs="Times New Roman"/>
          <w:sz w:val="28"/>
          <w:szCs w:val="28"/>
          <w:lang w:val="en-US"/>
        </w:rPr>
      </w:pPr>
      <w:r w:rsidRPr="00D95418">
        <w:rPr>
          <w:rFonts w:ascii="Times New Roman" w:hAnsi="Times New Roman" w:cs="Times New Roman"/>
          <w:sz w:val="28"/>
          <w:szCs w:val="28"/>
          <w:lang w:val="en-US"/>
        </w:rPr>
        <w:t xml:space="preserve">  Paper format 60</w:t>
      </w:r>
      <w:r w:rsidRPr="00D95418">
        <w:rPr>
          <w:rFonts w:ascii="Times New Roman" w:hAnsi="Times New Roman" w:cs="Times New Roman"/>
          <w:sz w:val="28"/>
          <w:szCs w:val="28"/>
          <w:vertAlign w:val="superscript"/>
          <w:lang w:val="en-US"/>
        </w:rPr>
        <w:t xml:space="preserve">x </w:t>
      </w:r>
      <w:proofErr w:type="gramStart"/>
      <w:r w:rsidRPr="00D95418">
        <w:rPr>
          <w:rFonts w:ascii="Times New Roman" w:hAnsi="Times New Roman" w:cs="Times New Roman"/>
          <w:sz w:val="28"/>
          <w:szCs w:val="28"/>
          <w:lang w:val="en-US"/>
        </w:rPr>
        <w:t>90  1</w:t>
      </w:r>
      <w:proofErr w:type="gramEnd"/>
      <w:r w:rsidRPr="00D95418">
        <w:rPr>
          <w:rFonts w:ascii="Times New Roman" w:hAnsi="Times New Roman" w:cs="Times New Roman"/>
          <w:sz w:val="28"/>
          <w:szCs w:val="28"/>
          <w:lang w:val="en-US"/>
        </w:rPr>
        <w:t>/16</w:t>
      </w:r>
    </w:p>
    <w:p w:rsidR="005C1117" w:rsidRPr="00D95418" w:rsidRDefault="005C1117" w:rsidP="005C1117">
      <w:pPr>
        <w:rPr>
          <w:rFonts w:ascii="Times New Roman" w:hAnsi="Times New Roman" w:cs="Times New Roman"/>
          <w:sz w:val="28"/>
          <w:szCs w:val="28"/>
          <w:lang w:val="en-US"/>
        </w:rPr>
      </w:pPr>
      <w:proofErr w:type="gramStart"/>
      <w:r w:rsidRPr="00D95418">
        <w:rPr>
          <w:rFonts w:ascii="Times New Roman" w:hAnsi="Times New Roman" w:cs="Times New Roman"/>
          <w:sz w:val="28"/>
          <w:szCs w:val="28"/>
          <w:lang w:val="en-US"/>
        </w:rPr>
        <w:t>Typographical  paper</w:t>
      </w:r>
      <w:proofErr w:type="gramEnd"/>
      <w:r w:rsidRPr="00D95418">
        <w:rPr>
          <w:rFonts w:ascii="Times New Roman" w:hAnsi="Times New Roman" w:cs="Times New Roman"/>
          <w:sz w:val="28"/>
          <w:szCs w:val="28"/>
          <w:lang w:val="kk-KZ"/>
        </w:rPr>
        <w:t xml:space="preserve">. </w:t>
      </w:r>
      <w:r w:rsidRPr="00D95418">
        <w:rPr>
          <w:rFonts w:ascii="Times New Roman" w:hAnsi="Times New Roman" w:cs="Times New Roman"/>
          <w:sz w:val="28"/>
          <w:szCs w:val="28"/>
          <w:lang w:val="en-US"/>
        </w:rPr>
        <w:t xml:space="preserve">Offset </w:t>
      </w:r>
      <w:proofErr w:type="spellStart"/>
      <w:r w:rsidRPr="00D95418">
        <w:rPr>
          <w:rFonts w:ascii="Times New Roman" w:hAnsi="Times New Roman" w:cs="Times New Roman"/>
          <w:sz w:val="28"/>
          <w:szCs w:val="28"/>
          <w:lang w:val="en-US"/>
        </w:rPr>
        <w:t>printing.Volume</w:t>
      </w:r>
      <w:proofErr w:type="spellEnd"/>
      <w:r w:rsidRPr="00D95418">
        <w:rPr>
          <w:rFonts w:ascii="Times New Roman" w:hAnsi="Times New Roman" w:cs="Times New Roman"/>
          <w:sz w:val="28"/>
          <w:szCs w:val="28"/>
          <w:lang w:val="en-US"/>
        </w:rPr>
        <w:t xml:space="preserve"> 2.5 printer’s sheet.</w:t>
      </w:r>
    </w:p>
    <w:p w:rsidR="005C1117" w:rsidRPr="00D95418" w:rsidRDefault="005C1117" w:rsidP="005C1117">
      <w:pPr>
        <w:rPr>
          <w:rFonts w:ascii="Times New Roman" w:hAnsi="Times New Roman" w:cs="Times New Roman"/>
          <w:sz w:val="28"/>
          <w:szCs w:val="28"/>
          <w:lang w:val="en-US"/>
        </w:rPr>
      </w:pPr>
      <w:r w:rsidRPr="00D95418">
        <w:rPr>
          <w:rFonts w:ascii="Times New Roman" w:hAnsi="Times New Roman" w:cs="Times New Roman"/>
          <w:sz w:val="28"/>
          <w:szCs w:val="28"/>
          <w:lang w:val="en-US"/>
        </w:rPr>
        <w:t xml:space="preserve">  Circulation 50 copies</w:t>
      </w:r>
    </w:p>
    <w:p w:rsidR="005C1117" w:rsidRPr="00D95418" w:rsidRDefault="005C1117" w:rsidP="005C1117">
      <w:pPr>
        <w:rPr>
          <w:rFonts w:ascii="Times New Roman" w:hAnsi="Times New Roman" w:cs="Times New Roman"/>
          <w:sz w:val="28"/>
          <w:szCs w:val="28"/>
          <w:lang w:val="en-US"/>
        </w:rPr>
      </w:pPr>
    </w:p>
    <w:p w:rsidR="005C1117" w:rsidRPr="00D95418" w:rsidRDefault="005C1117" w:rsidP="005C1117">
      <w:pPr>
        <w:rPr>
          <w:rFonts w:ascii="Times New Roman" w:hAnsi="Times New Roman" w:cs="Times New Roman"/>
          <w:sz w:val="28"/>
          <w:szCs w:val="28"/>
          <w:lang w:val="en-US"/>
        </w:rPr>
      </w:pPr>
    </w:p>
    <w:p w:rsidR="005C1117" w:rsidRPr="00D95418" w:rsidRDefault="005C1117" w:rsidP="005C1117">
      <w:pPr>
        <w:rPr>
          <w:rFonts w:ascii="Times New Roman" w:hAnsi="Times New Roman" w:cs="Times New Roman"/>
          <w:sz w:val="28"/>
          <w:szCs w:val="28"/>
          <w:lang w:val="en-US"/>
        </w:rPr>
      </w:pPr>
    </w:p>
    <w:p w:rsidR="005C1117" w:rsidRPr="00D95418" w:rsidRDefault="005C1117" w:rsidP="005C1117">
      <w:pPr>
        <w:rPr>
          <w:rFonts w:ascii="Times New Roman" w:hAnsi="Times New Roman" w:cs="Times New Roman"/>
          <w:sz w:val="28"/>
          <w:szCs w:val="28"/>
          <w:lang w:val="en-US"/>
        </w:rPr>
      </w:pPr>
    </w:p>
    <w:p w:rsidR="005C1117" w:rsidRPr="00D95418" w:rsidRDefault="005C1117" w:rsidP="005C1117">
      <w:pPr>
        <w:rPr>
          <w:rFonts w:ascii="Times New Roman" w:hAnsi="Times New Roman" w:cs="Times New Roman"/>
          <w:sz w:val="28"/>
          <w:szCs w:val="28"/>
          <w:lang w:val="en-US"/>
        </w:rPr>
      </w:pPr>
      <w:r w:rsidRPr="00D95418">
        <w:rPr>
          <w:rFonts w:ascii="Times New Roman" w:hAnsi="Times New Roman" w:cs="Times New Roman"/>
          <w:sz w:val="28"/>
          <w:szCs w:val="28"/>
          <w:lang w:val="kk-KZ"/>
        </w:rPr>
        <w:t>©</w:t>
      </w:r>
      <w:r w:rsidRPr="00D95418">
        <w:rPr>
          <w:rFonts w:ascii="Times New Roman" w:hAnsi="Times New Roman" w:cs="Times New Roman"/>
          <w:sz w:val="28"/>
          <w:szCs w:val="28"/>
          <w:lang w:val="en-US"/>
        </w:rPr>
        <w:t xml:space="preserve"> Edition of the South Kazakhstan State University </w:t>
      </w:r>
    </w:p>
    <w:p w:rsidR="005C1117" w:rsidRPr="00D95418" w:rsidRDefault="005C1117" w:rsidP="005C1117">
      <w:pPr>
        <w:rPr>
          <w:rFonts w:ascii="Times New Roman" w:hAnsi="Times New Roman" w:cs="Times New Roman"/>
          <w:sz w:val="28"/>
          <w:szCs w:val="28"/>
          <w:lang w:val="en-US"/>
        </w:rPr>
      </w:pPr>
    </w:p>
    <w:p w:rsidR="005C1117" w:rsidRDefault="005C1117" w:rsidP="005C1117">
      <w:pPr>
        <w:rPr>
          <w:rFonts w:ascii="Times New Roman" w:hAnsi="Times New Roman" w:cs="Times New Roman"/>
          <w:sz w:val="28"/>
          <w:szCs w:val="28"/>
        </w:rPr>
      </w:pPr>
      <w:r w:rsidRPr="00D95418">
        <w:rPr>
          <w:rFonts w:ascii="Times New Roman" w:hAnsi="Times New Roman" w:cs="Times New Roman"/>
          <w:sz w:val="28"/>
          <w:szCs w:val="28"/>
          <w:lang w:val="en-US"/>
        </w:rPr>
        <w:t xml:space="preserve">Publishing centre of </w:t>
      </w:r>
      <w:proofErr w:type="gramStart"/>
      <w:r w:rsidRPr="00D95418">
        <w:rPr>
          <w:rFonts w:ascii="Times New Roman" w:hAnsi="Times New Roman" w:cs="Times New Roman"/>
          <w:sz w:val="28"/>
          <w:szCs w:val="28"/>
          <w:lang w:val="en-US"/>
        </w:rPr>
        <w:t xml:space="preserve">the  </w:t>
      </w:r>
      <w:proofErr w:type="spellStart"/>
      <w:r w:rsidRPr="00D95418">
        <w:rPr>
          <w:rFonts w:ascii="Times New Roman" w:hAnsi="Times New Roman" w:cs="Times New Roman"/>
          <w:sz w:val="28"/>
          <w:szCs w:val="28"/>
          <w:lang w:val="en-US"/>
        </w:rPr>
        <w:t>M.Auezov</w:t>
      </w:r>
      <w:proofErr w:type="spellEnd"/>
      <w:proofErr w:type="gramEnd"/>
      <w:r w:rsidRPr="00D95418">
        <w:rPr>
          <w:rFonts w:ascii="Times New Roman" w:hAnsi="Times New Roman" w:cs="Times New Roman"/>
          <w:sz w:val="28"/>
          <w:szCs w:val="28"/>
          <w:lang w:val="en-US"/>
        </w:rPr>
        <w:t xml:space="preserve"> South Kazakhstan State </w:t>
      </w:r>
      <w:proofErr w:type="spellStart"/>
      <w:r w:rsidRPr="00D95418">
        <w:rPr>
          <w:rFonts w:ascii="Times New Roman" w:hAnsi="Times New Roman" w:cs="Times New Roman"/>
          <w:sz w:val="28"/>
          <w:szCs w:val="28"/>
          <w:lang w:val="en-US"/>
        </w:rPr>
        <w:t>University,Shymkent</w:t>
      </w:r>
      <w:proofErr w:type="spellEnd"/>
    </w:p>
    <w:p w:rsidR="004B638B" w:rsidRDefault="004B638B" w:rsidP="005C1117">
      <w:pPr>
        <w:rPr>
          <w:rFonts w:ascii="Times New Roman" w:hAnsi="Times New Roman" w:cs="Times New Roman"/>
          <w:sz w:val="28"/>
          <w:szCs w:val="28"/>
        </w:rPr>
      </w:pPr>
    </w:p>
    <w:p w:rsidR="004B638B" w:rsidRDefault="004B638B" w:rsidP="005C1117">
      <w:pPr>
        <w:rPr>
          <w:rFonts w:ascii="Times New Roman" w:hAnsi="Times New Roman" w:cs="Times New Roman"/>
          <w:sz w:val="28"/>
          <w:szCs w:val="28"/>
        </w:rPr>
      </w:pPr>
    </w:p>
    <w:p w:rsidR="004B638B" w:rsidRDefault="004B638B" w:rsidP="005C1117">
      <w:pPr>
        <w:rPr>
          <w:rFonts w:ascii="Times New Roman" w:hAnsi="Times New Roman" w:cs="Times New Roman"/>
          <w:sz w:val="28"/>
          <w:szCs w:val="28"/>
        </w:rPr>
      </w:pPr>
    </w:p>
    <w:p w:rsidR="004B638B" w:rsidRDefault="004B638B" w:rsidP="005C1117">
      <w:pPr>
        <w:rPr>
          <w:rFonts w:ascii="Times New Roman" w:hAnsi="Times New Roman" w:cs="Times New Roman"/>
          <w:sz w:val="28"/>
          <w:szCs w:val="28"/>
        </w:rPr>
      </w:pPr>
    </w:p>
    <w:p w:rsidR="004B638B" w:rsidRDefault="004B638B" w:rsidP="005C1117">
      <w:pPr>
        <w:rPr>
          <w:rFonts w:ascii="Times New Roman" w:hAnsi="Times New Roman" w:cs="Times New Roman"/>
          <w:sz w:val="28"/>
          <w:szCs w:val="28"/>
        </w:rPr>
      </w:pPr>
    </w:p>
    <w:p w:rsidR="004B638B" w:rsidRDefault="004B638B" w:rsidP="005C1117">
      <w:pPr>
        <w:rPr>
          <w:rFonts w:ascii="Times New Roman" w:hAnsi="Times New Roman" w:cs="Times New Roman"/>
          <w:sz w:val="28"/>
          <w:szCs w:val="28"/>
        </w:rPr>
      </w:pPr>
    </w:p>
    <w:p w:rsidR="004B638B" w:rsidRDefault="004B638B" w:rsidP="005C1117">
      <w:pPr>
        <w:rPr>
          <w:rFonts w:ascii="Times New Roman" w:hAnsi="Times New Roman" w:cs="Times New Roman"/>
          <w:sz w:val="28"/>
          <w:szCs w:val="28"/>
        </w:rPr>
      </w:pPr>
    </w:p>
    <w:p w:rsidR="004B638B" w:rsidRDefault="004B638B" w:rsidP="005C1117">
      <w:pPr>
        <w:rPr>
          <w:rFonts w:ascii="Times New Roman" w:hAnsi="Times New Roman" w:cs="Times New Roman"/>
          <w:sz w:val="28"/>
          <w:szCs w:val="28"/>
        </w:rPr>
      </w:pPr>
    </w:p>
    <w:p w:rsidR="004B638B" w:rsidRDefault="004B638B" w:rsidP="005C1117">
      <w:pPr>
        <w:rPr>
          <w:rFonts w:ascii="Times New Roman" w:hAnsi="Times New Roman" w:cs="Times New Roman"/>
          <w:sz w:val="28"/>
          <w:szCs w:val="28"/>
        </w:rPr>
      </w:pPr>
    </w:p>
    <w:p w:rsidR="004B638B" w:rsidRDefault="004B638B" w:rsidP="005C1117">
      <w:pPr>
        <w:rPr>
          <w:rFonts w:ascii="Times New Roman" w:hAnsi="Times New Roman" w:cs="Times New Roman"/>
          <w:sz w:val="28"/>
          <w:szCs w:val="28"/>
        </w:rPr>
      </w:pPr>
    </w:p>
    <w:p w:rsidR="004B638B" w:rsidRDefault="004B638B" w:rsidP="005C1117">
      <w:pPr>
        <w:rPr>
          <w:rFonts w:ascii="Times New Roman" w:hAnsi="Times New Roman" w:cs="Times New Roman"/>
          <w:sz w:val="28"/>
          <w:szCs w:val="28"/>
        </w:rPr>
      </w:pPr>
    </w:p>
    <w:p w:rsidR="004B638B" w:rsidRDefault="004B638B" w:rsidP="005C1117">
      <w:pPr>
        <w:rPr>
          <w:rFonts w:ascii="Times New Roman" w:hAnsi="Times New Roman" w:cs="Times New Roman"/>
          <w:sz w:val="28"/>
          <w:szCs w:val="28"/>
        </w:rPr>
      </w:pPr>
    </w:p>
    <w:p w:rsidR="004B638B" w:rsidRDefault="004B638B" w:rsidP="005C1117">
      <w:pPr>
        <w:rPr>
          <w:rFonts w:ascii="Times New Roman" w:hAnsi="Times New Roman" w:cs="Times New Roman"/>
          <w:sz w:val="28"/>
          <w:szCs w:val="28"/>
        </w:rPr>
      </w:pPr>
    </w:p>
    <w:p w:rsidR="004B638B" w:rsidRDefault="004B638B" w:rsidP="005C1117">
      <w:pPr>
        <w:rPr>
          <w:rFonts w:ascii="Times New Roman" w:hAnsi="Times New Roman" w:cs="Times New Roman"/>
          <w:sz w:val="28"/>
          <w:szCs w:val="28"/>
        </w:rPr>
      </w:pPr>
    </w:p>
    <w:p w:rsidR="004B638B" w:rsidRDefault="004B638B" w:rsidP="005C1117">
      <w:pPr>
        <w:rPr>
          <w:rFonts w:ascii="Times New Roman" w:hAnsi="Times New Roman" w:cs="Times New Roman"/>
          <w:sz w:val="28"/>
          <w:szCs w:val="28"/>
        </w:rPr>
      </w:pPr>
    </w:p>
    <w:p w:rsidR="004B638B" w:rsidRDefault="004B638B" w:rsidP="005C1117">
      <w:pPr>
        <w:rPr>
          <w:rFonts w:ascii="Times New Roman" w:hAnsi="Times New Roman" w:cs="Times New Roman"/>
          <w:sz w:val="28"/>
          <w:szCs w:val="28"/>
        </w:rPr>
      </w:pPr>
    </w:p>
    <w:p w:rsidR="004B638B" w:rsidRDefault="004B638B" w:rsidP="005C1117">
      <w:pPr>
        <w:rPr>
          <w:rFonts w:ascii="Times New Roman" w:hAnsi="Times New Roman" w:cs="Times New Roman"/>
          <w:sz w:val="28"/>
          <w:szCs w:val="28"/>
        </w:rPr>
      </w:pPr>
    </w:p>
    <w:p w:rsidR="004B638B" w:rsidRDefault="004B638B" w:rsidP="005C1117">
      <w:pPr>
        <w:rPr>
          <w:rFonts w:ascii="Times New Roman" w:hAnsi="Times New Roman" w:cs="Times New Roman"/>
          <w:sz w:val="28"/>
          <w:szCs w:val="28"/>
        </w:rPr>
      </w:pPr>
    </w:p>
    <w:p w:rsidR="004B638B" w:rsidRDefault="004B638B" w:rsidP="005C1117">
      <w:pPr>
        <w:rPr>
          <w:rFonts w:ascii="Times New Roman" w:hAnsi="Times New Roman" w:cs="Times New Roman"/>
          <w:sz w:val="28"/>
          <w:szCs w:val="28"/>
        </w:rPr>
      </w:pPr>
    </w:p>
    <w:p w:rsidR="004B638B" w:rsidRDefault="004B638B" w:rsidP="005C1117">
      <w:pPr>
        <w:rPr>
          <w:rFonts w:ascii="Times New Roman" w:hAnsi="Times New Roman" w:cs="Times New Roman"/>
          <w:sz w:val="28"/>
          <w:szCs w:val="28"/>
        </w:rPr>
      </w:pPr>
    </w:p>
    <w:p w:rsidR="004B638B" w:rsidRDefault="004B638B" w:rsidP="005C1117">
      <w:pPr>
        <w:rPr>
          <w:rFonts w:ascii="Times New Roman" w:hAnsi="Times New Roman" w:cs="Times New Roman"/>
          <w:sz w:val="28"/>
          <w:szCs w:val="28"/>
        </w:rPr>
      </w:pPr>
    </w:p>
    <w:p w:rsidR="004B638B" w:rsidRDefault="004B638B" w:rsidP="005C1117">
      <w:pPr>
        <w:rPr>
          <w:rFonts w:ascii="Times New Roman" w:hAnsi="Times New Roman" w:cs="Times New Roman"/>
          <w:sz w:val="28"/>
          <w:szCs w:val="28"/>
        </w:rPr>
      </w:pPr>
    </w:p>
    <w:p w:rsidR="004B638B" w:rsidRDefault="004B638B" w:rsidP="005C1117">
      <w:pPr>
        <w:rPr>
          <w:rFonts w:ascii="Times New Roman" w:hAnsi="Times New Roman" w:cs="Times New Roman"/>
          <w:sz w:val="28"/>
          <w:szCs w:val="28"/>
        </w:rPr>
      </w:pPr>
    </w:p>
    <w:p w:rsidR="004B638B" w:rsidRDefault="004B638B" w:rsidP="005C1117">
      <w:pPr>
        <w:rPr>
          <w:rFonts w:ascii="Times New Roman" w:hAnsi="Times New Roman" w:cs="Times New Roman"/>
          <w:sz w:val="28"/>
          <w:szCs w:val="28"/>
        </w:rPr>
      </w:pPr>
    </w:p>
    <w:p w:rsidR="004B638B" w:rsidRDefault="004B638B" w:rsidP="005C1117">
      <w:pPr>
        <w:rPr>
          <w:rFonts w:ascii="Times New Roman" w:hAnsi="Times New Roman" w:cs="Times New Roman"/>
          <w:sz w:val="28"/>
          <w:szCs w:val="28"/>
        </w:rPr>
      </w:pPr>
    </w:p>
    <w:p w:rsidR="004B638B" w:rsidRDefault="004B638B" w:rsidP="005C1117">
      <w:pPr>
        <w:rPr>
          <w:rFonts w:ascii="Times New Roman" w:hAnsi="Times New Roman" w:cs="Times New Roman"/>
          <w:sz w:val="28"/>
          <w:szCs w:val="28"/>
        </w:rPr>
      </w:pPr>
      <w:r>
        <w:rPr>
          <w:rFonts w:ascii="Times New Roman" w:hAnsi="Times New Roman" w:cs="Times New Roman"/>
          <w:noProof/>
          <w:sz w:val="28"/>
          <w:szCs w:val="28"/>
        </w:rPr>
        <w:pict>
          <v:rect id="_x0000_s1028" style="position:absolute;margin-left:210.45pt;margin-top:49.95pt;width:64.5pt;height:23.6pt;z-index:251660288" strokecolor="white [3212]"/>
        </w:pict>
      </w:r>
    </w:p>
    <w:p w:rsidR="004B638B" w:rsidRDefault="004B638B" w:rsidP="005C1117">
      <w:pPr>
        <w:rPr>
          <w:rFonts w:ascii="Times New Roman" w:hAnsi="Times New Roman" w:cs="Times New Roman"/>
          <w:sz w:val="28"/>
          <w:szCs w:val="28"/>
        </w:rPr>
      </w:pPr>
    </w:p>
    <w:p w:rsidR="004B638B" w:rsidRDefault="004B638B" w:rsidP="005C1117">
      <w:pPr>
        <w:rPr>
          <w:rFonts w:ascii="Times New Roman" w:hAnsi="Times New Roman" w:cs="Times New Roman"/>
          <w:sz w:val="28"/>
          <w:szCs w:val="28"/>
        </w:rPr>
      </w:pPr>
    </w:p>
    <w:p w:rsidR="004B638B" w:rsidRDefault="004B638B" w:rsidP="005C1117">
      <w:pPr>
        <w:rPr>
          <w:rFonts w:ascii="Times New Roman" w:hAnsi="Times New Roman" w:cs="Times New Roman"/>
          <w:sz w:val="28"/>
          <w:szCs w:val="28"/>
        </w:rPr>
      </w:pPr>
    </w:p>
    <w:p w:rsidR="004B638B" w:rsidRDefault="004B638B" w:rsidP="005C1117">
      <w:pPr>
        <w:rPr>
          <w:rFonts w:ascii="Times New Roman" w:hAnsi="Times New Roman" w:cs="Times New Roman"/>
          <w:sz w:val="28"/>
          <w:szCs w:val="28"/>
        </w:rPr>
      </w:pPr>
    </w:p>
    <w:p w:rsidR="004B638B" w:rsidRDefault="004B638B" w:rsidP="005C1117">
      <w:pPr>
        <w:rPr>
          <w:rFonts w:ascii="Times New Roman" w:hAnsi="Times New Roman" w:cs="Times New Roman"/>
          <w:sz w:val="28"/>
          <w:szCs w:val="28"/>
        </w:rPr>
      </w:pPr>
    </w:p>
    <w:p w:rsidR="004B638B" w:rsidRDefault="004B638B" w:rsidP="005C1117">
      <w:pPr>
        <w:rPr>
          <w:rFonts w:ascii="Times New Roman" w:hAnsi="Times New Roman" w:cs="Times New Roman"/>
          <w:sz w:val="28"/>
          <w:szCs w:val="28"/>
        </w:rPr>
      </w:pPr>
    </w:p>
    <w:p w:rsidR="004B638B" w:rsidRDefault="004B638B" w:rsidP="005C1117">
      <w:pPr>
        <w:rPr>
          <w:rFonts w:ascii="Times New Roman" w:hAnsi="Times New Roman" w:cs="Times New Roman"/>
          <w:sz w:val="28"/>
          <w:szCs w:val="28"/>
        </w:rPr>
      </w:pPr>
    </w:p>
    <w:p w:rsidR="004B638B" w:rsidRDefault="004B638B" w:rsidP="005C1117">
      <w:pPr>
        <w:rPr>
          <w:rFonts w:ascii="Times New Roman" w:hAnsi="Times New Roman" w:cs="Times New Roman"/>
          <w:sz w:val="28"/>
          <w:szCs w:val="28"/>
        </w:rPr>
      </w:pPr>
    </w:p>
    <w:p w:rsidR="004B638B" w:rsidRPr="004B638B" w:rsidRDefault="004B638B" w:rsidP="005C1117">
      <w:pPr>
        <w:rPr>
          <w:rFonts w:ascii="Times New Roman" w:hAnsi="Times New Roman" w:cs="Times New Roman"/>
          <w:sz w:val="28"/>
          <w:szCs w:val="28"/>
        </w:rPr>
      </w:pPr>
      <w:r>
        <w:rPr>
          <w:rFonts w:ascii="Times New Roman" w:hAnsi="Times New Roman" w:cs="Times New Roman"/>
          <w:noProof/>
          <w:sz w:val="28"/>
          <w:szCs w:val="28"/>
        </w:rPr>
        <w:pict>
          <v:rect id="_x0000_s1029" style="position:absolute;margin-left:194.3pt;margin-top:501.85pt;width:64.5pt;height:23.6pt;z-index:251661312" strokecolor="white [3212]"/>
        </w:pict>
      </w:r>
    </w:p>
    <w:sectPr w:rsidR="004B638B" w:rsidRPr="004B638B" w:rsidSect="001B148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5E32" w:rsidRDefault="00CA5E32" w:rsidP="00123874">
      <w:pPr>
        <w:spacing w:after="0" w:line="240" w:lineRule="auto"/>
      </w:pPr>
      <w:r>
        <w:separator/>
      </w:r>
    </w:p>
  </w:endnote>
  <w:endnote w:type="continuationSeparator" w:id="1">
    <w:p w:rsidR="00CA5E32" w:rsidRDefault="00CA5E32" w:rsidP="001238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9570376"/>
      <w:docPartObj>
        <w:docPartGallery w:val="Page Numbers (Bottom of Page)"/>
        <w:docPartUnique/>
      </w:docPartObj>
    </w:sdtPr>
    <w:sdtContent>
      <w:p w:rsidR="00155625" w:rsidRDefault="00BF220F" w:rsidP="00860EF7">
        <w:pPr>
          <w:pStyle w:val="ae"/>
          <w:jc w:val="center"/>
        </w:pPr>
        <w:r w:rsidRPr="00257029">
          <w:rPr>
            <w:rFonts w:ascii="Times New Roman" w:hAnsi="Times New Roman" w:cs="Times New Roman"/>
            <w:sz w:val="24"/>
            <w:szCs w:val="24"/>
          </w:rPr>
          <w:fldChar w:fldCharType="begin"/>
        </w:r>
        <w:r w:rsidR="00155625" w:rsidRPr="00257029">
          <w:rPr>
            <w:rFonts w:ascii="Times New Roman" w:hAnsi="Times New Roman" w:cs="Times New Roman"/>
            <w:sz w:val="24"/>
            <w:szCs w:val="24"/>
          </w:rPr>
          <w:instrText>PAGE   \* MERGEFORMAT</w:instrText>
        </w:r>
        <w:r w:rsidRPr="00257029">
          <w:rPr>
            <w:rFonts w:ascii="Times New Roman" w:hAnsi="Times New Roman" w:cs="Times New Roman"/>
            <w:sz w:val="24"/>
            <w:szCs w:val="24"/>
          </w:rPr>
          <w:fldChar w:fldCharType="separate"/>
        </w:r>
        <w:r w:rsidR="004B638B">
          <w:rPr>
            <w:rFonts w:ascii="Times New Roman" w:hAnsi="Times New Roman" w:cs="Times New Roman"/>
            <w:noProof/>
            <w:sz w:val="24"/>
            <w:szCs w:val="24"/>
          </w:rPr>
          <w:t>4</w:t>
        </w:r>
        <w:r w:rsidRPr="00257029">
          <w:rPr>
            <w:rFonts w:ascii="Times New Roman" w:hAnsi="Times New Roman" w:cs="Times New Roman"/>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5E32" w:rsidRDefault="00CA5E32" w:rsidP="00123874">
      <w:pPr>
        <w:spacing w:after="0" w:line="240" w:lineRule="auto"/>
      </w:pPr>
      <w:r>
        <w:separator/>
      </w:r>
    </w:p>
  </w:footnote>
  <w:footnote w:type="continuationSeparator" w:id="1">
    <w:p w:rsidR="00CA5E32" w:rsidRDefault="00CA5E32" w:rsidP="0012387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lvl>
    <w:lvl w:ilvl="1">
      <w:start w:val="1"/>
      <w:numFmt w:val="decimal"/>
      <w:lvlText w:val="%1.%2."/>
      <w:lvlJc w:val="left"/>
      <w:rPr>
        <w:rFonts w:ascii="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hAnsi="Times New Roman" w:cs="Times New Roman"/>
        <w:b/>
        <w:bCs/>
        <w:i w:val="0"/>
        <w:iCs w:val="0"/>
        <w:smallCaps w:val="0"/>
        <w:strike w:val="0"/>
        <w:color w:val="000000"/>
        <w:spacing w:val="0"/>
        <w:w w:val="100"/>
        <w:position w:val="0"/>
        <w:sz w:val="22"/>
        <w:szCs w:val="22"/>
        <w:u w:val="none"/>
      </w:rPr>
    </w:lvl>
    <w:lvl w:ilvl="3">
      <w:start w:val="1"/>
      <w:numFmt w:val="decimal"/>
      <w:lvlText w:val="%1.%2.%3."/>
      <w:lvlJc w:val="left"/>
      <w:rPr>
        <w:rFonts w:ascii="Times New Roman" w:hAnsi="Times New Roman" w:cs="Times New Roman"/>
        <w:b/>
        <w:bCs/>
        <w:i w:val="0"/>
        <w:iCs w:val="0"/>
        <w:smallCaps w:val="0"/>
        <w:strike w:val="0"/>
        <w:color w:val="000000"/>
        <w:spacing w:val="0"/>
        <w:w w:val="100"/>
        <w:position w:val="0"/>
        <w:sz w:val="22"/>
        <w:szCs w:val="22"/>
        <w:u w:val="none"/>
      </w:rPr>
    </w:lvl>
    <w:lvl w:ilvl="4">
      <w:start w:val="1"/>
      <w:numFmt w:val="decimal"/>
      <w:lvlText w:val="%1.%2.%3."/>
      <w:lvlJc w:val="left"/>
      <w:rPr>
        <w:rFonts w:ascii="Times New Roman" w:hAnsi="Times New Roman" w:cs="Times New Roman"/>
        <w:b/>
        <w:bCs/>
        <w:i w:val="0"/>
        <w:iCs w:val="0"/>
        <w:smallCaps w:val="0"/>
        <w:strike w:val="0"/>
        <w:color w:val="000000"/>
        <w:spacing w:val="0"/>
        <w:w w:val="100"/>
        <w:position w:val="0"/>
        <w:sz w:val="22"/>
        <w:szCs w:val="22"/>
        <w:u w:val="none"/>
      </w:rPr>
    </w:lvl>
    <w:lvl w:ilvl="5">
      <w:start w:val="1"/>
      <w:numFmt w:val="decimal"/>
      <w:lvlText w:val="%1.%2.%3."/>
      <w:lvlJc w:val="left"/>
      <w:rPr>
        <w:rFonts w:ascii="Times New Roman" w:hAnsi="Times New Roman" w:cs="Times New Roman"/>
        <w:b/>
        <w:bCs/>
        <w:i w:val="0"/>
        <w:iCs w:val="0"/>
        <w:smallCaps w:val="0"/>
        <w:strike w:val="0"/>
        <w:color w:val="000000"/>
        <w:spacing w:val="0"/>
        <w:w w:val="100"/>
        <w:position w:val="0"/>
        <w:sz w:val="22"/>
        <w:szCs w:val="22"/>
        <w:u w:val="none"/>
      </w:rPr>
    </w:lvl>
    <w:lvl w:ilvl="6">
      <w:start w:val="1"/>
      <w:numFmt w:val="decimal"/>
      <w:lvlText w:val="%1.%2.%3."/>
      <w:lvlJc w:val="left"/>
      <w:rPr>
        <w:rFonts w:ascii="Times New Roman" w:hAnsi="Times New Roman" w:cs="Times New Roman"/>
        <w:b/>
        <w:bCs/>
        <w:i w:val="0"/>
        <w:iCs w:val="0"/>
        <w:smallCaps w:val="0"/>
        <w:strike w:val="0"/>
        <w:color w:val="000000"/>
        <w:spacing w:val="0"/>
        <w:w w:val="100"/>
        <w:position w:val="0"/>
        <w:sz w:val="22"/>
        <w:szCs w:val="22"/>
        <w:u w:val="none"/>
      </w:rPr>
    </w:lvl>
    <w:lvl w:ilvl="7">
      <w:start w:val="1"/>
      <w:numFmt w:val="decimal"/>
      <w:lvlText w:val="%1.%2.%3."/>
      <w:lvlJc w:val="left"/>
      <w:rPr>
        <w:rFonts w:ascii="Times New Roman" w:hAnsi="Times New Roman" w:cs="Times New Roman"/>
        <w:b/>
        <w:bCs/>
        <w:i w:val="0"/>
        <w:iCs w:val="0"/>
        <w:smallCaps w:val="0"/>
        <w:strike w:val="0"/>
        <w:color w:val="000000"/>
        <w:spacing w:val="0"/>
        <w:w w:val="100"/>
        <w:position w:val="0"/>
        <w:sz w:val="22"/>
        <w:szCs w:val="22"/>
        <w:u w:val="none"/>
      </w:rPr>
    </w:lvl>
    <w:lvl w:ilvl="8">
      <w:start w:val="1"/>
      <w:numFmt w:val="decimal"/>
      <w:lvlText w:val="%1.%2.%3."/>
      <w:lvlJc w:val="left"/>
      <w:rPr>
        <w:rFonts w:ascii="Times New Roman" w:hAnsi="Times New Roman" w:cs="Times New Roman"/>
        <w:b/>
        <w:bCs/>
        <w:i w:val="0"/>
        <w:iCs w:val="0"/>
        <w:smallCaps w:val="0"/>
        <w:strike w:val="0"/>
        <w:color w:val="000000"/>
        <w:spacing w:val="0"/>
        <w:w w:val="100"/>
        <w:position w:val="0"/>
        <w:sz w:val="22"/>
        <w:szCs w:val="22"/>
        <w:u w:val="none"/>
      </w:rPr>
    </w:lvl>
  </w:abstractNum>
  <w:abstractNum w:abstractNumId="1">
    <w:nsid w:val="00000003"/>
    <w:multiLevelType w:val="multilevel"/>
    <w:tmpl w:val="00000002"/>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2">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3">
    <w:nsid w:val="00000007"/>
    <w:multiLevelType w:val="multilevel"/>
    <w:tmpl w:val="00000006"/>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2"/>
        <w:szCs w:val="22"/>
        <w:u w:val="none"/>
      </w:rPr>
    </w:lvl>
  </w:abstractNum>
  <w:abstractNum w:abstractNumId="4">
    <w:nsid w:val="00000009"/>
    <w:multiLevelType w:val="multilevel"/>
    <w:tmpl w:val="00000008"/>
    <w:lvl w:ilvl="0">
      <w:start w:val="1"/>
      <w:numFmt w:val="decimal"/>
      <w:lvlText w:val="2.2.%1."/>
      <w:lvlJc w:val="left"/>
      <w:rPr>
        <w:rFonts w:ascii="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2.2.%1."/>
      <w:lvlJc w:val="left"/>
      <w:rPr>
        <w:rFonts w:ascii="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2.2.%1."/>
      <w:lvlJc w:val="left"/>
      <w:rPr>
        <w:rFonts w:ascii="Times New Roman" w:hAnsi="Times New Roman" w:cs="Times New Roman"/>
        <w:b/>
        <w:bCs/>
        <w:i w:val="0"/>
        <w:iCs w:val="0"/>
        <w:smallCaps w:val="0"/>
        <w:strike w:val="0"/>
        <w:color w:val="000000"/>
        <w:spacing w:val="0"/>
        <w:w w:val="100"/>
        <w:position w:val="0"/>
        <w:sz w:val="22"/>
        <w:szCs w:val="22"/>
        <w:u w:val="none"/>
      </w:rPr>
    </w:lvl>
    <w:lvl w:ilvl="3">
      <w:start w:val="1"/>
      <w:numFmt w:val="decimal"/>
      <w:lvlText w:val="2.2.%1."/>
      <w:lvlJc w:val="left"/>
      <w:rPr>
        <w:rFonts w:ascii="Times New Roman" w:hAnsi="Times New Roman" w:cs="Times New Roman"/>
        <w:b/>
        <w:bCs/>
        <w:i w:val="0"/>
        <w:iCs w:val="0"/>
        <w:smallCaps w:val="0"/>
        <w:strike w:val="0"/>
        <w:color w:val="000000"/>
        <w:spacing w:val="0"/>
        <w:w w:val="100"/>
        <w:position w:val="0"/>
        <w:sz w:val="22"/>
        <w:szCs w:val="22"/>
        <w:u w:val="none"/>
      </w:rPr>
    </w:lvl>
    <w:lvl w:ilvl="4">
      <w:start w:val="1"/>
      <w:numFmt w:val="decimal"/>
      <w:lvlText w:val="2.2.%1."/>
      <w:lvlJc w:val="left"/>
      <w:rPr>
        <w:rFonts w:ascii="Times New Roman" w:hAnsi="Times New Roman" w:cs="Times New Roman"/>
        <w:b/>
        <w:bCs/>
        <w:i w:val="0"/>
        <w:iCs w:val="0"/>
        <w:smallCaps w:val="0"/>
        <w:strike w:val="0"/>
        <w:color w:val="000000"/>
        <w:spacing w:val="0"/>
        <w:w w:val="100"/>
        <w:position w:val="0"/>
        <w:sz w:val="22"/>
        <w:szCs w:val="22"/>
        <w:u w:val="none"/>
      </w:rPr>
    </w:lvl>
    <w:lvl w:ilvl="5">
      <w:start w:val="1"/>
      <w:numFmt w:val="decimal"/>
      <w:lvlText w:val="2.2.%1."/>
      <w:lvlJc w:val="left"/>
      <w:rPr>
        <w:rFonts w:ascii="Times New Roman" w:hAnsi="Times New Roman" w:cs="Times New Roman"/>
        <w:b/>
        <w:bCs/>
        <w:i w:val="0"/>
        <w:iCs w:val="0"/>
        <w:smallCaps w:val="0"/>
        <w:strike w:val="0"/>
        <w:color w:val="000000"/>
        <w:spacing w:val="0"/>
        <w:w w:val="100"/>
        <w:position w:val="0"/>
        <w:sz w:val="22"/>
        <w:szCs w:val="22"/>
        <w:u w:val="none"/>
      </w:rPr>
    </w:lvl>
    <w:lvl w:ilvl="6">
      <w:start w:val="1"/>
      <w:numFmt w:val="decimal"/>
      <w:lvlText w:val="2.2.%1."/>
      <w:lvlJc w:val="left"/>
      <w:rPr>
        <w:rFonts w:ascii="Times New Roman" w:hAnsi="Times New Roman" w:cs="Times New Roman"/>
        <w:b/>
        <w:bCs/>
        <w:i w:val="0"/>
        <w:iCs w:val="0"/>
        <w:smallCaps w:val="0"/>
        <w:strike w:val="0"/>
        <w:color w:val="000000"/>
        <w:spacing w:val="0"/>
        <w:w w:val="100"/>
        <w:position w:val="0"/>
        <w:sz w:val="22"/>
        <w:szCs w:val="22"/>
        <w:u w:val="none"/>
      </w:rPr>
    </w:lvl>
    <w:lvl w:ilvl="7">
      <w:start w:val="1"/>
      <w:numFmt w:val="decimal"/>
      <w:lvlText w:val="2.2.%1."/>
      <w:lvlJc w:val="left"/>
      <w:rPr>
        <w:rFonts w:ascii="Times New Roman" w:hAnsi="Times New Roman" w:cs="Times New Roman"/>
        <w:b/>
        <w:bCs/>
        <w:i w:val="0"/>
        <w:iCs w:val="0"/>
        <w:smallCaps w:val="0"/>
        <w:strike w:val="0"/>
        <w:color w:val="000000"/>
        <w:spacing w:val="0"/>
        <w:w w:val="100"/>
        <w:position w:val="0"/>
        <w:sz w:val="22"/>
        <w:szCs w:val="22"/>
        <w:u w:val="none"/>
      </w:rPr>
    </w:lvl>
    <w:lvl w:ilvl="8">
      <w:start w:val="1"/>
      <w:numFmt w:val="decimal"/>
      <w:lvlText w:val="2.2.%1."/>
      <w:lvlJc w:val="left"/>
      <w:rPr>
        <w:rFonts w:ascii="Times New Roman" w:hAnsi="Times New Roman" w:cs="Times New Roman"/>
        <w:b/>
        <w:bCs/>
        <w:i w:val="0"/>
        <w:iCs w:val="0"/>
        <w:smallCaps w:val="0"/>
        <w:strike w:val="0"/>
        <w:color w:val="000000"/>
        <w:spacing w:val="0"/>
        <w:w w:val="100"/>
        <w:position w:val="0"/>
        <w:sz w:val="22"/>
        <w:szCs w:val="22"/>
        <w:u w:val="none"/>
      </w:rPr>
    </w:lvl>
  </w:abstractNum>
  <w:abstractNum w:abstractNumId="5">
    <w:nsid w:val="018746BC"/>
    <w:multiLevelType w:val="singleLevel"/>
    <w:tmpl w:val="B7A6EDA2"/>
    <w:lvl w:ilvl="0">
      <w:start w:val="1"/>
      <w:numFmt w:val="bullet"/>
      <w:lvlText w:val="-"/>
      <w:lvlJc w:val="left"/>
      <w:pPr>
        <w:tabs>
          <w:tab w:val="num" w:pos="720"/>
        </w:tabs>
        <w:ind w:left="720" w:hanging="360"/>
      </w:pPr>
      <w:rPr>
        <w:rFonts w:hint="default"/>
      </w:rPr>
    </w:lvl>
  </w:abstractNum>
  <w:abstractNum w:abstractNumId="6">
    <w:nsid w:val="057C261A"/>
    <w:multiLevelType w:val="hybridMultilevel"/>
    <w:tmpl w:val="F1640B0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E6D1017"/>
    <w:multiLevelType w:val="hybridMultilevel"/>
    <w:tmpl w:val="8F60BE6A"/>
    <w:lvl w:ilvl="0" w:tplc="3C944F6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8">
    <w:nsid w:val="0F2E7A82"/>
    <w:multiLevelType w:val="hybridMultilevel"/>
    <w:tmpl w:val="8F60BE6A"/>
    <w:lvl w:ilvl="0" w:tplc="3C944F6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9">
    <w:nsid w:val="121567F8"/>
    <w:multiLevelType w:val="hybridMultilevel"/>
    <w:tmpl w:val="65D897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9601E97"/>
    <w:multiLevelType w:val="hybridMultilevel"/>
    <w:tmpl w:val="B0F083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99A636D"/>
    <w:multiLevelType w:val="hybridMultilevel"/>
    <w:tmpl w:val="E5044A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EE8514A"/>
    <w:multiLevelType w:val="hybridMultilevel"/>
    <w:tmpl w:val="74403D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1EA5581"/>
    <w:multiLevelType w:val="multilevel"/>
    <w:tmpl w:val="E7367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45A4D9F"/>
    <w:multiLevelType w:val="hybridMultilevel"/>
    <w:tmpl w:val="01D8239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729001A"/>
    <w:multiLevelType w:val="hybridMultilevel"/>
    <w:tmpl w:val="51C458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A902466"/>
    <w:multiLevelType w:val="hybridMultilevel"/>
    <w:tmpl w:val="A55E99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13E5FC4"/>
    <w:multiLevelType w:val="hybridMultilevel"/>
    <w:tmpl w:val="60D2D3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9EA1169"/>
    <w:multiLevelType w:val="hybridMultilevel"/>
    <w:tmpl w:val="51C42F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D373843"/>
    <w:multiLevelType w:val="hybridMultilevel"/>
    <w:tmpl w:val="3A88E7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0640A04"/>
    <w:multiLevelType w:val="hybridMultilevel"/>
    <w:tmpl w:val="665C4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4650DDB"/>
    <w:multiLevelType w:val="hybridMultilevel"/>
    <w:tmpl w:val="59FEE5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BE30D63"/>
    <w:multiLevelType w:val="hybridMultilevel"/>
    <w:tmpl w:val="737A92D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C483A2B"/>
    <w:multiLevelType w:val="multilevel"/>
    <w:tmpl w:val="7FD8E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0243576"/>
    <w:multiLevelType w:val="multilevel"/>
    <w:tmpl w:val="41CEE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15A367F"/>
    <w:multiLevelType w:val="hybridMultilevel"/>
    <w:tmpl w:val="ACF0F6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7FA4C19"/>
    <w:multiLevelType w:val="hybridMultilevel"/>
    <w:tmpl w:val="5644F1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DDE53AD"/>
    <w:multiLevelType w:val="hybridMultilevel"/>
    <w:tmpl w:val="A9AA58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0630654"/>
    <w:multiLevelType w:val="hybridMultilevel"/>
    <w:tmpl w:val="FCD8AF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1595E53"/>
    <w:multiLevelType w:val="hybridMultilevel"/>
    <w:tmpl w:val="B0F083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2286854"/>
    <w:multiLevelType w:val="hybridMultilevel"/>
    <w:tmpl w:val="7B4A26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1C7548"/>
    <w:multiLevelType w:val="multilevel"/>
    <w:tmpl w:val="406CC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3DF3138"/>
    <w:multiLevelType w:val="hybridMultilevel"/>
    <w:tmpl w:val="60D2D3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60F1450"/>
    <w:multiLevelType w:val="hybridMultilevel"/>
    <w:tmpl w:val="CD2CB0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7782935"/>
    <w:multiLevelType w:val="hybridMultilevel"/>
    <w:tmpl w:val="19FE80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7FC00B7"/>
    <w:multiLevelType w:val="hybridMultilevel"/>
    <w:tmpl w:val="57A24C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2A5E49"/>
    <w:multiLevelType w:val="hybridMultilevel"/>
    <w:tmpl w:val="BADE7C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E3B22D1"/>
    <w:multiLevelType w:val="hybridMultilevel"/>
    <w:tmpl w:val="DB3C16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06B7753"/>
    <w:multiLevelType w:val="hybridMultilevel"/>
    <w:tmpl w:val="DDB64B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69B5F87"/>
    <w:multiLevelType w:val="multilevel"/>
    <w:tmpl w:val="FA6E1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8B92EF2"/>
    <w:multiLevelType w:val="hybridMultilevel"/>
    <w:tmpl w:val="59FEE5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A9F6C53"/>
    <w:multiLevelType w:val="multilevel"/>
    <w:tmpl w:val="14FED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FC74C60"/>
    <w:multiLevelType w:val="multilevel"/>
    <w:tmpl w:val="AC3AA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0"/>
  </w:num>
  <w:num w:numId="2">
    <w:abstractNumId w:val="15"/>
  </w:num>
  <w:num w:numId="3">
    <w:abstractNumId w:val="10"/>
  </w:num>
  <w:num w:numId="4">
    <w:abstractNumId w:val="36"/>
  </w:num>
  <w:num w:numId="5">
    <w:abstractNumId w:val="25"/>
  </w:num>
  <w:num w:numId="6">
    <w:abstractNumId w:val="6"/>
  </w:num>
  <w:num w:numId="7">
    <w:abstractNumId w:val="40"/>
  </w:num>
  <w:num w:numId="8">
    <w:abstractNumId w:val="11"/>
  </w:num>
  <w:num w:numId="9">
    <w:abstractNumId w:val="26"/>
  </w:num>
  <w:num w:numId="10">
    <w:abstractNumId w:val="8"/>
  </w:num>
  <w:num w:numId="11">
    <w:abstractNumId w:val="16"/>
  </w:num>
  <w:num w:numId="12">
    <w:abstractNumId w:val="38"/>
  </w:num>
  <w:num w:numId="13">
    <w:abstractNumId w:val="28"/>
  </w:num>
  <w:num w:numId="14">
    <w:abstractNumId w:val="9"/>
  </w:num>
  <w:num w:numId="15">
    <w:abstractNumId w:val="22"/>
  </w:num>
  <w:num w:numId="16">
    <w:abstractNumId w:val="5"/>
  </w:num>
  <w:num w:numId="17">
    <w:abstractNumId w:val="14"/>
  </w:num>
  <w:num w:numId="18">
    <w:abstractNumId w:val="33"/>
  </w:num>
  <w:num w:numId="19">
    <w:abstractNumId w:val="29"/>
  </w:num>
  <w:num w:numId="20">
    <w:abstractNumId w:val="7"/>
  </w:num>
  <w:num w:numId="21">
    <w:abstractNumId w:val="21"/>
  </w:num>
  <w:num w:numId="22">
    <w:abstractNumId w:val="0"/>
  </w:num>
  <w:num w:numId="23">
    <w:abstractNumId w:val="1"/>
  </w:num>
  <w:num w:numId="24">
    <w:abstractNumId w:val="2"/>
  </w:num>
  <w:num w:numId="25">
    <w:abstractNumId w:val="3"/>
  </w:num>
  <w:num w:numId="26">
    <w:abstractNumId w:val="4"/>
  </w:num>
  <w:num w:numId="27">
    <w:abstractNumId w:val="41"/>
  </w:num>
  <w:num w:numId="28">
    <w:abstractNumId w:val="23"/>
  </w:num>
  <w:num w:numId="29">
    <w:abstractNumId w:val="13"/>
  </w:num>
  <w:num w:numId="30">
    <w:abstractNumId w:val="37"/>
  </w:num>
  <w:num w:numId="31">
    <w:abstractNumId w:val="27"/>
  </w:num>
  <w:num w:numId="32">
    <w:abstractNumId w:val="12"/>
  </w:num>
  <w:num w:numId="33">
    <w:abstractNumId w:val="17"/>
  </w:num>
  <w:num w:numId="34">
    <w:abstractNumId w:val="30"/>
  </w:num>
  <w:num w:numId="35">
    <w:abstractNumId w:val="19"/>
  </w:num>
  <w:num w:numId="36">
    <w:abstractNumId w:val="35"/>
  </w:num>
  <w:num w:numId="37">
    <w:abstractNumId w:val="18"/>
  </w:num>
  <w:num w:numId="38">
    <w:abstractNumId w:val="32"/>
  </w:num>
  <w:num w:numId="39">
    <w:abstractNumId w:val="34"/>
  </w:num>
  <w:num w:numId="40">
    <w:abstractNumId w:val="31"/>
  </w:num>
  <w:num w:numId="41">
    <w:abstractNumId w:val="24"/>
  </w:num>
  <w:num w:numId="42">
    <w:abstractNumId w:val="39"/>
  </w:num>
  <w:num w:numId="43">
    <w:abstractNumId w:val="4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hideSpellingErrors/>
  <w:proofState w:spelling="clean" w:grammar="clean"/>
  <w:defaultTabStop w:val="708"/>
  <w:characterSpacingControl w:val="doNotCompress"/>
  <w:hdrShapeDefaults>
    <o:shapedefaults v:ext="edit" spidmax="53249">
      <o:colormenu v:ext="edit" strokecolor="none [3212]"/>
    </o:shapedefaults>
  </w:hdrShapeDefaults>
  <w:footnotePr>
    <w:footnote w:id="0"/>
    <w:footnote w:id="1"/>
  </w:footnotePr>
  <w:endnotePr>
    <w:endnote w:id="0"/>
    <w:endnote w:id="1"/>
  </w:endnotePr>
  <w:compat>
    <w:useFELayout/>
  </w:compat>
  <w:rsids>
    <w:rsidRoot w:val="000522EE"/>
    <w:rsid w:val="00010467"/>
    <w:rsid w:val="000157BD"/>
    <w:rsid w:val="000302D1"/>
    <w:rsid w:val="0003171F"/>
    <w:rsid w:val="00032A5E"/>
    <w:rsid w:val="000349CE"/>
    <w:rsid w:val="000522EE"/>
    <w:rsid w:val="000569A4"/>
    <w:rsid w:val="00060BA2"/>
    <w:rsid w:val="000618E0"/>
    <w:rsid w:val="0006207F"/>
    <w:rsid w:val="0006775D"/>
    <w:rsid w:val="0007047C"/>
    <w:rsid w:val="00071729"/>
    <w:rsid w:val="0008107E"/>
    <w:rsid w:val="00085204"/>
    <w:rsid w:val="00087CC8"/>
    <w:rsid w:val="000A09E0"/>
    <w:rsid w:val="000A177F"/>
    <w:rsid w:val="000A7A93"/>
    <w:rsid w:val="000B45BE"/>
    <w:rsid w:val="000B52EE"/>
    <w:rsid w:val="000C1F1C"/>
    <w:rsid w:val="000C3AF3"/>
    <w:rsid w:val="000C7018"/>
    <w:rsid w:val="000D61A9"/>
    <w:rsid w:val="000D7291"/>
    <w:rsid w:val="000D7E14"/>
    <w:rsid w:val="000E4BB0"/>
    <w:rsid w:val="000E5206"/>
    <w:rsid w:val="000E5D1F"/>
    <w:rsid w:val="000F2628"/>
    <w:rsid w:val="000F4924"/>
    <w:rsid w:val="000F674F"/>
    <w:rsid w:val="00101896"/>
    <w:rsid w:val="001052C4"/>
    <w:rsid w:val="0011451C"/>
    <w:rsid w:val="00114C1E"/>
    <w:rsid w:val="00115AFA"/>
    <w:rsid w:val="00123874"/>
    <w:rsid w:val="001242CC"/>
    <w:rsid w:val="00125828"/>
    <w:rsid w:val="001310F4"/>
    <w:rsid w:val="001320B7"/>
    <w:rsid w:val="00133F0F"/>
    <w:rsid w:val="00141AB9"/>
    <w:rsid w:val="00146A09"/>
    <w:rsid w:val="00151F1E"/>
    <w:rsid w:val="00155625"/>
    <w:rsid w:val="00160D7F"/>
    <w:rsid w:val="0016102C"/>
    <w:rsid w:val="001611D7"/>
    <w:rsid w:val="001678ED"/>
    <w:rsid w:val="0017357B"/>
    <w:rsid w:val="00180719"/>
    <w:rsid w:val="0018356F"/>
    <w:rsid w:val="00183804"/>
    <w:rsid w:val="001901E1"/>
    <w:rsid w:val="0019617E"/>
    <w:rsid w:val="00196950"/>
    <w:rsid w:val="001B1487"/>
    <w:rsid w:val="001B7A1B"/>
    <w:rsid w:val="001C0E0F"/>
    <w:rsid w:val="001C6234"/>
    <w:rsid w:val="001C74A2"/>
    <w:rsid w:val="001E37F6"/>
    <w:rsid w:val="001E56AD"/>
    <w:rsid w:val="001E7DB8"/>
    <w:rsid w:val="001F15A4"/>
    <w:rsid w:val="001F48E5"/>
    <w:rsid w:val="001F4E91"/>
    <w:rsid w:val="002011C6"/>
    <w:rsid w:val="00201BB0"/>
    <w:rsid w:val="00207131"/>
    <w:rsid w:val="0021385E"/>
    <w:rsid w:val="00214B4A"/>
    <w:rsid w:val="0021747A"/>
    <w:rsid w:val="002233C6"/>
    <w:rsid w:val="00235AF0"/>
    <w:rsid w:val="00240D6E"/>
    <w:rsid w:val="0024102E"/>
    <w:rsid w:val="00243800"/>
    <w:rsid w:val="00266E67"/>
    <w:rsid w:val="002729D3"/>
    <w:rsid w:val="002730C8"/>
    <w:rsid w:val="002837B9"/>
    <w:rsid w:val="0028485E"/>
    <w:rsid w:val="002860E3"/>
    <w:rsid w:val="00291A7E"/>
    <w:rsid w:val="002927F5"/>
    <w:rsid w:val="00292A5B"/>
    <w:rsid w:val="00297C26"/>
    <w:rsid w:val="00297EEA"/>
    <w:rsid w:val="002B445C"/>
    <w:rsid w:val="002C47C6"/>
    <w:rsid w:val="002C57A7"/>
    <w:rsid w:val="002D3299"/>
    <w:rsid w:val="002E00F2"/>
    <w:rsid w:val="002E1669"/>
    <w:rsid w:val="002E1C9C"/>
    <w:rsid w:val="002E5916"/>
    <w:rsid w:val="002E6B5F"/>
    <w:rsid w:val="002F5547"/>
    <w:rsid w:val="00300353"/>
    <w:rsid w:val="0030661A"/>
    <w:rsid w:val="00306DFD"/>
    <w:rsid w:val="00307774"/>
    <w:rsid w:val="00330C63"/>
    <w:rsid w:val="00332236"/>
    <w:rsid w:val="00332B6A"/>
    <w:rsid w:val="00332EAA"/>
    <w:rsid w:val="00336B0E"/>
    <w:rsid w:val="00345F1C"/>
    <w:rsid w:val="0035036A"/>
    <w:rsid w:val="00352ADD"/>
    <w:rsid w:val="00357804"/>
    <w:rsid w:val="00357D3C"/>
    <w:rsid w:val="00361A05"/>
    <w:rsid w:val="00362815"/>
    <w:rsid w:val="00375BED"/>
    <w:rsid w:val="00391D39"/>
    <w:rsid w:val="00392EAE"/>
    <w:rsid w:val="00394AA4"/>
    <w:rsid w:val="00396C50"/>
    <w:rsid w:val="003A29EA"/>
    <w:rsid w:val="003A4D2C"/>
    <w:rsid w:val="003A5493"/>
    <w:rsid w:val="003C25F6"/>
    <w:rsid w:val="003C7910"/>
    <w:rsid w:val="003D008A"/>
    <w:rsid w:val="003D0EE7"/>
    <w:rsid w:val="003E3DDD"/>
    <w:rsid w:val="003E50B4"/>
    <w:rsid w:val="003E5B1B"/>
    <w:rsid w:val="003F1F92"/>
    <w:rsid w:val="003F253E"/>
    <w:rsid w:val="003F6453"/>
    <w:rsid w:val="003F7B4F"/>
    <w:rsid w:val="0041393C"/>
    <w:rsid w:val="0042043C"/>
    <w:rsid w:val="00434EA2"/>
    <w:rsid w:val="00436F8B"/>
    <w:rsid w:val="00437E82"/>
    <w:rsid w:val="00440DC2"/>
    <w:rsid w:val="00444357"/>
    <w:rsid w:val="00445AD3"/>
    <w:rsid w:val="00482530"/>
    <w:rsid w:val="00483FC5"/>
    <w:rsid w:val="004867C7"/>
    <w:rsid w:val="00487068"/>
    <w:rsid w:val="00487376"/>
    <w:rsid w:val="00493810"/>
    <w:rsid w:val="004A0B5C"/>
    <w:rsid w:val="004A11FA"/>
    <w:rsid w:val="004A1639"/>
    <w:rsid w:val="004A7208"/>
    <w:rsid w:val="004B638B"/>
    <w:rsid w:val="004B7182"/>
    <w:rsid w:val="004C0C68"/>
    <w:rsid w:val="004C2035"/>
    <w:rsid w:val="004C480F"/>
    <w:rsid w:val="004C4A66"/>
    <w:rsid w:val="004C60B6"/>
    <w:rsid w:val="004C6A4B"/>
    <w:rsid w:val="004D1F30"/>
    <w:rsid w:val="004D31EC"/>
    <w:rsid w:val="004D3EFB"/>
    <w:rsid w:val="004D4154"/>
    <w:rsid w:val="004D595C"/>
    <w:rsid w:val="004D62D2"/>
    <w:rsid w:val="004E0C5C"/>
    <w:rsid w:val="004F50E8"/>
    <w:rsid w:val="004F53DF"/>
    <w:rsid w:val="004F7D5D"/>
    <w:rsid w:val="00500D6E"/>
    <w:rsid w:val="0051469D"/>
    <w:rsid w:val="00516262"/>
    <w:rsid w:val="005162CE"/>
    <w:rsid w:val="005176F9"/>
    <w:rsid w:val="00530880"/>
    <w:rsid w:val="00533701"/>
    <w:rsid w:val="005419A7"/>
    <w:rsid w:val="00546172"/>
    <w:rsid w:val="005478D2"/>
    <w:rsid w:val="00552A94"/>
    <w:rsid w:val="00553816"/>
    <w:rsid w:val="0056154D"/>
    <w:rsid w:val="00563604"/>
    <w:rsid w:val="005721E2"/>
    <w:rsid w:val="005728CC"/>
    <w:rsid w:val="005757F1"/>
    <w:rsid w:val="0057610A"/>
    <w:rsid w:val="00576274"/>
    <w:rsid w:val="00581285"/>
    <w:rsid w:val="00583D8A"/>
    <w:rsid w:val="00586725"/>
    <w:rsid w:val="0059650A"/>
    <w:rsid w:val="00596E89"/>
    <w:rsid w:val="005A257C"/>
    <w:rsid w:val="005A6529"/>
    <w:rsid w:val="005A66C1"/>
    <w:rsid w:val="005B2A47"/>
    <w:rsid w:val="005C1117"/>
    <w:rsid w:val="005D145D"/>
    <w:rsid w:val="005D5ABA"/>
    <w:rsid w:val="005E03DC"/>
    <w:rsid w:val="005E05B7"/>
    <w:rsid w:val="005E34E2"/>
    <w:rsid w:val="005E529F"/>
    <w:rsid w:val="005E55BA"/>
    <w:rsid w:val="005F60E5"/>
    <w:rsid w:val="005F72DE"/>
    <w:rsid w:val="005F76E1"/>
    <w:rsid w:val="00613999"/>
    <w:rsid w:val="006144CE"/>
    <w:rsid w:val="0062246A"/>
    <w:rsid w:val="0062366F"/>
    <w:rsid w:val="006238BC"/>
    <w:rsid w:val="006238E9"/>
    <w:rsid w:val="00625D56"/>
    <w:rsid w:val="00633C22"/>
    <w:rsid w:val="0063492D"/>
    <w:rsid w:val="00634B8B"/>
    <w:rsid w:val="00644130"/>
    <w:rsid w:val="0064444A"/>
    <w:rsid w:val="006540C4"/>
    <w:rsid w:val="00655726"/>
    <w:rsid w:val="00656101"/>
    <w:rsid w:val="00675A6C"/>
    <w:rsid w:val="00680C57"/>
    <w:rsid w:val="006820DC"/>
    <w:rsid w:val="00685D7A"/>
    <w:rsid w:val="00686212"/>
    <w:rsid w:val="006A197C"/>
    <w:rsid w:val="006B3F32"/>
    <w:rsid w:val="006C08C7"/>
    <w:rsid w:val="006D3A1F"/>
    <w:rsid w:val="006E3432"/>
    <w:rsid w:val="006F1C6D"/>
    <w:rsid w:val="006F3E4D"/>
    <w:rsid w:val="006F52E0"/>
    <w:rsid w:val="00703704"/>
    <w:rsid w:val="00705823"/>
    <w:rsid w:val="00710B0A"/>
    <w:rsid w:val="0071332D"/>
    <w:rsid w:val="00713BEA"/>
    <w:rsid w:val="007154A5"/>
    <w:rsid w:val="00723FA2"/>
    <w:rsid w:val="00727E3A"/>
    <w:rsid w:val="00730E5E"/>
    <w:rsid w:val="0073462C"/>
    <w:rsid w:val="00737A96"/>
    <w:rsid w:val="0074368E"/>
    <w:rsid w:val="00746997"/>
    <w:rsid w:val="007754C3"/>
    <w:rsid w:val="00775F48"/>
    <w:rsid w:val="00777147"/>
    <w:rsid w:val="00781AD3"/>
    <w:rsid w:val="00783A38"/>
    <w:rsid w:val="00784C21"/>
    <w:rsid w:val="00785498"/>
    <w:rsid w:val="00787767"/>
    <w:rsid w:val="00790C5D"/>
    <w:rsid w:val="007A2A15"/>
    <w:rsid w:val="007D04A8"/>
    <w:rsid w:val="007D6D70"/>
    <w:rsid w:val="007D75B5"/>
    <w:rsid w:val="007E36C2"/>
    <w:rsid w:val="007E565E"/>
    <w:rsid w:val="007F4EAD"/>
    <w:rsid w:val="007F65A2"/>
    <w:rsid w:val="007F72DD"/>
    <w:rsid w:val="00800C0D"/>
    <w:rsid w:val="008028B2"/>
    <w:rsid w:val="0081425F"/>
    <w:rsid w:val="008153CF"/>
    <w:rsid w:val="008210E9"/>
    <w:rsid w:val="00821EF0"/>
    <w:rsid w:val="008275A9"/>
    <w:rsid w:val="0083070D"/>
    <w:rsid w:val="00843377"/>
    <w:rsid w:val="0084413B"/>
    <w:rsid w:val="00860EF7"/>
    <w:rsid w:val="00861ABD"/>
    <w:rsid w:val="00863BCB"/>
    <w:rsid w:val="00876675"/>
    <w:rsid w:val="008773E7"/>
    <w:rsid w:val="008808F4"/>
    <w:rsid w:val="00882D74"/>
    <w:rsid w:val="0088303D"/>
    <w:rsid w:val="00887D47"/>
    <w:rsid w:val="00892A71"/>
    <w:rsid w:val="0089646D"/>
    <w:rsid w:val="008A1A49"/>
    <w:rsid w:val="008A76E1"/>
    <w:rsid w:val="008B4A38"/>
    <w:rsid w:val="008B5F1D"/>
    <w:rsid w:val="008B7252"/>
    <w:rsid w:val="008C0C7F"/>
    <w:rsid w:val="008C3163"/>
    <w:rsid w:val="008D47CE"/>
    <w:rsid w:val="008E08CB"/>
    <w:rsid w:val="008E4EC6"/>
    <w:rsid w:val="008F15A8"/>
    <w:rsid w:val="008F71AD"/>
    <w:rsid w:val="00913D6C"/>
    <w:rsid w:val="00915EE9"/>
    <w:rsid w:val="00931179"/>
    <w:rsid w:val="00931B2B"/>
    <w:rsid w:val="009331E8"/>
    <w:rsid w:val="009333F1"/>
    <w:rsid w:val="00937F55"/>
    <w:rsid w:val="009554C2"/>
    <w:rsid w:val="00956B9D"/>
    <w:rsid w:val="00966904"/>
    <w:rsid w:val="0097721E"/>
    <w:rsid w:val="009822A5"/>
    <w:rsid w:val="009852CB"/>
    <w:rsid w:val="00985FE7"/>
    <w:rsid w:val="009920DC"/>
    <w:rsid w:val="00992EC4"/>
    <w:rsid w:val="00995A99"/>
    <w:rsid w:val="00995EB5"/>
    <w:rsid w:val="009A2948"/>
    <w:rsid w:val="009A498C"/>
    <w:rsid w:val="009B5E6C"/>
    <w:rsid w:val="009C22A3"/>
    <w:rsid w:val="009C25F7"/>
    <w:rsid w:val="009C563B"/>
    <w:rsid w:val="009C5D9C"/>
    <w:rsid w:val="009C7596"/>
    <w:rsid w:val="009D4971"/>
    <w:rsid w:val="009D5006"/>
    <w:rsid w:val="009D567B"/>
    <w:rsid w:val="009E25A9"/>
    <w:rsid w:val="00A02B0A"/>
    <w:rsid w:val="00A119A6"/>
    <w:rsid w:val="00A13C22"/>
    <w:rsid w:val="00A16B7E"/>
    <w:rsid w:val="00A21557"/>
    <w:rsid w:val="00A243A9"/>
    <w:rsid w:val="00A26098"/>
    <w:rsid w:val="00A266C2"/>
    <w:rsid w:val="00A301C5"/>
    <w:rsid w:val="00A34C92"/>
    <w:rsid w:val="00A455AA"/>
    <w:rsid w:val="00A57653"/>
    <w:rsid w:val="00A60050"/>
    <w:rsid w:val="00A72DD7"/>
    <w:rsid w:val="00A77F12"/>
    <w:rsid w:val="00A8586E"/>
    <w:rsid w:val="00A907E0"/>
    <w:rsid w:val="00A908DD"/>
    <w:rsid w:val="00A90BDA"/>
    <w:rsid w:val="00A92829"/>
    <w:rsid w:val="00A97401"/>
    <w:rsid w:val="00AA408C"/>
    <w:rsid w:val="00AA711A"/>
    <w:rsid w:val="00AA7BFF"/>
    <w:rsid w:val="00AC6B15"/>
    <w:rsid w:val="00AD0A7D"/>
    <w:rsid w:val="00AE34D4"/>
    <w:rsid w:val="00AE5409"/>
    <w:rsid w:val="00AE5624"/>
    <w:rsid w:val="00AE6939"/>
    <w:rsid w:val="00AF037B"/>
    <w:rsid w:val="00AF11C7"/>
    <w:rsid w:val="00AF7B0A"/>
    <w:rsid w:val="00B05C9B"/>
    <w:rsid w:val="00B06433"/>
    <w:rsid w:val="00B10F2A"/>
    <w:rsid w:val="00B13768"/>
    <w:rsid w:val="00B20D88"/>
    <w:rsid w:val="00B22693"/>
    <w:rsid w:val="00B22A6E"/>
    <w:rsid w:val="00B269C0"/>
    <w:rsid w:val="00B305DB"/>
    <w:rsid w:val="00B53D15"/>
    <w:rsid w:val="00B625BA"/>
    <w:rsid w:val="00B63A2C"/>
    <w:rsid w:val="00B64E55"/>
    <w:rsid w:val="00B66A23"/>
    <w:rsid w:val="00B70E5B"/>
    <w:rsid w:val="00B7474D"/>
    <w:rsid w:val="00B8358C"/>
    <w:rsid w:val="00B90A23"/>
    <w:rsid w:val="00BA19BC"/>
    <w:rsid w:val="00BA5698"/>
    <w:rsid w:val="00BB5DD7"/>
    <w:rsid w:val="00BB7555"/>
    <w:rsid w:val="00BC1D9D"/>
    <w:rsid w:val="00BC33A1"/>
    <w:rsid w:val="00BC34F1"/>
    <w:rsid w:val="00BC3D56"/>
    <w:rsid w:val="00BD74A4"/>
    <w:rsid w:val="00BD77F3"/>
    <w:rsid w:val="00BE0890"/>
    <w:rsid w:val="00BE4034"/>
    <w:rsid w:val="00BE5FA1"/>
    <w:rsid w:val="00BE7BCC"/>
    <w:rsid w:val="00BF220F"/>
    <w:rsid w:val="00BF34A6"/>
    <w:rsid w:val="00BF6F55"/>
    <w:rsid w:val="00C2068A"/>
    <w:rsid w:val="00C214E9"/>
    <w:rsid w:val="00C21FCF"/>
    <w:rsid w:val="00C22F94"/>
    <w:rsid w:val="00C24525"/>
    <w:rsid w:val="00C34F2E"/>
    <w:rsid w:val="00C40974"/>
    <w:rsid w:val="00C54679"/>
    <w:rsid w:val="00C54EE5"/>
    <w:rsid w:val="00C608FA"/>
    <w:rsid w:val="00C61CB3"/>
    <w:rsid w:val="00C61F71"/>
    <w:rsid w:val="00C644C0"/>
    <w:rsid w:val="00C737F6"/>
    <w:rsid w:val="00C76615"/>
    <w:rsid w:val="00C77160"/>
    <w:rsid w:val="00C7781A"/>
    <w:rsid w:val="00C837C3"/>
    <w:rsid w:val="00C8478C"/>
    <w:rsid w:val="00CA4010"/>
    <w:rsid w:val="00CA43EC"/>
    <w:rsid w:val="00CA4A0A"/>
    <w:rsid w:val="00CA5E32"/>
    <w:rsid w:val="00CB5768"/>
    <w:rsid w:val="00CC42F9"/>
    <w:rsid w:val="00CC5B30"/>
    <w:rsid w:val="00CC60C9"/>
    <w:rsid w:val="00CD5BF2"/>
    <w:rsid w:val="00CE04E8"/>
    <w:rsid w:val="00CE0BA2"/>
    <w:rsid w:val="00CE198F"/>
    <w:rsid w:val="00CF4EB1"/>
    <w:rsid w:val="00D02904"/>
    <w:rsid w:val="00D033A1"/>
    <w:rsid w:val="00D26A3F"/>
    <w:rsid w:val="00D30129"/>
    <w:rsid w:val="00D405A6"/>
    <w:rsid w:val="00D4164B"/>
    <w:rsid w:val="00D45AD0"/>
    <w:rsid w:val="00D478A2"/>
    <w:rsid w:val="00D56BDB"/>
    <w:rsid w:val="00D60A53"/>
    <w:rsid w:val="00D64DA6"/>
    <w:rsid w:val="00D70878"/>
    <w:rsid w:val="00D7588B"/>
    <w:rsid w:val="00D85C3E"/>
    <w:rsid w:val="00D95418"/>
    <w:rsid w:val="00DA1F46"/>
    <w:rsid w:val="00DB4897"/>
    <w:rsid w:val="00DB554D"/>
    <w:rsid w:val="00DB58F1"/>
    <w:rsid w:val="00DD0966"/>
    <w:rsid w:val="00DD182A"/>
    <w:rsid w:val="00DE01FB"/>
    <w:rsid w:val="00DE0216"/>
    <w:rsid w:val="00DE5097"/>
    <w:rsid w:val="00DE694F"/>
    <w:rsid w:val="00DF2AFE"/>
    <w:rsid w:val="00DF301B"/>
    <w:rsid w:val="00DF4819"/>
    <w:rsid w:val="00DF5B43"/>
    <w:rsid w:val="00E00B1A"/>
    <w:rsid w:val="00E04480"/>
    <w:rsid w:val="00E1354B"/>
    <w:rsid w:val="00E17D87"/>
    <w:rsid w:val="00E201AF"/>
    <w:rsid w:val="00E25E49"/>
    <w:rsid w:val="00E305D4"/>
    <w:rsid w:val="00E404C1"/>
    <w:rsid w:val="00E50BDB"/>
    <w:rsid w:val="00E607F0"/>
    <w:rsid w:val="00E630E6"/>
    <w:rsid w:val="00E656E9"/>
    <w:rsid w:val="00E7548D"/>
    <w:rsid w:val="00E87CDA"/>
    <w:rsid w:val="00E9383E"/>
    <w:rsid w:val="00E979A8"/>
    <w:rsid w:val="00EA0123"/>
    <w:rsid w:val="00EA2674"/>
    <w:rsid w:val="00EA4886"/>
    <w:rsid w:val="00EA6700"/>
    <w:rsid w:val="00EB398B"/>
    <w:rsid w:val="00EB58CC"/>
    <w:rsid w:val="00EB6091"/>
    <w:rsid w:val="00EC1A22"/>
    <w:rsid w:val="00EC31F1"/>
    <w:rsid w:val="00ED3B95"/>
    <w:rsid w:val="00EF4109"/>
    <w:rsid w:val="00F02AB1"/>
    <w:rsid w:val="00F04942"/>
    <w:rsid w:val="00F11D3C"/>
    <w:rsid w:val="00F176C2"/>
    <w:rsid w:val="00F2447F"/>
    <w:rsid w:val="00F2527B"/>
    <w:rsid w:val="00F30B00"/>
    <w:rsid w:val="00F334BE"/>
    <w:rsid w:val="00F358F6"/>
    <w:rsid w:val="00F376C4"/>
    <w:rsid w:val="00F45C09"/>
    <w:rsid w:val="00F45C9A"/>
    <w:rsid w:val="00F50325"/>
    <w:rsid w:val="00F50E2E"/>
    <w:rsid w:val="00F552A4"/>
    <w:rsid w:val="00F56642"/>
    <w:rsid w:val="00F57D5F"/>
    <w:rsid w:val="00F629FE"/>
    <w:rsid w:val="00F71F44"/>
    <w:rsid w:val="00F733DD"/>
    <w:rsid w:val="00F8323E"/>
    <w:rsid w:val="00F87248"/>
    <w:rsid w:val="00F91B3B"/>
    <w:rsid w:val="00F94E7B"/>
    <w:rsid w:val="00F951D9"/>
    <w:rsid w:val="00F962EC"/>
    <w:rsid w:val="00F96A14"/>
    <w:rsid w:val="00F97F7B"/>
    <w:rsid w:val="00FA51C8"/>
    <w:rsid w:val="00FB134F"/>
    <w:rsid w:val="00FB3B59"/>
    <w:rsid w:val="00FC080A"/>
    <w:rsid w:val="00FD5A26"/>
    <w:rsid w:val="00FF0475"/>
    <w:rsid w:val="00FF66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3249">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87"/>
  </w:style>
  <w:style w:type="paragraph" w:styleId="1">
    <w:name w:val="heading 1"/>
    <w:basedOn w:val="a"/>
    <w:next w:val="a"/>
    <w:link w:val="10"/>
    <w:uiPriority w:val="9"/>
    <w:qFormat/>
    <w:rsid w:val="00B625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820D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8128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0522EE"/>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next w:val="a"/>
    <w:link w:val="50"/>
    <w:uiPriority w:val="9"/>
    <w:semiHidden/>
    <w:unhideWhenUsed/>
    <w:qFormat/>
    <w:rsid w:val="00DF301B"/>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625B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6820DC"/>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581285"/>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0522EE"/>
    <w:rPr>
      <w:rFonts w:ascii="Times New Roman" w:eastAsia="Times New Roman" w:hAnsi="Times New Roman" w:cs="Times New Roman"/>
      <w:b/>
      <w:bCs/>
      <w:sz w:val="24"/>
      <w:szCs w:val="24"/>
    </w:rPr>
  </w:style>
  <w:style w:type="character" w:customStyle="1" w:styleId="50">
    <w:name w:val="Заголовок 5 Знак"/>
    <w:basedOn w:val="a0"/>
    <w:link w:val="5"/>
    <w:uiPriority w:val="9"/>
    <w:semiHidden/>
    <w:rsid w:val="00DF301B"/>
    <w:rPr>
      <w:rFonts w:asciiTheme="majorHAnsi" w:eastAsiaTheme="majorEastAsia" w:hAnsiTheme="majorHAnsi" w:cstheme="majorBidi"/>
      <w:color w:val="243F60" w:themeColor="accent1" w:themeShade="7F"/>
    </w:rPr>
  </w:style>
  <w:style w:type="character" w:styleId="a3">
    <w:name w:val="Strong"/>
    <w:basedOn w:val="a0"/>
    <w:uiPriority w:val="22"/>
    <w:qFormat/>
    <w:rsid w:val="000522EE"/>
    <w:rPr>
      <w:b/>
      <w:bCs/>
    </w:rPr>
  </w:style>
  <w:style w:type="character" w:customStyle="1" w:styleId="apple-converted-space">
    <w:name w:val="apple-converted-space"/>
    <w:basedOn w:val="a0"/>
    <w:rsid w:val="000522EE"/>
  </w:style>
  <w:style w:type="character" w:styleId="a4">
    <w:name w:val="Hyperlink"/>
    <w:basedOn w:val="a0"/>
    <w:uiPriority w:val="99"/>
    <w:unhideWhenUsed/>
    <w:rsid w:val="000522EE"/>
    <w:rPr>
      <w:color w:val="0000FF"/>
      <w:u w:val="single"/>
    </w:rPr>
  </w:style>
  <w:style w:type="character" w:styleId="a5">
    <w:name w:val="Emphasis"/>
    <w:basedOn w:val="a0"/>
    <w:uiPriority w:val="20"/>
    <w:qFormat/>
    <w:rsid w:val="000522EE"/>
    <w:rPr>
      <w:i/>
      <w:iCs/>
    </w:rPr>
  </w:style>
  <w:style w:type="paragraph" w:styleId="a6">
    <w:name w:val="Normal (Web)"/>
    <w:basedOn w:val="a"/>
    <w:link w:val="a7"/>
    <w:uiPriority w:val="99"/>
    <w:unhideWhenUsed/>
    <w:rsid w:val="000522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Обычный (веб) Знак"/>
    <w:basedOn w:val="a0"/>
    <w:link w:val="a6"/>
    <w:locked/>
    <w:rsid w:val="00F04942"/>
    <w:rPr>
      <w:rFonts w:ascii="Times New Roman" w:eastAsia="Times New Roman" w:hAnsi="Times New Roman" w:cs="Times New Roman"/>
      <w:sz w:val="24"/>
      <w:szCs w:val="24"/>
    </w:rPr>
  </w:style>
  <w:style w:type="paragraph" w:styleId="a8">
    <w:name w:val="Balloon Text"/>
    <w:basedOn w:val="a"/>
    <w:link w:val="a9"/>
    <w:uiPriority w:val="99"/>
    <w:semiHidden/>
    <w:unhideWhenUsed/>
    <w:rsid w:val="00775F4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75F48"/>
    <w:rPr>
      <w:rFonts w:ascii="Tahoma" w:hAnsi="Tahoma" w:cs="Tahoma"/>
      <w:sz w:val="16"/>
      <w:szCs w:val="16"/>
    </w:rPr>
  </w:style>
  <w:style w:type="character" w:customStyle="1" w:styleId="image">
    <w:name w:val="image"/>
    <w:basedOn w:val="a0"/>
    <w:rsid w:val="00A907E0"/>
  </w:style>
  <w:style w:type="paragraph" w:styleId="aa">
    <w:name w:val="Body Text"/>
    <w:basedOn w:val="a"/>
    <w:link w:val="ab"/>
    <w:rsid w:val="004C6A4B"/>
    <w:pPr>
      <w:suppressAutoHyphens/>
      <w:spacing w:after="120" w:line="240" w:lineRule="auto"/>
    </w:pPr>
    <w:rPr>
      <w:rFonts w:ascii="Times New Roman" w:eastAsia="Times New Roman" w:hAnsi="Times New Roman" w:cs="Times New Roman"/>
      <w:sz w:val="20"/>
      <w:szCs w:val="20"/>
      <w:lang w:eastAsia="ar-SA"/>
    </w:rPr>
  </w:style>
  <w:style w:type="character" w:customStyle="1" w:styleId="ab">
    <w:name w:val="Основной текст Знак"/>
    <w:basedOn w:val="a0"/>
    <w:link w:val="aa"/>
    <w:rsid w:val="004C6A4B"/>
    <w:rPr>
      <w:rFonts w:ascii="Times New Roman" w:eastAsia="Times New Roman" w:hAnsi="Times New Roman" w:cs="Times New Roman"/>
      <w:sz w:val="20"/>
      <w:szCs w:val="20"/>
      <w:lang w:eastAsia="ar-SA"/>
    </w:rPr>
  </w:style>
  <w:style w:type="paragraph" w:styleId="ac">
    <w:name w:val="List Paragraph"/>
    <w:basedOn w:val="a"/>
    <w:uiPriority w:val="34"/>
    <w:qFormat/>
    <w:rsid w:val="002860E3"/>
    <w:pPr>
      <w:ind w:left="720"/>
      <w:contextualSpacing/>
    </w:pPr>
  </w:style>
  <w:style w:type="paragraph" w:styleId="ad">
    <w:name w:val="No Spacing"/>
    <w:qFormat/>
    <w:rsid w:val="0021385E"/>
    <w:pPr>
      <w:spacing w:after="0" w:line="240" w:lineRule="auto"/>
    </w:pPr>
  </w:style>
  <w:style w:type="character" w:customStyle="1" w:styleId="CharStyle9773">
    <w:name w:val="CharStyle9773"/>
    <w:rsid w:val="005757F1"/>
    <w:rPr>
      <w:rFonts w:ascii="Bookman Old Style" w:eastAsia="Bookman Old Style" w:hAnsi="Bookman Old Style" w:cs="Bookman Old Style"/>
      <w:b w:val="0"/>
      <w:bCs w:val="0"/>
      <w:i w:val="0"/>
      <w:iCs w:val="0"/>
      <w:smallCaps w:val="0"/>
      <w:sz w:val="16"/>
      <w:szCs w:val="16"/>
    </w:rPr>
  </w:style>
  <w:style w:type="paragraph" w:customStyle="1" w:styleId="Style14234">
    <w:name w:val="Style14234"/>
    <w:basedOn w:val="a"/>
    <w:rsid w:val="005757F1"/>
    <w:pPr>
      <w:spacing w:after="0" w:line="240" w:lineRule="exact"/>
      <w:ind w:hanging="230"/>
    </w:pPr>
    <w:rPr>
      <w:rFonts w:ascii="Bookman Old Style" w:eastAsia="Bookman Old Style" w:hAnsi="Bookman Old Style" w:cs="Bookman Old Style"/>
      <w:sz w:val="20"/>
      <w:szCs w:val="20"/>
    </w:rPr>
  </w:style>
  <w:style w:type="character" w:customStyle="1" w:styleId="CharStyle8761">
    <w:name w:val="CharStyle8761"/>
    <w:rsid w:val="005757F1"/>
    <w:rPr>
      <w:rFonts w:ascii="Calibri" w:eastAsia="Calibri" w:hAnsi="Calibri" w:cs="Calibri"/>
      <w:b/>
      <w:bCs/>
      <w:i w:val="0"/>
      <w:iCs w:val="0"/>
      <w:smallCaps w:val="0"/>
      <w:sz w:val="16"/>
      <w:szCs w:val="16"/>
    </w:rPr>
  </w:style>
  <w:style w:type="paragraph" w:styleId="ae">
    <w:name w:val="footer"/>
    <w:basedOn w:val="a"/>
    <w:link w:val="af"/>
    <w:uiPriority w:val="99"/>
    <w:unhideWhenUsed/>
    <w:rsid w:val="00B305DB"/>
    <w:pPr>
      <w:tabs>
        <w:tab w:val="center" w:pos="4677"/>
        <w:tab w:val="right" w:pos="9355"/>
      </w:tabs>
      <w:spacing w:after="0" w:line="240" w:lineRule="auto"/>
    </w:pPr>
  </w:style>
  <w:style w:type="character" w:customStyle="1" w:styleId="af">
    <w:name w:val="Нижний колонтитул Знак"/>
    <w:basedOn w:val="a0"/>
    <w:link w:val="ae"/>
    <w:uiPriority w:val="99"/>
    <w:rsid w:val="00B305DB"/>
  </w:style>
  <w:style w:type="table" w:styleId="af0">
    <w:name w:val="Table Grid"/>
    <w:basedOn w:val="a1"/>
    <w:rsid w:val="00032A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srtitle">
    <w:name w:val="srtitle"/>
    <w:basedOn w:val="a0"/>
    <w:rsid w:val="00F71F44"/>
  </w:style>
  <w:style w:type="character" w:customStyle="1" w:styleId="quotecard">
    <w:name w:val="quotecard"/>
    <w:basedOn w:val="a0"/>
    <w:rsid w:val="00114C1E"/>
  </w:style>
  <w:style w:type="character" w:customStyle="1" w:styleId="card-preview">
    <w:name w:val="card-preview"/>
    <w:basedOn w:val="a0"/>
    <w:rsid w:val="00114C1E"/>
  </w:style>
  <w:style w:type="paragraph" w:customStyle="1" w:styleId="bodytext">
    <w:name w:val="bodytext"/>
    <w:basedOn w:val="a"/>
    <w:rsid w:val="005812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icode">
    <w:name w:val="unicode"/>
    <w:basedOn w:val="a0"/>
    <w:rsid w:val="00AE6939"/>
  </w:style>
  <w:style w:type="character" w:customStyle="1" w:styleId="mw-headline">
    <w:name w:val="mw-headline"/>
    <w:basedOn w:val="a0"/>
    <w:rsid w:val="00F02AB1"/>
  </w:style>
  <w:style w:type="character" w:customStyle="1" w:styleId="mw-editsection">
    <w:name w:val="mw-editsection"/>
    <w:basedOn w:val="a0"/>
    <w:rsid w:val="00F02AB1"/>
  </w:style>
  <w:style w:type="character" w:customStyle="1" w:styleId="mw-editsection-bracket">
    <w:name w:val="mw-editsection-bracket"/>
    <w:basedOn w:val="a0"/>
    <w:rsid w:val="00F02AB1"/>
  </w:style>
  <w:style w:type="character" w:customStyle="1" w:styleId="mw-redirectedfrom">
    <w:name w:val="mw-redirectedfrom"/>
    <w:basedOn w:val="a0"/>
    <w:rsid w:val="00BF6F55"/>
  </w:style>
  <w:style w:type="character" w:customStyle="1" w:styleId="product-authors">
    <w:name w:val="product-authors"/>
    <w:basedOn w:val="a0"/>
    <w:rsid w:val="00F91B3B"/>
  </w:style>
  <w:style w:type="character" w:customStyle="1" w:styleId="product-title">
    <w:name w:val="product-title"/>
    <w:basedOn w:val="a0"/>
    <w:rsid w:val="00F91B3B"/>
  </w:style>
  <w:style w:type="paragraph" w:customStyle="1" w:styleId="remember">
    <w:name w:val="remember"/>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rst-para">
    <w:name w:val="first-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ild-para">
    <w:name w:val="child-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rsid w:val="00BC3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ый HTML Знак"/>
    <w:basedOn w:val="a0"/>
    <w:link w:val="HTML"/>
    <w:rsid w:val="00BC34F1"/>
    <w:rPr>
      <w:rFonts w:ascii="Courier New" w:eastAsia="Times New Roman" w:hAnsi="Courier New" w:cs="Courier New"/>
      <w:sz w:val="20"/>
      <w:szCs w:val="20"/>
      <w:lang w:val="en-US" w:eastAsia="en-US"/>
    </w:rPr>
  </w:style>
  <w:style w:type="character" w:customStyle="1" w:styleId="yellowfade">
    <w:name w:val="yellowfade"/>
    <w:basedOn w:val="a0"/>
    <w:rsid w:val="005E05B7"/>
  </w:style>
  <w:style w:type="character" w:customStyle="1" w:styleId="renderedqtext">
    <w:name w:val="rendered_qtext"/>
    <w:basedOn w:val="a0"/>
    <w:rsid w:val="004C2035"/>
  </w:style>
  <w:style w:type="character" w:customStyle="1" w:styleId="qlinkcontainer">
    <w:name w:val="qlink_container"/>
    <w:basedOn w:val="a0"/>
    <w:rsid w:val="004C2035"/>
  </w:style>
  <w:style w:type="character" w:customStyle="1" w:styleId="metanum">
    <w:name w:val="meta_num"/>
    <w:basedOn w:val="a0"/>
    <w:rsid w:val="004C2035"/>
  </w:style>
  <w:style w:type="character" w:customStyle="1" w:styleId="bullet">
    <w:name w:val="bullet"/>
    <w:basedOn w:val="a0"/>
    <w:rsid w:val="004C2035"/>
  </w:style>
  <w:style w:type="character" w:customStyle="1" w:styleId="phototooltip">
    <w:name w:val="photo_tooltip"/>
    <w:basedOn w:val="a0"/>
    <w:rsid w:val="004C2035"/>
  </w:style>
  <w:style w:type="character" w:customStyle="1" w:styleId="feeditemansweruser">
    <w:name w:val="feed_item_answer_user"/>
    <w:basedOn w:val="a0"/>
    <w:rsid w:val="004C2035"/>
  </w:style>
  <w:style w:type="character" w:customStyle="1" w:styleId="identitysig">
    <w:name w:val="identitysig"/>
    <w:basedOn w:val="a0"/>
    <w:rsid w:val="004C2035"/>
  </w:style>
  <w:style w:type="character" w:customStyle="1" w:styleId="datetime">
    <w:name w:val="datetime"/>
    <w:basedOn w:val="a0"/>
    <w:rsid w:val="004C2035"/>
  </w:style>
  <w:style w:type="character" w:customStyle="1" w:styleId="answerattributionsection">
    <w:name w:val="answerattributionsection"/>
    <w:basedOn w:val="a0"/>
    <w:rsid w:val="004C2035"/>
  </w:style>
  <w:style w:type="paragraph" w:customStyle="1" w:styleId="qtextpara">
    <w:name w:val="qtext_para"/>
    <w:basedOn w:val="a"/>
    <w:rsid w:val="004C203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8">
    <w:name w:val="Основной текст (18)_"/>
    <w:basedOn w:val="a0"/>
    <w:link w:val="180"/>
    <w:rsid w:val="0088303D"/>
    <w:rPr>
      <w:rFonts w:ascii="Arial" w:eastAsia="Arial" w:hAnsi="Arial" w:cs="Arial"/>
      <w:sz w:val="20"/>
      <w:szCs w:val="20"/>
      <w:shd w:val="clear" w:color="auto" w:fill="FFFFFF"/>
    </w:rPr>
  </w:style>
  <w:style w:type="paragraph" w:customStyle="1" w:styleId="180">
    <w:name w:val="Основной текст (18)"/>
    <w:basedOn w:val="a"/>
    <w:link w:val="18"/>
    <w:rsid w:val="0088303D"/>
    <w:pPr>
      <w:widowControl w:val="0"/>
      <w:shd w:val="clear" w:color="auto" w:fill="FFFFFF"/>
      <w:spacing w:before="360" w:after="0" w:line="240" w:lineRule="exact"/>
      <w:ind w:hanging="320"/>
    </w:pPr>
    <w:rPr>
      <w:rFonts w:ascii="Arial" w:eastAsia="Arial" w:hAnsi="Arial" w:cs="Arial"/>
      <w:sz w:val="20"/>
      <w:szCs w:val="20"/>
    </w:rPr>
  </w:style>
  <w:style w:type="character" w:customStyle="1" w:styleId="18TimesNewRoman8pt">
    <w:name w:val="Основной текст (18) + Times New Roman;8 pt"/>
    <w:basedOn w:val="18"/>
    <w:rsid w:val="0088303D"/>
    <w:rPr>
      <w:rFonts w:ascii="Times New Roman" w:eastAsia="Times New Roman" w:hAnsi="Times New Roman" w:cs="Times New Roman"/>
      <w:color w:val="000000"/>
      <w:spacing w:val="0"/>
      <w:w w:val="100"/>
      <w:position w:val="0"/>
      <w:sz w:val="16"/>
      <w:szCs w:val="16"/>
      <w:shd w:val="clear" w:color="auto" w:fill="FFFFFF"/>
      <w:lang w:val="en-US" w:eastAsia="en-US" w:bidi="en-US"/>
    </w:rPr>
  </w:style>
  <w:style w:type="character" w:customStyle="1" w:styleId="af1">
    <w:name w:val="Основной текст_"/>
    <w:basedOn w:val="a0"/>
    <w:link w:val="7"/>
    <w:rsid w:val="0088303D"/>
    <w:rPr>
      <w:rFonts w:ascii="Palatino Linotype" w:eastAsia="Palatino Linotype" w:hAnsi="Palatino Linotype" w:cs="Palatino Linotype"/>
      <w:sz w:val="20"/>
      <w:szCs w:val="20"/>
      <w:shd w:val="clear" w:color="auto" w:fill="FFFFFF"/>
    </w:rPr>
  </w:style>
  <w:style w:type="paragraph" w:customStyle="1" w:styleId="7">
    <w:name w:val="Основной текст7"/>
    <w:basedOn w:val="a"/>
    <w:link w:val="af1"/>
    <w:rsid w:val="0088303D"/>
    <w:pPr>
      <w:widowControl w:val="0"/>
      <w:shd w:val="clear" w:color="auto" w:fill="FFFFFF"/>
      <w:spacing w:after="0" w:line="346" w:lineRule="exact"/>
      <w:ind w:hanging="1940"/>
      <w:jc w:val="both"/>
    </w:pPr>
    <w:rPr>
      <w:rFonts w:ascii="Palatino Linotype" w:eastAsia="Palatino Linotype" w:hAnsi="Palatino Linotype" w:cs="Palatino Linotype"/>
      <w:sz w:val="20"/>
      <w:szCs w:val="20"/>
    </w:rPr>
  </w:style>
  <w:style w:type="character" w:customStyle="1" w:styleId="200">
    <w:name w:val="Основной текст (20)_"/>
    <w:basedOn w:val="a0"/>
    <w:link w:val="201"/>
    <w:rsid w:val="000D7291"/>
    <w:rPr>
      <w:rFonts w:ascii="Palatino Linotype" w:eastAsia="Palatino Linotype" w:hAnsi="Palatino Linotype" w:cs="Palatino Linotype"/>
      <w:i/>
      <w:iCs/>
      <w:shd w:val="clear" w:color="auto" w:fill="FFFFFF"/>
    </w:rPr>
  </w:style>
  <w:style w:type="paragraph" w:customStyle="1" w:styleId="201">
    <w:name w:val="Основной текст (20)"/>
    <w:basedOn w:val="a"/>
    <w:link w:val="200"/>
    <w:rsid w:val="000D7291"/>
    <w:pPr>
      <w:widowControl w:val="0"/>
      <w:shd w:val="clear" w:color="auto" w:fill="FFFFFF"/>
      <w:spacing w:after="240" w:line="0" w:lineRule="atLeast"/>
    </w:pPr>
    <w:rPr>
      <w:rFonts w:ascii="Palatino Linotype" w:eastAsia="Palatino Linotype" w:hAnsi="Palatino Linotype" w:cs="Palatino Linotype"/>
      <w:i/>
      <w:iCs/>
    </w:rPr>
  </w:style>
  <w:style w:type="character" w:customStyle="1" w:styleId="20Arial13pt">
    <w:name w:val="Основной текст (20) + Arial;13 pt;Полужирный;Не курсив"/>
    <w:basedOn w:val="200"/>
    <w:rsid w:val="000D7291"/>
    <w:rPr>
      <w:rFonts w:ascii="Arial" w:eastAsia="Arial" w:hAnsi="Arial" w:cs="Arial"/>
      <w:b/>
      <w:bCs/>
      <w:i/>
      <w:iCs/>
      <w:color w:val="000000"/>
      <w:spacing w:val="0"/>
      <w:w w:val="100"/>
      <w:position w:val="0"/>
      <w:sz w:val="26"/>
      <w:szCs w:val="26"/>
      <w:shd w:val="clear" w:color="auto" w:fill="FFFFFF"/>
      <w:lang w:val="en-US" w:eastAsia="en-US" w:bidi="en-US"/>
    </w:rPr>
  </w:style>
  <w:style w:type="character" w:customStyle="1" w:styleId="Arial">
    <w:name w:val="Основной текст + Arial;Полужирный"/>
    <w:basedOn w:val="af1"/>
    <w:rsid w:val="000D7291"/>
    <w:rPr>
      <w:rFonts w:ascii="Arial" w:eastAsia="Arial" w:hAnsi="Arial" w:cs="Arial"/>
      <w:b/>
      <w:bCs/>
      <w:i w:val="0"/>
      <w:iCs w:val="0"/>
      <w:smallCaps w:val="0"/>
      <w:strike w:val="0"/>
      <w:color w:val="000000"/>
      <w:spacing w:val="0"/>
      <w:w w:val="100"/>
      <w:position w:val="0"/>
      <w:sz w:val="20"/>
      <w:szCs w:val="20"/>
      <w:u w:val="none"/>
      <w:shd w:val="clear" w:color="auto" w:fill="FFFFFF"/>
      <w:lang w:val="en-US" w:eastAsia="en-US" w:bidi="en-US"/>
    </w:rPr>
  </w:style>
  <w:style w:type="character" w:customStyle="1" w:styleId="14">
    <w:name w:val="Основной текст (14)_"/>
    <w:basedOn w:val="a0"/>
    <w:link w:val="140"/>
    <w:rsid w:val="00AF037B"/>
    <w:rPr>
      <w:rFonts w:ascii="Palatino Linotype" w:eastAsia="Palatino Linotype" w:hAnsi="Palatino Linotype" w:cs="Palatino Linotype"/>
      <w:b/>
      <w:bCs/>
      <w:sz w:val="21"/>
      <w:szCs w:val="21"/>
      <w:shd w:val="clear" w:color="auto" w:fill="FFFFFF"/>
    </w:rPr>
  </w:style>
  <w:style w:type="paragraph" w:customStyle="1" w:styleId="140">
    <w:name w:val="Основной текст (14)"/>
    <w:basedOn w:val="a"/>
    <w:link w:val="14"/>
    <w:rsid w:val="00AF037B"/>
    <w:pPr>
      <w:widowControl w:val="0"/>
      <w:shd w:val="clear" w:color="auto" w:fill="FFFFFF"/>
      <w:spacing w:after="300" w:line="0" w:lineRule="atLeast"/>
    </w:pPr>
    <w:rPr>
      <w:rFonts w:ascii="Palatino Linotype" w:eastAsia="Palatino Linotype" w:hAnsi="Palatino Linotype" w:cs="Palatino Linotype"/>
      <w:b/>
      <w:bCs/>
      <w:sz w:val="21"/>
      <w:szCs w:val="21"/>
    </w:rPr>
  </w:style>
  <w:style w:type="character" w:customStyle="1" w:styleId="15">
    <w:name w:val="Основной текст (15)_"/>
    <w:basedOn w:val="a0"/>
    <w:link w:val="150"/>
    <w:rsid w:val="00AF037B"/>
    <w:rPr>
      <w:rFonts w:ascii="Palatino Linotype" w:eastAsia="Palatino Linotype" w:hAnsi="Palatino Linotype" w:cs="Palatino Linotype"/>
      <w:i/>
      <w:iCs/>
      <w:sz w:val="20"/>
      <w:szCs w:val="20"/>
      <w:shd w:val="clear" w:color="auto" w:fill="FFFFFF"/>
    </w:rPr>
  </w:style>
  <w:style w:type="paragraph" w:customStyle="1" w:styleId="150">
    <w:name w:val="Основной текст (15)"/>
    <w:basedOn w:val="a"/>
    <w:link w:val="15"/>
    <w:rsid w:val="00AF037B"/>
    <w:pPr>
      <w:widowControl w:val="0"/>
      <w:shd w:val="clear" w:color="auto" w:fill="FFFFFF"/>
      <w:spacing w:before="300" w:after="0" w:line="341" w:lineRule="exact"/>
      <w:ind w:hanging="1660"/>
    </w:pPr>
    <w:rPr>
      <w:rFonts w:ascii="Palatino Linotype" w:eastAsia="Palatino Linotype" w:hAnsi="Palatino Linotype" w:cs="Palatino Linotype"/>
      <w:i/>
      <w:iCs/>
      <w:sz w:val="20"/>
      <w:szCs w:val="20"/>
    </w:rPr>
  </w:style>
  <w:style w:type="character" w:customStyle="1" w:styleId="151">
    <w:name w:val="Основной текст (15) + Не курсив"/>
    <w:basedOn w:val="15"/>
    <w:rsid w:val="00AF037B"/>
    <w:rPr>
      <w:rFonts w:ascii="Palatino Linotype" w:eastAsia="Palatino Linotype" w:hAnsi="Palatino Linotype" w:cs="Palatino Linotype"/>
      <w:i/>
      <w:iCs/>
      <w:color w:val="000000"/>
      <w:spacing w:val="0"/>
      <w:w w:val="100"/>
      <w:position w:val="0"/>
      <w:sz w:val="20"/>
      <w:szCs w:val="20"/>
      <w:shd w:val="clear" w:color="auto" w:fill="FFFFFF"/>
      <w:lang w:val="en-US" w:eastAsia="en-US" w:bidi="en-US"/>
    </w:rPr>
  </w:style>
  <w:style w:type="character" w:customStyle="1" w:styleId="105pt">
    <w:name w:val="Основной текст + 10;5 pt;Полужирный"/>
    <w:basedOn w:val="af1"/>
    <w:rsid w:val="00AF037B"/>
    <w:rPr>
      <w:rFonts w:ascii="Palatino Linotype" w:eastAsia="Palatino Linotype" w:hAnsi="Palatino Linotype" w:cs="Palatino Linotype"/>
      <w:b/>
      <w:bCs/>
      <w:i w:val="0"/>
      <w:iCs w:val="0"/>
      <w:smallCaps w:val="0"/>
      <w:strike w:val="0"/>
      <w:color w:val="000000"/>
      <w:spacing w:val="0"/>
      <w:w w:val="100"/>
      <w:position w:val="0"/>
      <w:sz w:val="21"/>
      <w:szCs w:val="21"/>
      <w:u w:val="none"/>
      <w:shd w:val="clear" w:color="auto" w:fill="FFFFFF"/>
      <w:lang w:val="en-US" w:eastAsia="en-US" w:bidi="en-US"/>
    </w:rPr>
  </w:style>
  <w:style w:type="character" w:customStyle="1" w:styleId="22Exact">
    <w:name w:val="Основной текст (22) Exact"/>
    <w:basedOn w:val="a0"/>
    <w:rsid w:val="00AF037B"/>
    <w:rPr>
      <w:rFonts w:ascii="Arial" w:eastAsia="Arial" w:hAnsi="Arial" w:cs="Arial"/>
      <w:b/>
      <w:bCs/>
      <w:i w:val="0"/>
      <w:iCs w:val="0"/>
      <w:smallCaps w:val="0"/>
      <w:strike w:val="0"/>
      <w:spacing w:val="6"/>
      <w:sz w:val="17"/>
      <w:szCs w:val="17"/>
      <w:u w:val="none"/>
    </w:rPr>
  </w:style>
  <w:style w:type="character" w:customStyle="1" w:styleId="21">
    <w:name w:val="Основной текст (21)_"/>
    <w:basedOn w:val="a0"/>
    <w:link w:val="210"/>
    <w:rsid w:val="00AF037B"/>
    <w:rPr>
      <w:rFonts w:ascii="Times New Roman" w:eastAsia="Times New Roman" w:hAnsi="Times New Roman" w:cs="Times New Roman"/>
      <w:b/>
      <w:bCs/>
      <w:i/>
      <w:iCs/>
      <w:sz w:val="26"/>
      <w:szCs w:val="26"/>
      <w:shd w:val="clear" w:color="auto" w:fill="FFFFFF"/>
    </w:rPr>
  </w:style>
  <w:style w:type="paragraph" w:customStyle="1" w:styleId="210">
    <w:name w:val="Основной текст (21)"/>
    <w:basedOn w:val="a"/>
    <w:link w:val="21"/>
    <w:rsid w:val="00AF037B"/>
    <w:pPr>
      <w:widowControl w:val="0"/>
      <w:shd w:val="clear" w:color="auto" w:fill="FFFFFF"/>
      <w:spacing w:before="600" w:after="300" w:line="0" w:lineRule="atLeast"/>
      <w:jc w:val="both"/>
    </w:pPr>
    <w:rPr>
      <w:rFonts w:ascii="Times New Roman" w:eastAsia="Times New Roman" w:hAnsi="Times New Roman" w:cs="Times New Roman"/>
      <w:b/>
      <w:bCs/>
      <w:i/>
      <w:iCs/>
      <w:sz w:val="26"/>
      <w:szCs w:val="26"/>
    </w:rPr>
  </w:style>
  <w:style w:type="character" w:customStyle="1" w:styleId="21Arial">
    <w:name w:val="Основной текст (21) + Arial;Не курсив"/>
    <w:basedOn w:val="21"/>
    <w:rsid w:val="00AF037B"/>
    <w:rPr>
      <w:rFonts w:ascii="Arial" w:eastAsia="Arial" w:hAnsi="Arial" w:cs="Arial"/>
      <w:b/>
      <w:bCs/>
      <w:i/>
      <w:iCs/>
      <w:color w:val="000000"/>
      <w:spacing w:val="0"/>
      <w:w w:val="100"/>
      <w:position w:val="0"/>
      <w:sz w:val="26"/>
      <w:szCs w:val="26"/>
      <w:shd w:val="clear" w:color="auto" w:fill="FFFFFF"/>
      <w:lang w:val="en-US" w:eastAsia="en-US" w:bidi="en-US"/>
    </w:rPr>
  </w:style>
  <w:style w:type="character" w:customStyle="1" w:styleId="22">
    <w:name w:val="Основной текст (22)_"/>
    <w:basedOn w:val="a0"/>
    <w:link w:val="220"/>
    <w:rsid w:val="00AF037B"/>
    <w:rPr>
      <w:rFonts w:ascii="Arial" w:eastAsia="Arial" w:hAnsi="Arial" w:cs="Arial"/>
      <w:b/>
      <w:bCs/>
      <w:sz w:val="20"/>
      <w:szCs w:val="20"/>
      <w:shd w:val="clear" w:color="auto" w:fill="FFFFFF"/>
    </w:rPr>
  </w:style>
  <w:style w:type="paragraph" w:customStyle="1" w:styleId="220">
    <w:name w:val="Основной текст (22)"/>
    <w:basedOn w:val="a"/>
    <w:link w:val="22"/>
    <w:rsid w:val="00AF037B"/>
    <w:pPr>
      <w:widowControl w:val="0"/>
      <w:shd w:val="clear" w:color="auto" w:fill="FFFFFF"/>
      <w:spacing w:after="0" w:line="0" w:lineRule="atLeast"/>
    </w:pPr>
    <w:rPr>
      <w:rFonts w:ascii="Arial" w:eastAsia="Arial" w:hAnsi="Arial" w:cs="Arial"/>
      <w:b/>
      <w:bCs/>
      <w:sz w:val="20"/>
      <w:szCs w:val="20"/>
    </w:rPr>
  </w:style>
  <w:style w:type="character" w:customStyle="1" w:styleId="11">
    <w:name w:val="Основной текст1"/>
    <w:basedOn w:val="af1"/>
    <w:rsid w:val="00AF037B"/>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FFFFFF"/>
      <w:lang w:val="en-US" w:eastAsia="en-US" w:bidi="en-US"/>
    </w:rPr>
  </w:style>
  <w:style w:type="character" w:customStyle="1" w:styleId="af2">
    <w:name w:val="Подпись к таблице_"/>
    <w:basedOn w:val="a0"/>
    <w:link w:val="af3"/>
    <w:rsid w:val="00AF037B"/>
    <w:rPr>
      <w:rFonts w:ascii="Palatino Linotype" w:eastAsia="Palatino Linotype" w:hAnsi="Palatino Linotype" w:cs="Palatino Linotype"/>
      <w:sz w:val="20"/>
      <w:szCs w:val="20"/>
      <w:shd w:val="clear" w:color="auto" w:fill="FFFFFF"/>
    </w:rPr>
  </w:style>
  <w:style w:type="paragraph" w:customStyle="1" w:styleId="af3">
    <w:name w:val="Подпись к таблице"/>
    <w:basedOn w:val="a"/>
    <w:link w:val="af2"/>
    <w:rsid w:val="00AF037B"/>
    <w:pPr>
      <w:widowControl w:val="0"/>
      <w:shd w:val="clear" w:color="auto" w:fill="FFFFFF"/>
      <w:spacing w:after="0" w:line="0" w:lineRule="atLeast"/>
    </w:pPr>
    <w:rPr>
      <w:rFonts w:ascii="Palatino Linotype" w:eastAsia="Palatino Linotype" w:hAnsi="Palatino Linotype" w:cs="Palatino Linotype"/>
      <w:sz w:val="20"/>
      <w:szCs w:val="20"/>
    </w:rPr>
  </w:style>
  <w:style w:type="character" w:customStyle="1" w:styleId="105pt0">
    <w:name w:val="Подпись к таблице + 10;5 pt;Полужирный"/>
    <w:basedOn w:val="af2"/>
    <w:rsid w:val="00AF037B"/>
    <w:rPr>
      <w:rFonts w:ascii="Palatino Linotype" w:eastAsia="Palatino Linotype" w:hAnsi="Palatino Linotype" w:cs="Palatino Linotype"/>
      <w:b/>
      <w:bCs/>
      <w:color w:val="000000"/>
      <w:spacing w:val="0"/>
      <w:w w:val="100"/>
      <w:position w:val="0"/>
      <w:sz w:val="21"/>
      <w:szCs w:val="21"/>
      <w:shd w:val="clear" w:color="auto" w:fill="FFFFFF"/>
      <w:lang w:val="en-US" w:eastAsia="en-US" w:bidi="en-US"/>
    </w:rPr>
  </w:style>
  <w:style w:type="paragraph" w:customStyle="1" w:styleId="rtejustify">
    <w:name w:val="rtejustify"/>
    <w:basedOn w:val="a"/>
    <w:rsid w:val="007771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51">
    <w:name w:val="Заголовок №5_"/>
    <w:basedOn w:val="a0"/>
    <w:link w:val="52"/>
    <w:rsid w:val="009920DC"/>
    <w:rPr>
      <w:rFonts w:ascii="Arial" w:eastAsia="Arial" w:hAnsi="Arial" w:cs="Arial"/>
      <w:b/>
      <w:bCs/>
      <w:sz w:val="26"/>
      <w:szCs w:val="26"/>
      <w:shd w:val="clear" w:color="auto" w:fill="FFFFFF"/>
    </w:rPr>
  </w:style>
  <w:style w:type="paragraph" w:customStyle="1" w:styleId="52">
    <w:name w:val="Заголовок №5"/>
    <w:basedOn w:val="a"/>
    <w:link w:val="51"/>
    <w:rsid w:val="009920DC"/>
    <w:pPr>
      <w:widowControl w:val="0"/>
      <w:shd w:val="clear" w:color="auto" w:fill="FFFFFF"/>
      <w:spacing w:after="0" w:line="346" w:lineRule="exact"/>
      <w:jc w:val="both"/>
      <w:outlineLvl w:val="4"/>
    </w:pPr>
    <w:rPr>
      <w:rFonts w:ascii="Arial" w:eastAsia="Arial" w:hAnsi="Arial" w:cs="Arial"/>
      <w:b/>
      <w:bCs/>
      <w:sz w:val="26"/>
      <w:szCs w:val="26"/>
    </w:rPr>
  </w:style>
  <w:style w:type="character" w:customStyle="1" w:styleId="articletitle">
    <w:name w:val="articletitle"/>
    <w:basedOn w:val="a0"/>
    <w:rsid w:val="00882D74"/>
  </w:style>
  <w:style w:type="character" w:customStyle="1" w:styleId="thumbnails">
    <w:name w:val="thumbnails"/>
    <w:basedOn w:val="a0"/>
    <w:rsid w:val="00882D74"/>
  </w:style>
  <w:style w:type="character" w:customStyle="1" w:styleId="articlesummary">
    <w:name w:val="articlesummary"/>
    <w:basedOn w:val="a0"/>
    <w:rsid w:val="00882D74"/>
  </w:style>
  <w:style w:type="character" w:customStyle="1" w:styleId="imagecaption">
    <w:name w:val="imagecaption"/>
    <w:basedOn w:val="a0"/>
    <w:rsid w:val="00882D74"/>
  </w:style>
  <w:style w:type="character" w:customStyle="1" w:styleId="14Exact">
    <w:name w:val="Основной текст (14) Exact"/>
    <w:basedOn w:val="a0"/>
    <w:rsid w:val="00DE694F"/>
    <w:rPr>
      <w:rFonts w:ascii="Palatino Linotype" w:eastAsia="Palatino Linotype" w:hAnsi="Palatino Linotype" w:cs="Palatino Linotype"/>
      <w:b/>
      <w:bCs/>
      <w:i w:val="0"/>
      <w:iCs w:val="0"/>
      <w:smallCaps w:val="0"/>
      <w:strike w:val="0"/>
      <w:spacing w:val="9"/>
      <w:sz w:val="17"/>
      <w:szCs w:val="17"/>
      <w:u w:val="none"/>
    </w:rPr>
  </w:style>
  <w:style w:type="character" w:customStyle="1" w:styleId="bold">
    <w:name w:val="bold"/>
    <w:basedOn w:val="a0"/>
    <w:rsid w:val="000157BD"/>
  </w:style>
  <w:style w:type="paragraph" w:customStyle="1" w:styleId="ng-scope">
    <w:name w:val="ng-scope"/>
    <w:basedOn w:val="a"/>
    <w:rsid w:val="001B7A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lternate">
    <w:name w:val="alternate"/>
    <w:basedOn w:val="a0"/>
    <w:rsid w:val="00586725"/>
  </w:style>
  <w:style w:type="character" w:customStyle="1" w:styleId="bps-small-text">
    <w:name w:val="bps-small-text"/>
    <w:basedOn w:val="a0"/>
    <w:rsid w:val="00A13C22"/>
  </w:style>
  <w:style w:type="paragraph" w:customStyle="1" w:styleId="md-content-block">
    <w:name w:val="md-content-block"/>
    <w:basedOn w:val="a"/>
    <w:rsid w:val="00A13C2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e">
    <w:name w:val="title"/>
    <w:basedOn w:val="a0"/>
    <w:rsid w:val="006D3A1F"/>
  </w:style>
  <w:style w:type="character" w:customStyle="1" w:styleId="fn">
    <w:name w:val="fn"/>
    <w:basedOn w:val="a0"/>
    <w:rsid w:val="006D3A1F"/>
  </w:style>
  <w:style w:type="character" w:customStyle="1" w:styleId="birthplace">
    <w:name w:val="birthplace"/>
    <w:basedOn w:val="a0"/>
    <w:rsid w:val="006D3A1F"/>
  </w:style>
  <w:style w:type="character" w:customStyle="1" w:styleId="mw-formatted-date">
    <w:name w:val="mw-formatted-date"/>
    <w:basedOn w:val="a0"/>
    <w:rsid w:val="006D3A1F"/>
  </w:style>
  <w:style w:type="character" w:customStyle="1" w:styleId="deathplace">
    <w:name w:val="deathplace"/>
    <w:basedOn w:val="a0"/>
    <w:rsid w:val="006D3A1F"/>
  </w:style>
  <w:style w:type="paragraph" w:customStyle="1" w:styleId="31">
    <w:name w:val="Основной текст 31"/>
    <w:basedOn w:val="a"/>
    <w:rsid w:val="00B7474D"/>
    <w:pPr>
      <w:suppressAutoHyphens/>
      <w:spacing w:after="120" w:line="240" w:lineRule="auto"/>
    </w:pPr>
    <w:rPr>
      <w:rFonts w:ascii="Times New Roman" w:eastAsia="Times New Roman" w:hAnsi="Times New Roman" w:cs="Times New Roman"/>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22877">
      <w:bodyDiv w:val="1"/>
      <w:marLeft w:val="0"/>
      <w:marRight w:val="0"/>
      <w:marTop w:val="0"/>
      <w:marBottom w:val="0"/>
      <w:divBdr>
        <w:top w:val="none" w:sz="0" w:space="0" w:color="auto"/>
        <w:left w:val="none" w:sz="0" w:space="0" w:color="auto"/>
        <w:bottom w:val="none" w:sz="0" w:space="0" w:color="auto"/>
        <w:right w:val="none" w:sz="0" w:space="0" w:color="auto"/>
      </w:divBdr>
    </w:div>
    <w:div w:id="1592244">
      <w:bodyDiv w:val="1"/>
      <w:marLeft w:val="0"/>
      <w:marRight w:val="0"/>
      <w:marTop w:val="0"/>
      <w:marBottom w:val="0"/>
      <w:divBdr>
        <w:top w:val="none" w:sz="0" w:space="0" w:color="auto"/>
        <w:left w:val="none" w:sz="0" w:space="0" w:color="auto"/>
        <w:bottom w:val="none" w:sz="0" w:space="0" w:color="auto"/>
        <w:right w:val="none" w:sz="0" w:space="0" w:color="auto"/>
      </w:divBdr>
    </w:div>
    <w:div w:id="11957122">
      <w:bodyDiv w:val="1"/>
      <w:marLeft w:val="0"/>
      <w:marRight w:val="0"/>
      <w:marTop w:val="0"/>
      <w:marBottom w:val="0"/>
      <w:divBdr>
        <w:top w:val="none" w:sz="0" w:space="0" w:color="auto"/>
        <w:left w:val="none" w:sz="0" w:space="0" w:color="auto"/>
        <w:bottom w:val="none" w:sz="0" w:space="0" w:color="auto"/>
        <w:right w:val="none" w:sz="0" w:space="0" w:color="auto"/>
      </w:divBdr>
    </w:div>
    <w:div w:id="21173838">
      <w:bodyDiv w:val="1"/>
      <w:marLeft w:val="0"/>
      <w:marRight w:val="0"/>
      <w:marTop w:val="0"/>
      <w:marBottom w:val="0"/>
      <w:divBdr>
        <w:top w:val="none" w:sz="0" w:space="0" w:color="auto"/>
        <w:left w:val="none" w:sz="0" w:space="0" w:color="auto"/>
        <w:bottom w:val="none" w:sz="0" w:space="0" w:color="auto"/>
        <w:right w:val="none" w:sz="0" w:space="0" w:color="auto"/>
      </w:divBdr>
    </w:div>
    <w:div w:id="44918244">
      <w:bodyDiv w:val="1"/>
      <w:marLeft w:val="0"/>
      <w:marRight w:val="0"/>
      <w:marTop w:val="0"/>
      <w:marBottom w:val="0"/>
      <w:divBdr>
        <w:top w:val="none" w:sz="0" w:space="0" w:color="auto"/>
        <w:left w:val="none" w:sz="0" w:space="0" w:color="auto"/>
        <w:bottom w:val="none" w:sz="0" w:space="0" w:color="auto"/>
        <w:right w:val="none" w:sz="0" w:space="0" w:color="auto"/>
      </w:divBdr>
      <w:divsChild>
        <w:div w:id="175467370">
          <w:marLeft w:val="0"/>
          <w:marRight w:val="0"/>
          <w:marTop w:val="0"/>
          <w:marBottom w:val="0"/>
          <w:divBdr>
            <w:top w:val="none" w:sz="0" w:space="0" w:color="auto"/>
            <w:left w:val="none" w:sz="0" w:space="0" w:color="auto"/>
            <w:bottom w:val="none" w:sz="0" w:space="0" w:color="auto"/>
            <w:right w:val="none" w:sz="0" w:space="0" w:color="auto"/>
          </w:divBdr>
        </w:div>
      </w:divsChild>
    </w:div>
    <w:div w:id="46531813">
      <w:bodyDiv w:val="1"/>
      <w:marLeft w:val="0"/>
      <w:marRight w:val="0"/>
      <w:marTop w:val="0"/>
      <w:marBottom w:val="0"/>
      <w:divBdr>
        <w:top w:val="none" w:sz="0" w:space="0" w:color="auto"/>
        <w:left w:val="none" w:sz="0" w:space="0" w:color="auto"/>
        <w:bottom w:val="none" w:sz="0" w:space="0" w:color="auto"/>
        <w:right w:val="none" w:sz="0" w:space="0" w:color="auto"/>
      </w:divBdr>
    </w:div>
    <w:div w:id="83459627">
      <w:bodyDiv w:val="1"/>
      <w:marLeft w:val="0"/>
      <w:marRight w:val="0"/>
      <w:marTop w:val="0"/>
      <w:marBottom w:val="0"/>
      <w:divBdr>
        <w:top w:val="none" w:sz="0" w:space="0" w:color="auto"/>
        <w:left w:val="none" w:sz="0" w:space="0" w:color="auto"/>
        <w:bottom w:val="none" w:sz="0" w:space="0" w:color="auto"/>
        <w:right w:val="none" w:sz="0" w:space="0" w:color="auto"/>
      </w:divBdr>
    </w:div>
    <w:div w:id="84621227">
      <w:bodyDiv w:val="1"/>
      <w:marLeft w:val="0"/>
      <w:marRight w:val="0"/>
      <w:marTop w:val="0"/>
      <w:marBottom w:val="0"/>
      <w:divBdr>
        <w:top w:val="none" w:sz="0" w:space="0" w:color="auto"/>
        <w:left w:val="none" w:sz="0" w:space="0" w:color="auto"/>
        <w:bottom w:val="none" w:sz="0" w:space="0" w:color="auto"/>
        <w:right w:val="none" w:sz="0" w:space="0" w:color="auto"/>
      </w:divBdr>
    </w:div>
    <w:div w:id="90127640">
      <w:bodyDiv w:val="1"/>
      <w:marLeft w:val="0"/>
      <w:marRight w:val="0"/>
      <w:marTop w:val="0"/>
      <w:marBottom w:val="0"/>
      <w:divBdr>
        <w:top w:val="none" w:sz="0" w:space="0" w:color="auto"/>
        <w:left w:val="none" w:sz="0" w:space="0" w:color="auto"/>
        <w:bottom w:val="none" w:sz="0" w:space="0" w:color="auto"/>
        <w:right w:val="none" w:sz="0" w:space="0" w:color="auto"/>
      </w:divBdr>
    </w:div>
    <w:div w:id="114062531">
      <w:bodyDiv w:val="1"/>
      <w:marLeft w:val="0"/>
      <w:marRight w:val="0"/>
      <w:marTop w:val="0"/>
      <w:marBottom w:val="0"/>
      <w:divBdr>
        <w:top w:val="none" w:sz="0" w:space="0" w:color="auto"/>
        <w:left w:val="none" w:sz="0" w:space="0" w:color="auto"/>
        <w:bottom w:val="none" w:sz="0" w:space="0" w:color="auto"/>
        <w:right w:val="none" w:sz="0" w:space="0" w:color="auto"/>
      </w:divBdr>
    </w:div>
    <w:div w:id="146240402">
      <w:bodyDiv w:val="1"/>
      <w:marLeft w:val="0"/>
      <w:marRight w:val="0"/>
      <w:marTop w:val="0"/>
      <w:marBottom w:val="0"/>
      <w:divBdr>
        <w:top w:val="none" w:sz="0" w:space="0" w:color="auto"/>
        <w:left w:val="none" w:sz="0" w:space="0" w:color="auto"/>
        <w:bottom w:val="none" w:sz="0" w:space="0" w:color="auto"/>
        <w:right w:val="none" w:sz="0" w:space="0" w:color="auto"/>
      </w:divBdr>
    </w:div>
    <w:div w:id="150291034">
      <w:bodyDiv w:val="1"/>
      <w:marLeft w:val="0"/>
      <w:marRight w:val="0"/>
      <w:marTop w:val="0"/>
      <w:marBottom w:val="0"/>
      <w:divBdr>
        <w:top w:val="none" w:sz="0" w:space="0" w:color="auto"/>
        <w:left w:val="none" w:sz="0" w:space="0" w:color="auto"/>
        <w:bottom w:val="none" w:sz="0" w:space="0" w:color="auto"/>
        <w:right w:val="none" w:sz="0" w:space="0" w:color="auto"/>
      </w:divBdr>
    </w:div>
    <w:div w:id="155071551">
      <w:bodyDiv w:val="1"/>
      <w:marLeft w:val="0"/>
      <w:marRight w:val="0"/>
      <w:marTop w:val="0"/>
      <w:marBottom w:val="0"/>
      <w:divBdr>
        <w:top w:val="none" w:sz="0" w:space="0" w:color="auto"/>
        <w:left w:val="none" w:sz="0" w:space="0" w:color="auto"/>
        <w:bottom w:val="none" w:sz="0" w:space="0" w:color="auto"/>
        <w:right w:val="none" w:sz="0" w:space="0" w:color="auto"/>
      </w:divBdr>
    </w:div>
    <w:div w:id="155145618">
      <w:bodyDiv w:val="1"/>
      <w:marLeft w:val="0"/>
      <w:marRight w:val="0"/>
      <w:marTop w:val="0"/>
      <w:marBottom w:val="0"/>
      <w:divBdr>
        <w:top w:val="none" w:sz="0" w:space="0" w:color="auto"/>
        <w:left w:val="none" w:sz="0" w:space="0" w:color="auto"/>
        <w:bottom w:val="none" w:sz="0" w:space="0" w:color="auto"/>
        <w:right w:val="none" w:sz="0" w:space="0" w:color="auto"/>
      </w:divBdr>
    </w:div>
    <w:div w:id="155462440">
      <w:bodyDiv w:val="1"/>
      <w:marLeft w:val="0"/>
      <w:marRight w:val="0"/>
      <w:marTop w:val="0"/>
      <w:marBottom w:val="0"/>
      <w:divBdr>
        <w:top w:val="none" w:sz="0" w:space="0" w:color="auto"/>
        <w:left w:val="none" w:sz="0" w:space="0" w:color="auto"/>
        <w:bottom w:val="none" w:sz="0" w:space="0" w:color="auto"/>
        <w:right w:val="none" w:sz="0" w:space="0" w:color="auto"/>
      </w:divBdr>
    </w:div>
    <w:div w:id="166138247">
      <w:bodyDiv w:val="1"/>
      <w:marLeft w:val="0"/>
      <w:marRight w:val="0"/>
      <w:marTop w:val="0"/>
      <w:marBottom w:val="0"/>
      <w:divBdr>
        <w:top w:val="none" w:sz="0" w:space="0" w:color="auto"/>
        <w:left w:val="none" w:sz="0" w:space="0" w:color="auto"/>
        <w:bottom w:val="none" w:sz="0" w:space="0" w:color="auto"/>
        <w:right w:val="none" w:sz="0" w:space="0" w:color="auto"/>
      </w:divBdr>
      <w:divsChild>
        <w:div w:id="641227121">
          <w:marLeft w:val="0"/>
          <w:marRight w:val="0"/>
          <w:marTop w:val="0"/>
          <w:marBottom w:val="0"/>
          <w:divBdr>
            <w:top w:val="none" w:sz="0" w:space="0" w:color="auto"/>
            <w:left w:val="none" w:sz="0" w:space="0" w:color="auto"/>
            <w:bottom w:val="none" w:sz="0" w:space="0" w:color="auto"/>
            <w:right w:val="none" w:sz="0" w:space="0" w:color="auto"/>
          </w:divBdr>
          <w:divsChild>
            <w:div w:id="290940252">
              <w:marLeft w:val="0"/>
              <w:marRight w:val="0"/>
              <w:marTop w:val="0"/>
              <w:marBottom w:val="0"/>
              <w:divBdr>
                <w:top w:val="none" w:sz="0" w:space="0" w:color="auto"/>
                <w:left w:val="none" w:sz="0" w:space="0" w:color="auto"/>
                <w:bottom w:val="none" w:sz="0" w:space="0" w:color="auto"/>
                <w:right w:val="none" w:sz="0" w:space="0" w:color="auto"/>
              </w:divBdr>
            </w:div>
          </w:divsChild>
        </w:div>
        <w:div w:id="127476496">
          <w:marLeft w:val="0"/>
          <w:marRight w:val="0"/>
          <w:marTop w:val="0"/>
          <w:marBottom w:val="0"/>
          <w:divBdr>
            <w:top w:val="none" w:sz="0" w:space="0" w:color="auto"/>
            <w:left w:val="none" w:sz="0" w:space="0" w:color="auto"/>
            <w:bottom w:val="none" w:sz="0" w:space="0" w:color="auto"/>
            <w:right w:val="none" w:sz="0" w:space="0" w:color="auto"/>
          </w:divBdr>
          <w:divsChild>
            <w:div w:id="1742828152">
              <w:marLeft w:val="0"/>
              <w:marRight w:val="0"/>
              <w:marTop w:val="0"/>
              <w:marBottom w:val="0"/>
              <w:divBdr>
                <w:top w:val="none" w:sz="0" w:space="0" w:color="auto"/>
                <w:left w:val="none" w:sz="0" w:space="0" w:color="auto"/>
                <w:bottom w:val="none" w:sz="0" w:space="0" w:color="auto"/>
                <w:right w:val="none" w:sz="0" w:space="0" w:color="auto"/>
              </w:divBdr>
            </w:div>
          </w:divsChild>
        </w:div>
        <w:div w:id="1963422155">
          <w:marLeft w:val="0"/>
          <w:marRight w:val="0"/>
          <w:marTop w:val="0"/>
          <w:marBottom w:val="0"/>
          <w:divBdr>
            <w:top w:val="none" w:sz="0" w:space="0" w:color="auto"/>
            <w:left w:val="none" w:sz="0" w:space="0" w:color="auto"/>
            <w:bottom w:val="none" w:sz="0" w:space="0" w:color="auto"/>
            <w:right w:val="none" w:sz="0" w:space="0" w:color="auto"/>
          </w:divBdr>
          <w:divsChild>
            <w:div w:id="710230484">
              <w:marLeft w:val="0"/>
              <w:marRight w:val="0"/>
              <w:marTop w:val="0"/>
              <w:marBottom w:val="0"/>
              <w:divBdr>
                <w:top w:val="none" w:sz="0" w:space="0" w:color="auto"/>
                <w:left w:val="none" w:sz="0" w:space="0" w:color="auto"/>
                <w:bottom w:val="none" w:sz="0" w:space="0" w:color="auto"/>
                <w:right w:val="none" w:sz="0" w:space="0" w:color="auto"/>
              </w:divBdr>
            </w:div>
          </w:divsChild>
        </w:div>
        <w:div w:id="2015837425">
          <w:marLeft w:val="0"/>
          <w:marRight w:val="0"/>
          <w:marTop w:val="0"/>
          <w:marBottom w:val="0"/>
          <w:divBdr>
            <w:top w:val="none" w:sz="0" w:space="0" w:color="auto"/>
            <w:left w:val="none" w:sz="0" w:space="0" w:color="auto"/>
            <w:bottom w:val="none" w:sz="0" w:space="0" w:color="auto"/>
            <w:right w:val="none" w:sz="0" w:space="0" w:color="auto"/>
          </w:divBdr>
          <w:divsChild>
            <w:div w:id="520629017">
              <w:marLeft w:val="0"/>
              <w:marRight w:val="0"/>
              <w:marTop w:val="0"/>
              <w:marBottom w:val="0"/>
              <w:divBdr>
                <w:top w:val="none" w:sz="0" w:space="0" w:color="auto"/>
                <w:left w:val="none" w:sz="0" w:space="0" w:color="auto"/>
                <w:bottom w:val="none" w:sz="0" w:space="0" w:color="auto"/>
                <w:right w:val="none" w:sz="0" w:space="0" w:color="auto"/>
              </w:divBdr>
            </w:div>
          </w:divsChild>
        </w:div>
        <w:div w:id="1395274312">
          <w:marLeft w:val="0"/>
          <w:marRight w:val="0"/>
          <w:marTop w:val="0"/>
          <w:marBottom w:val="0"/>
          <w:divBdr>
            <w:top w:val="none" w:sz="0" w:space="0" w:color="auto"/>
            <w:left w:val="none" w:sz="0" w:space="0" w:color="auto"/>
            <w:bottom w:val="none" w:sz="0" w:space="0" w:color="auto"/>
            <w:right w:val="none" w:sz="0" w:space="0" w:color="auto"/>
          </w:divBdr>
          <w:divsChild>
            <w:div w:id="222375825">
              <w:marLeft w:val="0"/>
              <w:marRight w:val="0"/>
              <w:marTop w:val="0"/>
              <w:marBottom w:val="0"/>
              <w:divBdr>
                <w:top w:val="none" w:sz="0" w:space="0" w:color="auto"/>
                <w:left w:val="none" w:sz="0" w:space="0" w:color="auto"/>
                <w:bottom w:val="none" w:sz="0" w:space="0" w:color="auto"/>
                <w:right w:val="none" w:sz="0" w:space="0" w:color="auto"/>
              </w:divBdr>
            </w:div>
          </w:divsChild>
        </w:div>
        <w:div w:id="1488477141">
          <w:marLeft w:val="0"/>
          <w:marRight w:val="0"/>
          <w:marTop w:val="0"/>
          <w:marBottom w:val="0"/>
          <w:divBdr>
            <w:top w:val="none" w:sz="0" w:space="0" w:color="auto"/>
            <w:left w:val="none" w:sz="0" w:space="0" w:color="auto"/>
            <w:bottom w:val="none" w:sz="0" w:space="0" w:color="auto"/>
            <w:right w:val="none" w:sz="0" w:space="0" w:color="auto"/>
          </w:divBdr>
          <w:divsChild>
            <w:div w:id="2044479325">
              <w:marLeft w:val="0"/>
              <w:marRight w:val="0"/>
              <w:marTop w:val="0"/>
              <w:marBottom w:val="0"/>
              <w:divBdr>
                <w:top w:val="none" w:sz="0" w:space="0" w:color="auto"/>
                <w:left w:val="none" w:sz="0" w:space="0" w:color="auto"/>
                <w:bottom w:val="none" w:sz="0" w:space="0" w:color="auto"/>
                <w:right w:val="none" w:sz="0" w:space="0" w:color="auto"/>
              </w:divBdr>
            </w:div>
          </w:divsChild>
        </w:div>
        <w:div w:id="1611669653">
          <w:marLeft w:val="0"/>
          <w:marRight w:val="0"/>
          <w:marTop w:val="0"/>
          <w:marBottom w:val="0"/>
          <w:divBdr>
            <w:top w:val="none" w:sz="0" w:space="0" w:color="auto"/>
            <w:left w:val="none" w:sz="0" w:space="0" w:color="auto"/>
            <w:bottom w:val="none" w:sz="0" w:space="0" w:color="auto"/>
            <w:right w:val="none" w:sz="0" w:space="0" w:color="auto"/>
          </w:divBdr>
          <w:divsChild>
            <w:div w:id="296223503">
              <w:marLeft w:val="0"/>
              <w:marRight w:val="0"/>
              <w:marTop w:val="0"/>
              <w:marBottom w:val="0"/>
              <w:divBdr>
                <w:top w:val="none" w:sz="0" w:space="0" w:color="auto"/>
                <w:left w:val="none" w:sz="0" w:space="0" w:color="auto"/>
                <w:bottom w:val="none" w:sz="0" w:space="0" w:color="auto"/>
                <w:right w:val="none" w:sz="0" w:space="0" w:color="auto"/>
              </w:divBdr>
            </w:div>
          </w:divsChild>
        </w:div>
        <w:div w:id="809832745">
          <w:marLeft w:val="0"/>
          <w:marRight w:val="0"/>
          <w:marTop w:val="0"/>
          <w:marBottom w:val="0"/>
          <w:divBdr>
            <w:top w:val="none" w:sz="0" w:space="0" w:color="auto"/>
            <w:left w:val="none" w:sz="0" w:space="0" w:color="auto"/>
            <w:bottom w:val="none" w:sz="0" w:space="0" w:color="auto"/>
            <w:right w:val="none" w:sz="0" w:space="0" w:color="auto"/>
          </w:divBdr>
          <w:divsChild>
            <w:div w:id="2137719896">
              <w:marLeft w:val="0"/>
              <w:marRight w:val="0"/>
              <w:marTop w:val="0"/>
              <w:marBottom w:val="0"/>
              <w:divBdr>
                <w:top w:val="none" w:sz="0" w:space="0" w:color="auto"/>
                <w:left w:val="none" w:sz="0" w:space="0" w:color="auto"/>
                <w:bottom w:val="none" w:sz="0" w:space="0" w:color="auto"/>
                <w:right w:val="none" w:sz="0" w:space="0" w:color="auto"/>
              </w:divBdr>
            </w:div>
          </w:divsChild>
        </w:div>
        <w:div w:id="2018384613">
          <w:marLeft w:val="0"/>
          <w:marRight w:val="0"/>
          <w:marTop w:val="0"/>
          <w:marBottom w:val="0"/>
          <w:divBdr>
            <w:top w:val="none" w:sz="0" w:space="0" w:color="auto"/>
            <w:left w:val="none" w:sz="0" w:space="0" w:color="auto"/>
            <w:bottom w:val="none" w:sz="0" w:space="0" w:color="auto"/>
            <w:right w:val="none" w:sz="0" w:space="0" w:color="auto"/>
          </w:divBdr>
          <w:divsChild>
            <w:div w:id="1734233884">
              <w:marLeft w:val="0"/>
              <w:marRight w:val="0"/>
              <w:marTop w:val="0"/>
              <w:marBottom w:val="0"/>
              <w:divBdr>
                <w:top w:val="none" w:sz="0" w:space="0" w:color="auto"/>
                <w:left w:val="none" w:sz="0" w:space="0" w:color="auto"/>
                <w:bottom w:val="none" w:sz="0" w:space="0" w:color="auto"/>
                <w:right w:val="none" w:sz="0" w:space="0" w:color="auto"/>
              </w:divBdr>
            </w:div>
          </w:divsChild>
        </w:div>
        <w:div w:id="383141142">
          <w:marLeft w:val="0"/>
          <w:marRight w:val="0"/>
          <w:marTop w:val="0"/>
          <w:marBottom w:val="0"/>
          <w:divBdr>
            <w:top w:val="none" w:sz="0" w:space="0" w:color="auto"/>
            <w:left w:val="none" w:sz="0" w:space="0" w:color="auto"/>
            <w:bottom w:val="none" w:sz="0" w:space="0" w:color="auto"/>
            <w:right w:val="none" w:sz="0" w:space="0" w:color="auto"/>
          </w:divBdr>
          <w:divsChild>
            <w:div w:id="171495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88129">
      <w:bodyDiv w:val="1"/>
      <w:marLeft w:val="0"/>
      <w:marRight w:val="0"/>
      <w:marTop w:val="0"/>
      <w:marBottom w:val="0"/>
      <w:divBdr>
        <w:top w:val="none" w:sz="0" w:space="0" w:color="auto"/>
        <w:left w:val="none" w:sz="0" w:space="0" w:color="auto"/>
        <w:bottom w:val="none" w:sz="0" w:space="0" w:color="auto"/>
        <w:right w:val="none" w:sz="0" w:space="0" w:color="auto"/>
      </w:divBdr>
    </w:div>
    <w:div w:id="230695556">
      <w:bodyDiv w:val="1"/>
      <w:marLeft w:val="0"/>
      <w:marRight w:val="0"/>
      <w:marTop w:val="0"/>
      <w:marBottom w:val="0"/>
      <w:divBdr>
        <w:top w:val="none" w:sz="0" w:space="0" w:color="auto"/>
        <w:left w:val="none" w:sz="0" w:space="0" w:color="auto"/>
        <w:bottom w:val="none" w:sz="0" w:space="0" w:color="auto"/>
        <w:right w:val="none" w:sz="0" w:space="0" w:color="auto"/>
      </w:divBdr>
    </w:div>
    <w:div w:id="238180818">
      <w:bodyDiv w:val="1"/>
      <w:marLeft w:val="0"/>
      <w:marRight w:val="0"/>
      <w:marTop w:val="0"/>
      <w:marBottom w:val="0"/>
      <w:divBdr>
        <w:top w:val="none" w:sz="0" w:space="0" w:color="auto"/>
        <w:left w:val="none" w:sz="0" w:space="0" w:color="auto"/>
        <w:bottom w:val="none" w:sz="0" w:space="0" w:color="auto"/>
        <w:right w:val="none" w:sz="0" w:space="0" w:color="auto"/>
      </w:divBdr>
    </w:div>
    <w:div w:id="243346358">
      <w:bodyDiv w:val="1"/>
      <w:marLeft w:val="0"/>
      <w:marRight w:val="0"/>
      <w:marTop w:val="0"/>
      <w:marBottom w:val="0"/>
      <w:divBdr>
        <w:top w:val="none" w:sz="0" w:space="0" w:color="auto"/>
        <w:left w:val="none" w:sz="0" w:space="0" w:color="auto"/>
        <w:bottom w:val="none" w:sz="0" w:space="0" w:color="auto"/>
        <w:right w:val="none" w:sz="0" w:space="0" w:color="auto"/>
      </w:divBdr>
      <w:divsChild>
        <w:div w:id="1621033701">
          <w:marLeft w:val="0"/>
          <w:marRight w:val="150"/>
          <w:marTop w:val="0"/>
          <w:marBottom w:val="150"/>
          <w:divBdr>
            <w:top w:val="none" w:sz="0" w:space="0" w:color="auto"/>
            <w:left w:val="none" w:sz="0" w:space="0" w:color="auto"/>
            <w:bottom w:val="none" w:sz="0" w:space="0" w:color="auto"/>
            <w:right w:val="none" w:sz="0" w:space="0" w:color="auto"/>
          </w:divBdr>
          <w:divsChild>
            <w:div w:id="199848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526047">
      <w:bodyDiv w:val="1"/>
      <w:marLeft w:val="0"/>
      <w:marRight w:val="0"/>
      <w:marTop w:val="0"/>
      <w:marBottom w:val="0"/>
      <w:divBdr>
        <w:top w:val="none" w:sz="0" w:space="0" w:color="auto"/>
        <w:left w:val="none" w:sz="0" w:space="0" w:color="auto"/>
        <w:bottom w:val="none" w:sz="0" w:space="0" w:color="auto"/>
        <w:right w:val="none" w:sz="0" w:space="0" w:color="auto"/>
      </w:divBdr>
    </w:div>
    <w:div w:id="257718804">
      <w:bodyDiv w:val="1"/>
      <w:marLeft w:val="0"/>
      <w:marRight w:val="0"/>
      <w:marTop w:val="0"/>
      <w:marBottom w:val="0"/>
      <w:divBdr>
        <w:top w:val="none" w:sz="0" w:space="0" w:color="auto"/>
        <w:left w:val="none" w:sz="0" w:space="0" w:color="auto"/>
        <w:bottom w:val="none" w:sz="0" w:space="0" w:color="auto"/>
        <w:right w:val="none" w:sz="0" w:space="0" w:color="auto"/>
      </w:divBdr>
    </w:div>
    <w:div w:id="269552028">
      <w:bodyDiv w:val="1"/>
      <w:marLeft w:val="0"/>
      <w:marRight w:val="0"/>
      <w:marTop w:val="0"/>
      <w:marBottom w:val="0"/>
      <w:divBdr>
        <w:top w:val="none" w:sz="0" w:space="0" w:color="auto"/>
        <w:left w:val="none" w:sz="0" w:space="0" w:color="auto"/>
        <w:bottom w:val="none" w:sz="0" w:space="0" w:color="auto"/>
        <w:right w:val="none" w:sz="0" w:space="0" w:color="auto"/>
      </w:divBdr>
    </w:div>
    <w:div w:id="284779750">
      <w:bodyDiv w:val="1"/>
      <w:marLeft w:val="0"/>
      <w:marRight w:val="0"/>
      <w:marTop w:val="0"/>
      <w:marBottom w:val="0"/>
      <w:divBdr>
        <w:top w:val="none" w:sz="0" w:space="0" w:color="auto"/>
        <w:left w:val="none" w:sz="0" w:space="0" w:color="auto"/>
        <w:bottom w:val="none" w:sz="0" w:space="0" w:color="auto"/>
        <w:right w:val="none" w:sz="0" w:space="0" w:color="auto"/>
      </w:divBdr>
    </w:div>
    <w:div w:id="287248164">
      <w:bodyDiv w:val="1"/>
      <w:marLeft w:val="0"/>
      <w:marRight w:val="0"/>
      <w:marTop w:val="0"/>
      <w:marBottom w:val="0"/>
      <w:divBdr>
        <w:top w:val="none" w:sz="0" w:space="0" w:color="auto"/>
        <w:left w:val="none" w:sz="0" w:space="0" w:color="auto"/>
        <w:bottom w:val="none" w:sz="0" w:space="0" w:color="auto"/>
        <w:right w:val="none" w:sz="0" w:space="0" w:color="auto"/>
      </w:divBdr>
      <w:divsChild>
        <w:div w:id="383991322">
          <w:marLeft w:val="0"/>
          <w:marRight w:val="0"/>
          <w:marTop w:val="332"/>
          <w:marBottom w:val="332"/>
          <w:divBdr>
            <w:top w:val="none" w:sz="0" w:space="0" w:color="auto"/>
            <w:left w:val="none" w:sz="0" w:space="0" w:color="auto"/>
            <w:bottom w:val="none" w:sz="0" w:space="0" w:color="auto"/>
            <w:right w:val="none" w:sz="0" w:space="0" w:color="auto"/>
          </w:divBdr>
        </w:div>
      </w:divsChild>
    </w:div>
    <w:div w:id="292908617">
      <w:bodyDiv w:val="1"/>
      <w:marLeft w:val="0"/>
      <w:marRight w:val="0"/>
      <w:marTop w:val="0"/>
      <w:marBottom w:val="0"/>
      <w:divBdr>
        <w:top w:val="none" w:sz="0" w:space="0" w:color="auto"/>
        <w:left w:val="none" w:sz="0" w:space="0" w:color="auto"/>
        <w:bottom w:val="none" w:sz="0" w:space="0" w:color="auto"/>
        <w:right w:val="none" w:sz="0" w:space="0" w:color="auto"/>
      </w:divBdr>
    </w:div>
    <w:div w:id="300119074">
      <w:bodyDiv w:val="1"/>
      <w:marLeft w:val="0"/>
      <w:marRight w:val="0"/>
      <w:marTop w:val="0"/>
      <w:marBottom w:val="0"/>
      <w:divBdr>
        <w:top w:val="none" w:sz="0" w:space="0" w:color="auto"/>
        <w:left w:val="none" w:sz="0" w:space="0" w:color="auto"/>
        <w:bottom w:val="none" w:sz="0" w:space="0" w:color="auto"/>
        <w:right w:val="none" w:sz="0" w:space="0" w:color="auto"/>
      </w:divBdr>
      <w:divsChild>
        <w:div w:id="1975602125">
          <w:marLeft w:val="0"/>
          <w:marRight w:val="0"/>
          <w:marTop w:val="0"/>
          <w:marBottom w:val="0"/>
          <w:divBdr>
            <w:top w:val="none" w:sz="0" w:space="0" w:color="auto"/>
            <w:left w:val="none" w:sz="0" w:space="0" w:color="auto"/>
            <w:bottom w:val="none" w:sz="0" w:space="0" w:color="auto"/>
            <w:right w:val="none" w:sz="0" w:space="0" w:color="auto"/>
          </w:divBdr>
          <w:divsChild>
            <w:div w:id="376201646">
              <w:marLeft w:val="0"/>
              <w:marRight w:val="0"/>
              <w:marTop w:val="0"/>
              <w:marBottom w:val="0"/>
              <w:divBdr>
                <w:top w:val="none" w:sz="0" w:space="0" w:color="auto"/>
                <w:left w:val="none" w:sz="0" w:space="0" w:color="auto"/>
                <w:bottom w:val="none" w:sz="0" w:space="0" w:color="auto"/>
                <w:right w:val="none" w:sz="0" w:space="0" w:color="auto"/>
              </w:divBdr>
            </w:div>
            <w:div w:id="1745182419">
              <w:marLeft w:val="240"/>
              <w:marRight w:val="0"/>
              <w:marTop w:val="0"/>
              <w:marBottom w:val="336"/>
              <w:divBdr>
                <w:top w:val="none" w:sz="0" w:space="0" w:color="auto"/>
                <w:left w:val="none" w:sz="0" w:space="0" w:color="auto"/>
                <w:bottom w:val="none" w:sz="0" w:space="0" w:color="auto"/>
                <w:right w:val="none" w:sz="0" w:space="0" w:color="auto"/>
              </w:divBdr>
            </w:div>
            <w:div w:id="306402276">
              <w:marLeft w:val="0"/>
              <w:marRight w:val="0"/>
              <w:marTop w:val="0"/>
              <w:marBottom w:val="0"/>
              <w:divBdr>
                <w:top w:val="none" w:sz="0" w:space="0" w:color="auto"/>
                <w:left w:val="none" w:sz="0" w:space="0" w:color="auto"/>
                <w:bottom w:val="none" w:sz="0" w:space="0" w:color="auto"/>
                <w:right w:val="none" w:sz="0" w:space="0" w:color="auto"/>
              </w:divBdr>
              <w:divsChild>
                <w:div w:id="442767981">
                  <w:marLeft w:val="336"/>
                  <w:marRight w:val="0"/>
                  <w:marTop w:val="120"/>
                  <w:marBottom w:val="312"/>
                  <w:divBdr>
                    <w:top w:val="none" w:sz="0" w:space="0" w:color="auto"/>
                    <w:left w:val="none" w:sz="0" w:space="0" w:color="auto"/>
                    <w:bottom w:val="none" w:sz="0" w:space="0" w:color="auto"/>
                    <w:right w:val="none" w:sz="0" w:space="0" w:color="auto"/>
                  </w:divBdr>
                  <w:divsChild>
                    <w:div w:id="200227211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301157800">
                  <w:marLeft w:val="336"/>
                  <w:marRight w:val="0"/>
                  <w:marTop w:val="120"/>
                  <w:marBottom w:val="312"/>
                  <w:divBdr>
                    <w:top w:val="none" w:sz="0" w:space="0" w:color="auto"/>
                    <w:left w:val="none" w:sz="0" w:space="0" w:color="auto"/>
                    <w:bottom w:val="none" w:sz="0" w:space="0" w:color="auto"/>
                    <w:right w:val="none" w:sz="0" w:space="0" w:color="auto"/>
                  </w:divBdr>
                  <w:divsChild>
                    <w:div w:id="1755545407">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sChild>
        </w:div>
      </w:divsChild>
    </w:div>
    <w:div w:id="307707213">
      <w:bodyDiv w:val="1"/>
      <w:marLeft w:val="0"/>
      <w:marRight w:val="0"/>
      <w:marTop w:val="0"/>
      <w:marBottom w:val="0"/>
      <w:divBdr>
        <w:top w:val="none" w:sz="0" w:space="0" w:color="auto"/>
        <w:left w:val="none" w:sz="0" w:space="0" w:color="auto"/>
        <w:bottom w:val="none" w:sz="0" w:space="0" w:color="auto"/>
        <w:right w:val="none" w:sz="0" w:space="0" w:color="auto"/>
      </w:divBdr>
    </w:div>
    <w:div w:id="314846035">
      <w:bodyDiv w:val="1"/>
      <w:marLeft w:val="0"/>
      <w:marRight w:val="0"/>
      <w:marTop w:val="0"/>
      <w:marBottom w:val="0"/>
      <w:divBdr>
        <w:top w:val="none" w:sz="0" w:space="0" w:color="auto"/>
        <w:left w:val="none" w:sz="0" w:space="0" w:color="auto"/>
        <w:bottom w:val="none" w:sz="0" w:space="0" w:color="auto"/>
        <w:right w:val="none" w:sz="0" w:space="0" w:color="auto"/>
      </w:divBdr>
    </w:div>
    <w:div w:id="319818411">
      <w:bodyDiv w:val="1"/>
      <w:marLeft w:val="0"/>
      <w:marRight w:val="0"/>
      <w:marTop w:val="0"/>
      <w:marBottom w:val="0"/>
      <w:divBdr>
        <w:top w:val="none" w:sz="0" w:space="0" w:color="auto"/>
        <w:left w:val="none" w:sz="0" w:space="0" w:color="auto"/>
        <w:bottom w:val="none" w:sz="0" w:space="0" w:color="auto"/>
        <w:right w:val="none" w:sz="0" w:space="0" w:color="auto"/>
      </w:divBdr>
    </w:div>
    <w:div w:id="331764030">
      <w:bodyDiv w:val="1"/>
      <w:marLeft w:val="0"/>
      <w:marRight w:val="0"/>
      <w:marTop w:val="0"/>
      <w:marBottom w:val="0"/>
      <w:divBdr>
        <w:top w:val="none" w:sz="0" w:space="0" w:color="auto"/>
        <w:left w:val="none" w:sz="0" w:space="0" w:color="auto"/>
        <w:bottom w:val="none" w:sz="0" w:space="0" w:color="auto"/>
        <w:right w:val="none" w:sz="0" w:space="0" w:color="auto"/>
      </w:divBdr>
      <w:divsChild>
        <w:div w:id="1527139704">
          <w:marLeft w:val="0"/>
          <w:marRight w:val="0"/>
          <w:marTop w:val="0"/>
          <w:marBottom w:val="225"/>
          <w:divBdr>
            <w:top w:val="none" w:sz="0" w:space="0" w:color="auto"/>
            <w:left w:val="none" w:sz="0" w:space="0" w:color="auto"/>
            <w:bottom w:val="none" w:sz="0" w:space="0" w:color="auto"/>
            <w:right w:val="none" w:sz="0" w:space="0" w:color="auto"/>
          </w:divBdr>
        </w:div>
        <w:div w:id="366416409">
          <w:marLeft w:val="150"/>
          <w:marRight w:val="0"/>
          <w:marTop w:val="135"/>
          <w:marBottom w:val="0"/>
          <w:divBdr>
            <w:top w:val="none" w:sz="0" w:space="0" w:color="auto"/>
            <w:left w:val="none" w:sz="0" w:space="0" w:color="auto"/>
            <w:bottom w:val="none" w:sz="0" w:space="0" w:color="auto"/>
            <w:right w:val="none" w:sz="0" w:space="0" w:color="auto"/>
          </w:divBdr>
        </w:div>
        <w:div w:id="1575159258">
          <w:marLeft w:val="0"/>
          <w:marRight w:val="0"/>
          <w:marTop w:val="0"/>
          <w:marBottom w:val="0"/>
          <w:divBdr>
            <w:top w:val="none" w:sz="0" w:space="0" w:color="auto"/>
            <w:left w:val="none" w:sz="0" w:space="0" w:color="auto"/>
            <w:bottom w:val="none" w:sz="0" w:space="0" w:color="auto"/>
            <w:right w:val="none" w:sz="0" w:space="0" w:color="auto"/>
          </w:divBdr>
        </w:div>
      </w:divsChild>
    </w:div>
    <w:div w:id="333145726">
      <w:bodyDiv w:val="1"/>
      <w:marLeft w:val="0"/>
      <w:marRight w:val="0"/>
      <w:marTop w:val="0"/>
      <w:marBottom w:val="0"/>
      <w:divBdr>
        <w:top w:val="none" w:sz="0" w:space="0" w:color="auto"/>
        <w:left w:val="none" w:sz="0" w:space="0" w:color="auto"/>
        <w:bottom w:val="none" w:sz="0" w:space="0" w:color="auto"/>
        <w:right w:val="none" w:sz="0" w:space="0" w:color="auto"/>
      </w:divBdr>
    </w:div>
    <w:div w:id="335304996">
      <w:bodyDiv w:val="1"/>
      <w:marLeft w:val="0"/>
      <w:marRight w:val="0"/>
      <w:marTop w:val="0"/>
      <w:marBottom w:val="0"/>
      <w:divBdr>
        <w:top w:val="none" w:sz="0" w:space="0" w:color="auto"/>
        <w:left w:val="none" w:sz="0" w:space="0" w:color="auto"/>
        <w:bottom w:val="none" w:sz="0" w:space="0" w:color="auto"/>
        <w:right w:val="none" w:sz="0" w:space="0" w:color="auto"/>
      </w:divBdr>
    </w:div>
    <w:div w:id="340552720">
      <w:bodyDiv w:val="1"/>
      <w:marLeft w:val="0"/>
      <w:marRight w:val="0"/>
      <w:marTop w:val="0"/>
      <w:marBottom w:val="0"/>
      <w:divBdr>
        <w:top w:val="none" w:sz="0" w:space="0" w:color="auto"/>
        <w:left w:val="none" w:sz="0" w:space="0" w:color="auto"/>
        <w:bottom w:val="none" w:sz="0" w:space="0" w:color="auto"/>
        <w:right w:val="none" w:sz="0" w:space="0" w:color="auto"/>
      </w:divBdr>
    </w:div>
    <w:div w:id="341978528">
      <w:bodyDiv w:val="1"/>
      <w:marLeft w:val="0"/>
      <w:marRight w:val="0"/>
      <w:marTop w:val="0"/>
      <w:marBottom w:val="0"/>
      <w:divBdr>
        <w:top w:val="none" w:sz="0" w:space="0" w:color="auto"/>
        <w:left w:val="none" w:sz="0" w:space="0" w:color="auto"/>
        <w:bottom w:val="none" w:sz="0" w:space="0" w:color="auto"/>
        <w:right w:val="none" w:sz="0" w:space="0" w:color="auto"/>
      </w:divBdr>
    </w:div>
    <w:div w:id="350843981">
      <w:bodyDiv w:val="1"/>
      <w:marLeft w:val="0"/>
      <w:marRight w:val="0"/>
      <w:marTop w:val="0"/>
      <w:marBottom w:val="0"/>
      <w:divBdr>
        <w:top w:val="none" w:sz="0" w:space="0" w:color="auto"/>
        <w:left w:val="none" w:sz="0" w:space="0" w:color="auto"/>
        <w:bottom w:val="none" w:sz="0" w:space="0" w:color="auto"/>
        <w:right w:val="none" w:sz="0" w:space="0" w:color="auto"/>
      </w:divBdr>
    </w:div>
    <w:div w:id="352656076">
      <w:bodyDiv w:val="1"/>
      <w:marLeft w:val="0"/>
      <w:marRight w:val="0"/>
      <w:marTop w:val="0"/>
      <w:marBottom w:val="0"/>
      <w:divBdr>
        <w:top w:val="none" w:sz="0" w:space="0" w:color="auto"/>
        <w:left w:val="none" w:sz="0" w:space="0" w:color="auto"/>
        <w:bottom w:val="none" w:sz="0" w:space="0" w:color="auto"/>
        <w:right w:val="none" w:sz="0" w:space="0" w:color="auto"/>
      </w:divBdr>
    </w:div>
    <w:div w:id="365184581">
      <w:bodyDiv w:val="1"/>
      <w:marLeft w:val="0"/>
      <w:marRight w:val="0"/>
      <w:marTop w:val="0"/>
      <w:marBottom w:val="0"/>
      <w:divBdr>
        <w:top w:val="none" w:sz="0" w:space="0" w:color="auto"/>
        <w:left w:val="none" w:sz="0" w:space="0" w:color="auto"/>
        <w:bottom w:val="none" w:sz="0" w:space="0" w:color="auto"/>
        <w:right w:val="none" w:sz="0" w:space="0" w:color="auto"/>
      </w:divBdr>
    </w:div>
    <w:div w:id="386301517">
      <w:bodyDiv w:val="1"/>
      <w:marLeft w:val="0"/>
      <w:marRight w:val="0"/>
      <w:marTop w:val="0"/>
      <w:marBottom w:val="0"/>
      <w:divBdr>
        <w:top w:val="none" w:sz="0" w:space="0" w:color="auto"/>
        <w:left w:val="none" w:sz="0" w:space="0" w:color="auto"/>
        <w:bottom w:val="none" w:sz="0" w:space="0" w:color="auto"/>
        <w:right w:val="none" w:sz="0" w:space="0" w:color="auto"/>
      </w:divBdr>
      <w:divsChild>
        <w:div w:id="1181116976">
          <w:marLeft w:val="0"/>
          <w:marRight w:val="0"/>
          <w:marTop w:val="0"/>
          <w:marBottom w:val="300"/>
          <w:divBdr>
            <w:top w:val="none" w:sz="0" w:space="0" w:color="auto"/>
            <w:left w:val="none" w:sz="0" w:space="0" w:color="auto"/>
            <w:bottom w:val="none" w:sz="0" w:space="0" w:color="auto"/>
            <w:right w:val="none" w:sz="0" w:space="0" w:color="auto"/>
          </w:divBdr>
        </w:div>
        <w:div w:id="1238632165">
          <w:marLeft w:val="0"/>
          <w:marRight w:val="0"/>
          <w:marTop w:val="0"/>
          <w:marBottom w:val="0"/>
          <w:divBdr>
            <w:top w:val="none" w:sz="0" w:space="0" w:color="auto"/>
            <w:left w:val="none" w:sz="0" w:space="0" w:color="auto"/>
            <w:bottom w:val="none" w:sz="0" w:space="0" w:color="auto"/>
            <w:right w:val="none" w:sz="0" w:space="0" w:color="auto"/>
          </w:divBdr>
          <w:divsChild>
            <w:div w:id="630021262">
              <w:marLeft w:val="300"/>
              <w:marRight w:val="0"/>
              <w:marTop w:val="0"/>
              <w:marBottom w:val="0"/>
              <w:divBdr>
                <w:top w:val="none" w:sz="0" w:space="0" w:color="auto"/>
                <w:left w:val="none" w:sz="0" w:space="0" w:color="auto"/>
                <w:bottom w:val="none" w:sz="0" w:space="0" w:color="auto"/>
                <w:right w:val="none" w:sz="0" w:space="0" w:color="auto"/>
              </w:divBdr>
              <w:divsChild>
                <w:div w:id="2140567057">
                  <w:marLeft w:val="0"/>
                  <w:marRight w:val="0"/>
                  <w:marTop w:val="0"/>
                  <w:marBottom w:val="0"/>
                  <w:divBdr>
                    <w:top w:val="none" w:sz="0" w:space="0" w:color="auto"/>
                    <w:left w:val="none" w:sz="0" w:space="0" w:color="auto"/>
                    <w:bottom w:val="none" w:sz="0" w:space="0" w:color="auto"/>
                    <w:right w:val="none" w:sz="0" w:space="0" w:color="auto"/>
                  </w:divBdr>
                  <w:divsChild>
                    <w:div w:id="312217881">
                      <w:marLeft w:val="0"/>
                      <w:marRight w:val="0"/>
                      <w:marTop w:val="0"/>
                      <w:marBottom w:val="0"/>
                      <w:divBdr>
                        <w:top w:val="none" w:sz="0" w:space="0" w:color="auto"/>
                        <w:left w:val="none" w:sz="0" w:space="0" w:color="auto"/>
                        <w:bottom w:val="none" w:sz="0" w:space="0" w:color="auto"/>
                        <w:right w:val="none" w:sz="0" w:space="0" w:color="auto"/>
                      </w:divBdr>
                      <w:divsChild>
                        <w:div w:id="561984206">
                          <w:marLeft w:val="0"/>
                          <w:marRight w:val="0"/>
                          <w:marTop w:val="0"/>
                          <w:marBottom w:val="0"/>
                          <w:divBdr>
                            <w:top w:val="none" w:sz="0" w:space="0" w:color="auto"/>
                            <w:left w:val="none" w:sz="0" w:space="0" w:color="auto"/>
                            <w:bottom w:val="none" w:sz="0" w:space="0" w:color="auto"/>
                            <w:right w:val="none" w:sz="0" w:space="0" w:color="auto"/>
                          </w:divBdr>
                          <w:divsChild>
                            <w:div w:id="638388776">
                              <w:marLeft w:val="0"/>
                              <w:marRight w:val="0"/>
                              <w:marTop w:val="0"/>
                              <w:marBottom w:val="0"/>
                              <w:divBdr>
                                <w:top w:val="none" w:sz="0" w:space="0" w:color="auto"/>
                                <w:left w:val="none" w:sz="0" w:space="0" w:color="auto"/>
                                <w:bottom w:val="none" w:sz="0" w:space="0" w:color="auto"/>
                                <w:right w:val="none" w:sz="0" w:space="0" w:color="auto"/>
                              </w:divBdr>
                              <w:divsChild>
                                <w:div w:id="1573420882">
                                  <w:marLeft w:val="60"/>
                                  <w:marRight w:val="0"/>
                                  <w:marTop w:val="75"/>
                                  <w:marBottom w:val="300"/>
                                  <w:divBdr>
                                    <w:top w:val="none" w:sz="0" w:space="0" w:color="auto"/>
                                    <w:left w:val="none" w:sz="0" w:space="0" w:color="auto"/>
                                    <w:bottom w:val="none" w:sz="0" w:space="0" w:color="auto"/>
                                    <w:right w:val="none" w:sz="0" w:space="0" w:color="auto"/>
                                  </w:divBdr>
                                  <w:divsChild>
                                    <w:div w:id="177820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40124">
                              <w:marLeft w:val="0"/>
                              <w:marRight w:val="0"/>
                              <w:marTop w:val="0"/>
                              <w:marBottom w:val="75"/>
                              <w:divBdr>
                                <w:top w:val="none" w:sz="0" w:space="0" w:color="auto"/>
                                <w:left w:val="none" w:sz="0" w:space="0" w:color="auto"/>
                                <w:bottom w:val="none" w:sz="0" w:space="0" w:color="auto"/>
                                <w:right w:val="none" w:sz="0" w:space="0" w:color="auto"/>
                              </w:divBdr>
                              <w:divsChild>
                                <w:div w:id="551621437">
                                  <w:marLeft w:val="0"/>
                                  <w:marRight w:val="0"/>
                                  <w:marTop w:val="0"/>
                                  <w:marBottom w:val="0"/>
                                  <w:divBdr>
                                    <w:top w:val="none" w:sz="0" w:space="0" w:color="auto"/>
                                    <w:left w:val="none" w:sz="0" w:space="0" w:color="auto"/>
                                    <w:bottom w:val="none" w:sz="0" w:space="0" w:color="auto"/>
                                    <w:right w:val="none" w:sz="0" w:space="0" w:color="auto"/>
                                  </w:divBdr>
                                </w:div>
                              </w:divsChild>
                            </w:div>
                            <w:div w:id="1843466469">
                              <w:marLeft w:val="0"/>
                              <w:marRight w:val="0"/>
                              <w:marTop w:val="0"/>
                              <w:marBottom w:val="0"/>
                              <w:divBdr>
                                <w:top w:val="none" w:sz="0" w:space="0" w:color="auto"/>
                                <w:left w:val="none" w:sz="0" w:space="0" w:color="auto"/>
                                <w:bottom w:val="none" w:sz="0" w:space="0" w:color="auto"/>
                                <w:right w:val="none" w:sz="0" w:space="0" w:color="auto"/>
                              </w:divBdr>
                              <w:divsChild>
                                <w:div w:id="1966109820">
                                  <w:marLeft w:val="0"/>
                                  <w:marRight w:val="0"/>
                                  <w:marTop w:val="0"/>
                                  <w:marBottom w:val="0"/>
                                  <w:divBdr>
                                    <w:top w:val="none" w:sz="0" w:space="0" w:color="auto"/>
                                    <w:left w:val="none" w:sz="0" w:space="0" w:color="auto"/>
                                    <w:bottom w:val="none" w:sz="0" w:space="0" w:color="auto"/>
                                    <w:right w:val="none" w:sz="0" w:space="0" w:color="auto"/>
                                  </w:divBdr>
                                  <w:divsChild>
                                    <w:div w:id="22559648">
                                      <w:marLeft w:val="0"/>
                                      <w:marRight w:val="0"/>
                                      <w:marTop w:val="0"/>
                                      <w:marBottom w:val="0"/>
                                      <w:divBdr>
                                        <w:top w:val="none" w:sz="0" w:space="0" w:color="auto"/>
                                        <w:left w:val="none" w:sz="0" w:space="0" w:color="auto"/>
                                        <w:bottom w:val="none" w:sz="0" w:space="0" w:color="auto"/>
                                        <w:right w:val="none" w:sz="0" w:space="0" w:color="auto"/>
                                      </w:divBdr>
                                      <w:divsChild>
                                        <w:div w:id="379481639">
                                          <w:marLeft w:val="0"/>
                                          <w:marRight w:val="0"/>
                                          <w:marTop w:val="0"/>
                                          <w:marBottom w:val="75"/>
                                          <w:divBdr>
                                            <w:top w:val="none" w:sz="0" w:space="0" w:color="auto"/>
                                            <w:left w:val="none" w:sz="0" w:space="0" w:color="auto"/>
                                            <w:bottom w:val="none" w:sz="0" w:space="0" w:color="auto"/>
                                            <w:right w:val="none" w:sz="0" w:space="0" w:color="auto"/>
                                          </w:divBdr>
                                          <w:divsChild>
                                            <w:div w:id="152944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5348134">
                              <w:marLeft w:val="0"/>
                              <w:marRight w:val="0"/>
                              <w:marTop w:val="0"/>
                              <w:marBottom w:val="75"/>
                              <w:divBdr>
                                <w:top w:val="none" w:sz="0" w:space="0" w:color="auto"/>
                                <w:left w:val="none" w:sz="0" w:space="0" w:color="auto"/>
                                <w:bottom w:val="none" w:sz="0" w:space="0" w:color="auto"/>
                                <w:right w:val="none" w:sz="0" w:space="0" w:color="auto"/>
                              </w:divBdr>
                              <w:divsChild>
                                <w:div w:id="60824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6496431">
      <w:bodyDiv w:val="1"/>
      <w:marLeft w:val="0"/>
      <w:marRight w:val="0"/>
      <w:marTop w:val="0"/>
      <w:marBottom w:val="0"/>
      <w:divBdr>
        <w:top w:val="none" w:sz="0" w:space="0" w:color="auto"/>
        <w:left w:val="none" w:sz="0" w:space="0" w:color="auto"/>
        <w:bottom w:val="none" w:sz="0" w:space="0" w:color="auto"/>
        <w:right w:val="none" w:sz="0" w:space="0" w:color="auto"/>
      </w:divBdr>
    </w:div>
    <w:div w:id="401412535">
      <w:bodyDiv w:val="1"/>
      <w:marLeft w:val="0"/>
      <w:marRight w:val="0"/>
      <w:marTop w:val="0"/>
      <w:marBottom w:val="0"/>
      <w:divBdr>
        <w:top w:val="none" w:sz="0" w:space="0" w:color="auto"/>
        <w:left w:val="none" w:sz="0" w:space="0" w:color="auto"/>
        <w:bottom w:val="none" w:sz="0" w:space="0" w:color="auto"/>
        <w:right w:val="none" w:sz="0" w:space="0" w:color="auto"/>
      </w:divBdr>
      <w:divsChild>
        <w:div w:id="515652549">
          <w:marLeft w:val="0"/>
          <w:marRight w:val="-4980"/>
          <w:marTop w:val="0"/>
          <w:marBottom w:val="0"/>
          <w:divBdr>
            <w:top w:val="none" w:sz="0" w:space="0" w:color="auto"/>
            <w:left w:val="none" w:sz="0" w:space="0" w:color="auto"/>
            <w:bottom w:val="none" w:sz="0" w:space="0" w:color="auto"/>
            <w:right w:val="none" w:sz="0" w:space="0" w:color="auto"/>
          </w:divBdr>
          <w:divsChild>
            <w:div w:id="947468833">
              <w:marLeft w:val="0"/>
              <w:marRight w:val="0"/>
              <w:marTop w:val="0"/>
              <w:marBottom w:val="480"/>
              <w:divBdr>
                <w:top w:val="none" w:sz="0" w:space="0" w:color="auto"/>
                <w:left w:val="none" w:sz="0" w:space="0" w:color="auto"/>
                <w:bottom w:val="none" w:sz="0" w:space="0" w:color="auto"/>
                <w:right w:val="none" w:sz="0" w:space="0" w:color="auto"/>
              </w:divBdr>
              <w:divsChild>
                <w:div w:id="934478518">
                  <w:marLeft w:val="0"/>
                  <w:marRight w:val="0"/>
                  <w:marTop w:val="0"/>
                  <w:marBottom w:val="0"/>
                  <w:divBdr>
                    <w:top w:val="single" w:sz="48" w:space="11" w:color="FAC553"/>
                    <w:left w:val="none" w:sz="0" w:space="0" w:color="auto"/>
                    <w:bottom w:val="none" w:sz="0" w:space="11" w:color="auto"/>
                    <w:right w:val="none" w:sz="0" w:space="0" w:color="auto"/>
                  </w:divBdr>
                </w:div>
                <w:div w:id="835070418">
                  <w:marLeft w:val="0"/>
                  <w:marRight w:val="0"/>
                  <w:marTop w:val="0"/>
                  <w:marBottom w:val="0"/>
                  <w:divBdr>
                    <w:top w:val="none" w:sz="0" w:space="0" w:color="auto"/>
                    <w:left w:val="none" w:sz="0" w:space="0" w:color="auto"/>
                    <w:bottom w:val="none" w:sz="0" w:space="0" w:color="auto"/>
                    <w:right w:val="none" w:sz="0" w:space="0" w:color="auto"/>
                  </w:divBdr>
                </w:div>
                <w:div w:id="1705213010">
                  <w:marLeft w:val="0"/>
                  <w:marRight w:val="0"/>
                  <w:marTop w:val="0"/>
                  <w:marBottom w:val="0"/>
                  <w:divBdr>
                    <w:top w:val="none" w:sz="0" w:space="0" w:color="auto"/>
                    <w:left w:val="none" w:sz="0" w:space="0" w:color="auto"/>
                    <w:bottom w:val="none" w:sz="0" w:space="0" w:color="auto"/>
                    <w:right w:val="none" w:sz="0" w:space="0" w:color="auto"/>
                  </w:divBdr>
                  <w:divsChild>
                    <w:div w:id="516652260">
                      <w:marLeft w:val="0"/>
                      <w:marRight w:val="0"/>
                      <w:marTop w:val="0"/>
                      <w:marBottom w:val="0"/>
                      <w:divBdr>
                        <w:top w:val="none" w:sz="0" w:space="0" w:color="auto"/>
                        <w:left w:val="none" w:sz="0" w:space="0" w:color="auto"/>
                        <w:bottom w:val="none" w:sz="0" w:space="0" w:color="auto"/>
                        <w:right w:val="none" w:sz="0" w:space="0" w:color="auto"/>
                      </w:divBdr>
                      <w:divsChild>
                        <w:div w:id="1684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016823">
                  <w:marLeft w:val="0"/>
                  <w:marRight w:val="0"/>
                  <w:marTop w:val="0"/>
                  <w:marBottom w:val="0"/>
                  <w:divBdr>
                    <w:top w:val="none" w:sz="0" w:space="0" w:color="auto"/>
                    <w:left w:val="none" w:sz="0" w:space="0" w:color="auto"/>
                    <w:bottom w:val="none" w:sz="0" w:space="0" w:color="auto"/>
                    <w:right w:val="none" w:sz="0" w:space="0" w:color="auto"/>
                  </w:divBdr>
                </w:div>
                <w:div w:id="1507793994">
                  <w:marLeft w:val="0"/>
                  <w:marRight w:val="0"/>
                  <w:marTop w:val="0"/>
                  <w:marBottom w:val="0"/>
                  <w:divBdr>
                    <w:top w:val="none" w:sz="0" w:space="0" w:color="auto"/>
                    <w:left w:val="none" w:sz="0" w:space="0" w:color="auto"/>
                    <w:bottom w:val="none" w:sz="0" w:space="0" w:color="auto"/>
                    <w:right w:val="none" w:sz="0" w:space="0" w:color="auto"/>
                  </w:divBdr>
                  <w:divsChild>
                    <w:div w:id="341661524">
                      <w:marLeft w:val="0"/>
                      <w:marRight w:val="0"/>
                      <w:marTop w:val="0"/>
                      <w:marBottom w:val="0"/>
                      <w:divBdr>
                        <w:top w:val="none" w:sz="0" w:space="0" w:color="auto"/>
                        <w:left w:val="none" w:sz="0" w:space="0" w:color="auto"/>
                        <w:bottom w:val="none" w:sz="0" w:space="0" w:color="auto"/>
                        <w:right w:val="none" w:sz="0" w:space="0" w:color="auto"/>
                      </w:divBdr>
                      <w:divsChild>
                        <w:div w:id="215435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797287">
                  <w:marLeft w:val="0"/>
                  <w:marRight w:val="0"/>
                  <w:marTop w:val="0"/>
                  <w:marBottom w:val="0"/>
                  <w:divBdr>
                    <w:top w:val="none" w:sz="0" w:space="0" w:color="auto"/>
                    <w:left w:val="none" w:sz="0" w:space="0" w:color="auto"/>
                    <w:bottom w:val="none" w:sz="0" w:space="0" w:color="auto"/>
                    <w:right w:val="none" w:sz="0" w:space="0" w:color="auto"/>
                  </w:divBdr>
                </w:div>
                <w:div w:id="1786996407">
                  <w:marLeft w:val="0"/>
                  <w:marRight w:val="0"/>
                  <w:marTop w:val="0"/>
                  <w:marBottom w:val="0"/>
                  <w:divBdr>
                    <w:top w:val="none" w:sz="0" w:space="0" w:color="auto"/>
                    <w:left w:val="none" w:sz="0" w:space="0" w:color="auto"/>
                    <w:bottom w:val="none" w:sz="0" w:space="0" w:color="auto"/>
                    <w:right w:val="none" w:sz="0" w:space="0" w:color="auto"/>
                  </w:divBdr>
                  <w:divsChild>
                    <w:div w:id="148056226">
                      <w:marLeft w:val="0"/>
                      <w:marRight w:val="0"/>
                      <w:marTop w:val="0"/>
                      <w:marBottom w:val="0"/>
                      <w:divBdr>
                        <w:top w:val="none" w:sz="0" w:space="0" w:color="auto"/>
                        <w:left w:val="none" w:sz="0" w:space="0" w:color="auto"/>
                        <w:bottom w:val="none" w:sz="0" w:space="0" w:color="auto"/>
                        <w:right w:val="none" w:sz="0" w:space="0" w:color="auto"/>
                      </w:divBdr>
                      <w:divsChild>
                        <w:div w:id="212017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364136">
                  <w:marLeft w:val="0"/>
                  <w:marRight w:val="0"/>
                  <w:marTop w:val="0"/>
                  <w:marBottom w:val="0"/>
                  <w:divBdr>
                    <w:top w:val="none" w:sz="0" w:space="0" w:color="auto"/>
                    <w:left w:val="none" w:sz="0" w:space="0" w:color="auto"/>
                    <w:bottom w:val="none" w:sz="0" w:space="0" w:color="auto"/>
                    <w:right w:val="none" w:sz="0" w:space="0" w:color="auto"/>
                  </w:divBdr>
                </w:div>
                <w:div w:id="13239428">
                  <w:marLeft w:val="0"/>
                  <w:marRight w:val="0"/>
                  <w:marTop w:val="0"/>
                  <w:marBottom w:val="0"/>
                  <w:divBdr>
                    <w:top w:val="none" w:sz="0" w:space="0" w:color="auto"/>
                    <w:left w:val="none" w:sz="0" w:space="0" w:color="auto"/>
                    <w:bottom w:val="none" w:sz="0" w:space="0" w:color="auto"/>
                    <w:right w:val="none" w:sz="0" w:space="0" w:color="auto"/>
                  </w:divBdr>
                  <w:divsChild>
                    <w:div w:id="104086409">
                      <w:marLeft w:val="0"/>
                      <w:marRight w:val="0"/>
                      <w:marTop w:val="0"/>
                      <w:marBottom w:val="0"/>
                      <w:divBdr>
                        <w:top w:val="none" w:sz="0" w:space="0" w:color="auto"/>
                        <w:left w:val="none" w:sz="0" w:space="0" w:color="auto"/>
                        <w:bottom w:val="none" w:sz="0" w:space="0" w:color="auto"/>
                        <w:right w:val="none" w:sz="0" w:space="0" w:color="auto"/>
                      </w:divBdr>
                      <w:divsChild>
                        <w:div w:id="1715765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8063287">
      <w:bodyDiv w:val="1"/>
      <w:marLeft w:val="0"/>
      <w:marRight w:val="0"/>
      <w:marTop w:val="0"/>
      <w:marBottom w:val="0"/>
      <w:divBdr>
        <w:top w:val="none" w:sz="0" w:space="0" w:color="auto"/>
        <w:left w:val="none" w:sz="0" w:space="0" w:color="auto"/>
        <w:bottom w:val="none" w:sz="0" w:space="0" w:color="auto"/>
        <w:right w:val="none" w:sz="0" w:space="0" w:color="auto"/>
      </w:divBdr>
    </w:div>
    <w:div w:id="438720275">
      <w:bodyDiv w:val="1"/>
      <w:marLeft w:val="0"/>
      <w:marRight w:val="0"/>
      <w:marTop w:val="0"/>
      <w:marBottom w:val="0"/>
      <w:divBdr>
        <w:top w:val="none" w:sz="0" w:space="0" w:color="auto"/>
        <w:left w:val="none" w:sz="0" w:space="0" w:color="auto"/>
        <w:bottom w:val="none" w:sz="0" w:space="0" w:color="auto"/>
        <w:right w:val="none" w:sz="0" w:space="0" w:color="auto"/>
      </w:divBdr>
    </w:div>
    <w:div w:id="440954210">
      <w:bodyDiv w:val="1"/>
      <w:marLeft w:val="0"/>
      <w:marRight w:val="0"/>
      <w:marTop w:val="0"/>
      <w:marBottom w:val="0"/>
      <w:divBdr>
        <w:top w:val="none" w:sz="0" w:space="0" w:color="auto"/>
        <w:left w:val="none" w:sz="0" w:space="0" w:color="auto"/>
        <w:bottom w:val="none" w:sz="0" w:space="0" w:color="auto"/>
        <w:right w:val="none" w:sz="0" w:space="0" w:color="auto"/>
      </w:divBdr>
    </w:div>
    <w:div w:id="447429975">
      <w:bodyDiv w:val="1"/>
      <w:marLeft w:val="0"/>
      <w:marRight w:val="0"/>
      <w:marTop w:val="0"/>
      <w:marBottom w:val="0"/>
      <w:divBdr>
        <w:top w:val="none" w:sz="0" w:space="0" w:color="auto"/>
        <w:left w:val="none" w:sz="0" w:space="0" w:color="auto"/>
        <w:bottom w:val="none" w:sz="0" w:space="0" w:color="auto"/>
        <w:right w:val="none" w:sz="0" w:space="0" w:color="auto"/>
      </w:divBdr>
    </w:div>
    <w:div w:id="451022842">
      <w:bodyDiv w:val="1"/>
      <w:marLeft w:val="0"/>
      <w:marRight w:val="0"/>
      <w:marTop w:val="0"/>
      <w:marBottom w:val="0"/>
      <w:divBdr>
        <w:top w:val="none" w:sz="0" w:space="0" w:color="auto"/>
        <w:left w:val="none" w:sz="0" w:space="0" w:color="auto"/>
        <w:bottom w:val="none" w:sz="0" w:space="0" w:color="auto"/>
        <w:right w:val="none" w:sz="0" w:space="0" w:color="auto"/>
      </w:divBdr>
    </w:div>
    <w:div w:id="474765685">
      <w:bodyDiv w:val="1"/>
      <w:marLeft w:val="0"/>
      <w:marRight w:val="0"/>
      <w:marTop w:val="0"/>
      <w:marBottom w:val="0"/>
      <w:divBdr>
        <w:top w:val="none" w:sz="0" w:space="0" w:color="auto"/>
        <w:left w:val="none" w:sz="0" w:space="0" w:color="auto"/>
        <w:bottom w:val="none" w:sz="0" w:space="0" w:color="auto"/>
        <w:right w:val="none" w:sz="0" w:space="0" w:color="auto"/>
      </w:divBdr>
      <w:divsChild>
        <w:div w:id="2973315">
          <w:blockQuote w:val="1"/>
          <w:marLeft w:val="150"/>
          <w:marRight w:val="975"/>
          <w:marTop w:val="150"/>
          <w:marBottom w:val="150"/>
          <w:divBdr>
            <w:top w:val="none" w:sz="0" w:space="0" w:color="auto"/>
            <w:left w:val="none" w:sz="0" w:space="0" w:color="auto"/>
            <w:bottom w:val="none" w:sz="0" w:space="0" w:color="auto"/>
            <w:right w:val="none" w:sz="0" w:space="0" w:color="auto"/>
          </w:divBdr>
        </w:div>
      </w:divsChild>
    </w:div>
    <w:div w:id="479225315">
      <w:bodyDiv w:val="1"/>
      <w:marLeft w:val="0"/>
      <w:marRight w:val="0"/>
      <w:marTop w:val="0"/>
      <w:marBottom w:val="0"/>
      <w:divBdr>
        <w:top w:val="none" w:sz="0" w:space="0" w:color="auto"/>
        <w:left w:val="none" w:sz="0" w:space="0" w:color="auto"/>
        <w:bottom w:val="none" w:sz="0" w:space="0" w:color="auto"/>
        <w:right w:val="none" w:sz="0" w:space="0" w:color="auto"/>
      </w:divBdr>
    </w:div>
    <w:div w:id="481779827">
      <w:bodyDiv w:val="1"/>
      <w:marLeft w:val="0"/>
      <w:marRight w:val="0"/>
      <w:marTop w:val="0"/>
      <w:marBottom w:val="0"/>
      <w:divBdr>
        <w:top w:val="none" w:sz="0" w:space="0" w:color="auto"/>
        <w:left w:val="none" w:sz="0" w:space="0" w:color="auto"/>
        <w:bottom w:val="none" w:sz="0" w:space="0" w:color="auto"/>
        <w:right w:val="none" w:sz="0" w:space="0" w:color="auto"/>
      </w:divBdr>
      <w:divsChild>
        <w:div w:id="936910187">
          <w:marLeft w:val="0"/>
          <w:marRight w:val="0"/>
          <w:marTop w:val="0"/>
          <w:marBottom w:val="0"/>
          <w:divBdr>
            <w:top w:val="none" w:sz="0" w:space="0" w:color="auto"/>
            <w:left w:val="none" w:sz="0" w:space="0" w:color="auto"/>
            <w:bottom w:val="none" w:sz="0" w:space="0" w:color="auto"/>
            <w:right w:val="none" w:sz="0" w:space="0" w:color="auto"/>
          </w:divBdr>
          <w:divsChild>
            <w:div w:id="1726904153">
              <w:marLeft w:val="0"/>
              <w:marRight w:val="0"/>
              <w:marTop w:val="0"/>
              <w:marBottom w:val="0"/>
              <w:divBdr>
                <w:top w:val="none" w:sz="0" w:space="0" w:color="auto"/>
                <w:left w:val="none" w:sz="0" w:space="0" w:color="auto"/>
                <w:bottom w:val="none" w:sz="0" w:space="0" w:color="auto"/>
                <w:right w:val="none" w:sz="0" w:space="0" w:color="auto"/>
              </w:divBdr>
              <w:divsChild>
                <w:div w:id="56057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992771">
      <w:bodyDiv w:val="1"/>
      <w:marLeft w:val="0"/>
      <w:marRight w:val="0"/>
      <w:marTop w:val="0"/>
      <w:marBottom w:val="0"/>
      <w:divBdr>
        <w:top w:val="none" w:sz="0" w:space="0" w:color="auto"/>
        <w:left w:val="none" w:sz="0" w:space="0" w:color="auto"/>
        <w:bottom w:val="none" w:sz="0" w:space="0" w:color="auto"/>
        <w:right w:val="none" w:sz="0" w:space="0" w:color="auto"/>
      </w:divBdr>
    </w:div>
    <w:div w:id="510996594">
      <w:bodyDiv w:val="1"/>
      <w:marLeft w:val="0"/>
      <w:marRight w:val="0"/>
      <w:marTop w:val="0"/>
      <w:marBottom w:val="0"/>
      <w:divBdr>
        <w:top w:val="none" w:sz="0" w:space="0" w:color="auto"/>
        <w:left w:val="none" w:sz="0" w:space="0" w:color="auto"/>
        <w:bottom w:val="none" w:sz="0" w:space="0" w:color="auto"/>
        <w:right w:val="none" w:sz="0" w:space="0" w:color="auto"/>
      </w:divBdr>
    </w:div>
    <w:div w:id="512034343">
      <w:bodyDiv w:val="1"/>
      <w:marLeft w:val="0"/>
      <w:marRight w:val="0"/>
      <w:marTop w:val="0"/>
      <w:marBottom w:val="0"/>
      <w:divBdr>
        <w:top w:val="none" w:sz="0" w:space="0" w:color="auto"/>
        <w:left w:val="none" w:sz="0" w:space="0" w:color="auto"/>
        <w:bottom w:val="none" w:sz="0" w:space="0" w:color="auto"/>
        <w:right w:val="none" w:sz="0" w:space="0" w:color="auto"/>
      </w:divBdr>
      <w:divsChild>
        <w:div w:id="399325651">
          <w:marLeft w:val="0"/>
          <w:marRight w:val="0"/>
          <w:marTop w:val="0"/>
          <w:marBottom w:val="0"/>
          <w:divBdr>
            <w:top w:val="none" w:sz="0" w:space="0" w:color="auto"/>
            <w:left w:val="none" w:sz="0" w:space="0" w:color="auto"/>
            <w:bottom w:val="none" w:sz="0" w:space="0" w:color="auto"/>
            <w:right w:val="none" w:sz="0" w:space="0" w:color="auto"/>
          </w:divBdr>
        </w:div>
        <w:div w:id="1541824785">
          <w:marLeft w:val="0"/>
          <w:marRight w:val="0"/>
          <w:marTop w:val="0"/>
          <w:marBottom w:val="0"/>
          <w:divBdr>
            <w:top w:val="none" w:sz="0" w:space="0" w:color="auto"/>
            <w:left w:val="none" w:sz="0" w:space="0" w:color="auto"/>
            <w:bottom w:val="none" w:sz="0" w:space="0" w:color="auto"/>
            <w:right w:val="none" w:sz="0" w:space="0" w:color="auto"/>
          </w:divBdr>
        </w:div>
        <w:div w:id="1568304008">
          <w:marLeft w:val="0"/>
          <w:marRight w:val="0"/>
          <w:marTop w:val="0"/>
          <w:marBottom w:val="0"/>
          <w:divBdr>
            <w:top w:val="none" w:sz="0" w:space="0" w:color="auto"/>
            <w:left w:val="none" w:sz="0" w:space="0" w:color="auto"/>
            <w:bottom w:val="none" w:sz="0" w:space="0" w:color="auto"/>
            <w:right w:val="none" w:sz="0" w:space="0" w:color="auto"/>
          </w:divBdr>
        </w:div>
        <w:div w:id="1641232441">
          <w:marLeft w:val="0"/>
          <w:marRight w:val="0"/>
          <w:marTop w:val="0"/>
          <w:marBottom w:val="0"/>
          <w:divBdr>
            <w:top w:val="none" w:sz="0" w:space="0" w:color="auto"/>
            <w:left w:val="none" w:sz="0" w:space="0" w:color="auto"/>
            <w:bottom w:val="none" w:sz="0" w:space="0" w:color="auto"/>
            <w:right w:val="none" w:sz="0" w:space="0" w:color="auto"/>
          </w:divBdr>
        </w:div>
        <w:div w:id="1236473855">
          <w:marLeft w:val="0"/>
          <w:marRight w:val="0"/>
          <w:marTop w:val="0"/>
          <w:marBottom w:val="0"/>
          <w:divBdr>
            <w:top w:val="none" w:sz="0" w:space="0" w:color="auto"/>
            <w:left w:val="none" w:sz="0" w:space="0" w:color="auto"/>
            <w:bottom w:val="none" w:sz="0" w:space="0" w:color="auto"/>
            <w:right w:val="none" w:sz="0" w:space="0" w:color="auto"/>
          </w:divBdr>
        </w:div>
        <w:div w:id="559945553">
          <w:marLeft w:val="0"/>
          <w:marRight w:val="0"/>
          <w:marTop w:val="0"/>
          <w:marBottom w:val="0"/>
          <w:divBdr>
            <w:top w:val="none" w:sz="0" w:space="0" w:color="auto"/>
            <w:left w:val="none" w:sz="0" w:space="0" w:color="auto"/>
            <w:bottom w:val="none" w:sz="0" w:space="0" w:color="auto"/>
            <w:right w:val="none" w:sz="0" w:space="0" w:color="auto"/>
          </w:divBdr>
        </w:div>
        <w:div w:id="68968329">
          <w:marLeft w:val="0"/>
          <w:marRight w:val="0"/>
          <w:marTop w:val="0"/>
          <w:marBottom w:val="0"/>
          <w:divBdr>
            <w:top w:val="none" w:sz="0" w:space="0" w:color="auto"/>
            <w:left w:val="none" w:sz="0" w:space="0" w:color="auto"/>
            <w:bottom w:val="none" w:sz="0" w:space="0" w:color="auto"/>
            <w:right w:val="none" w:sz="0" w:space="0" w:color="auto"/>
          </w:divBdr>
        </w:div>
        <w:div w:id="517696911">
          <w:marLeft w:val="0"/>
          <w:marRight w:val="0"/>
          <w:marTop w:val="0"/>
          <w:marBottom w:val="0"/>
          <w:divBdr>
            <w:top w:val="none" w:sz="0" w:space="0" w:color="auto"/>
            <w:left w:val="none" w:sz="0" w:space="0" w:color="auto"/>
            <w:bottom w:val="none" w:sz="0" w:space="0" w:color="auto"/>
            <w:right w:val="none" w:sz="0" w:space="0" w:color="auto"/>
          </w:divBdr>
        </w:div>
        <w:div w:id="554387503">
          <w:marLeft w:val="0"/>
          <w:marRight w:val="0"/>
          <w:marTop w:val="0"/>
          <w:marBottom w:val="0"/>
          <w:divBdr>
            <w:top w:val="none" w:sz="0" w:space="0" w:color="auto"/>
            <w:left w:val="none" w:sz="0" w:space="0" w:color="auto"/>
            <w:bottom w:val="none" w:sz="0" w:space="0" w:color="auto"/>
            <w:right w:val="none" w:sz="0" w:space="0" w:color="auto"/>
          </w:divBdr>
        </w:div>
        <w:div w:id="1246763474">
          <w:marLeft w:val="0"/>
          <w:marRight w:val="0"/>
          <w:marTop w:val="0"/>
          <w:marBottom w:val="0"/>
          <w:divBdr>
            <w:top w:val="none" w:sz="0" w:space="0" w:color="auto"/>
            <w:left w:val="none" w:sz="0" w:space="0" w:color="auto"/>
            <w:bottom w:val="none" w:sz="0" w:space="0" w:color="auto"/>
            <w:right w:val="none" w:sz="0" w:space="0" w:color="auto"/>
          </w:divBdr>
        </w:div>
        <w:div w:id="279607529">
          <w:marLeft w:val="0"/>
          <w:marRight w:val="0"/>
          <w:marTop w:val="0"/>
          <w:marBottom w:val="0"/>
          <w:divBdr>
            <w:top w:val="none" w:sz="0" w:space="0" w:color="auto"/>
            <w:left w:val="none" w:sz="0" w:space="0" w:color="auto"/>
            <w:bottom w:val="none" w:sz="0" w:space="0" w:color="auto"/>
            <w:right w:val="none" w:sz="0" w:space="0" w:color="auto"/>
          </w:divBdr>
        </w:div>
        <w:div w:id="717702280">
          <w:marLeft w:val="0"/>
          <w:marRight w:val="0"/>
          <w:marTop w:val="0"/>
          <w:marBottom w:val="0"/>
          <w:divBdr>
            <w:top w:val="none" w:sz="0" w:space="0" w:color="auto"/>
            <w:left w:val="none" w:sz="0" w:space="0" w:color="auto"/>
            <w:bottom w:val="none" w:sz="0" w:space="0" w:color="auto"/>
            <w:right w:val="none" w:sz="0" w:space="0" w:color="auto"/>
          </w:divBdr>
        </w:div>
        <w:div w:id="1087654248">
          <w:marLeft w:val="0"/>
          <w:marRight w:val="0"/>
          <w:marTop w:val="0"/>
          <w:marBottom w:val="0"/>
          <w:divBdr>
            <w:top w:val="none" w:sz="0" w:space="0" w:color="auto"/>
            <w:left w:val="none" w:sz="0" w:space="0" w:color="auto"/>
            <w:bottom w:val="none" w:sz="0" w:space="0" w:color="auto"/>
            <w:right w:val="none" w:sz="0" w:space="0" w:color="auto"/>
          </w:divBdr>
        </w:div>
        <w:div w:id="730421635">
          <w:marLeft w:val="0"/>
          <w:marRight w:val="0"/>
          <w:marTop w:val="0"/>
          <w:marBottom w:val="0"/>
          <w:divBdr>
            <w:top w:val="none" w:sz="0" w:space="0" w:color="auto"/>
            <w:left w:val="none" w:sz="0" w:space="0" w:color="auto"/>
            <w:bottom w:val="none" w:sz="0" w:space="0" w:color="auto"/>
            <w:right w:val="none" w:sz="0" w:space="0" w:color="auto"/>
          </w:divBdr>
        </w:div>
        <w:div w:id="711421077">
          <w:marLeft w:val="0"/>
          <w:marRight w:val="0"/>
          <w:marTop w:val="0"/>
          <w:marBottom w:val="0"/>
          <w:divBdr>
            <w:top w:val="none" w:sz="0" w:space="0" w:color="auto"/>
            <w:left w:val="none" w:sz="0" w:space="0" w:color="auto"/>
            <w:bottom w:val="none" w:sz="0" w:space="0" w:color="auto"/>
            <w:right w:val="none" w:sz="0" w:space="0" w:color="auto"/>
          </w:divBdr>
        </w:div>
        <w:div w:id="858740515">
          <w:marLeft w:val="0"/>
          <w:marRight w:val="0"/>
          <w:marTop w:val="0"/>
          <w:marBottom w:val="0"/>
          <w:divBdr>
            <w:top w:val="none" w:sz="0" w:space="0" w:color="auto"/>
            <w:left w:val="none" w:sz="0" w:space="0" w:color="auto"/>
            <w:bottom w:val="none" w:sz="0" w:space="0" w:color="auto"/>
            <w:right w:val="none" w:sz="0" w:space="0" w:color="auto"/>
          </w:divBdr>
        </w:div>
        <w:div w:id="1980379468">
          <w:marLeft w:val="0"/>
          <w:marRight w:val="0"/>
          <w:marTop w:val="0"/>
          <w:marBottom w:val="0"/>
          <w:divBdr>
            <w:top w:val="none" w:sz="0" w:space="0" w:color="auto"/>
            <w:left w:val="none" w:sz="0" w:space="0" w:color="auto"/>
            <w:bottom w:val="none" w:sz="0" w:space="0" w:color="auto"/>
            <w:right w:val="none" w:sz="0" w:space="0" w:color="auto"/>
          </w:divBdr>
        </w:div>
        <w:div w:id="411508570">
          <w:marLeft w:val="0"/>
          <w:marRight w:val="0"/>
          <w:marTop w:val="0"/>
          <w:marBottom w:val="0"/>
          <w:divBdr>
            <w:top w:val="none" w:sz="0" w:space="0" w:color="auto"/>
            <w:left w:val="none" w:sz="0" w:space="0" w:color="auto"/>
            <w:bottom w:val="none" w:sz="0" w:space="0" w:color="auto"/>
            <w:right w:val="none" w:sz="0" w:space="0" w:color="auto"/>
          </w:divBdr>
        </w:div>
        <w:div w:id="1491561074">
          <w:marLeft w:val="0"/>
          <w:marRight w:val="0"/>
          <w:marTop w:val="0"/>
          <w:marBottom w:val="0"/>
          <w:divBdr>
            <w:top w:val="none" w:sz="0" w:space="0" w:color="auto"/>
            <w:left w:val="none" w:sz="0" w:space="0" w:color="auto"/>
            <w:bottom w:val="none" w:sz="0" w:space="0" w:color="auto"/>
            <w:right w:val="none" w:sz="0" w:space="0" w:color="auto"/>
          </w:divBdr>
        </w:div>
        <w:div w:id="1214542450">
          <w:marLeft w:val="0"/>
          <w:marRight w:val="0"/>
          <w:marTop w:val="0"/>
          <w:marBottom w:val="0"/>
          <w:divBdr>
            <w:top w:val="none" w:sz="0" w:space="0" w:color="auto"/>
            <w:left w:val="none" w:sz="0" w:space="0" w:color="auto"/>
            <w:bottom w:val="none" w:sz="0" w:space="0" w:color="auto"/>
            <w:right w:val="none" w:sz="0" w:space="0" w:color="auto"/>
          </w:divBdr>
        </w:div>
        <w:div w:id="398092977">
          <w:marLeft w:val="0"/>
          <w:marRight w:val="0"/>
          <w:marTop w:val="0"/>
          <w:marBottom w:val="0"/>
          <w:divBdr>
            <w:top w:val="none" w:sz="0" w:space="0" w:color="auto"/>
            <w:left w:val="none" w:sz="0" w:space="0" w:color="auto"/>
            <w:bottom w:val="none" w:sz="0" w:space="0" w:color="auto"/>
            <w:right w:val="none" w:sz="0" w:space="0" w:color="auto"/>
          </w:divBdr>
        </w:div>
        <w:div w:id="887572681">
          <w:marLeft w:val="0"/>
          <w:marRight w:val="0"/>
          <w:marTop w:val="0"/>
          <w:marBottom w:val="0"/>
          <w:divBdr>
            <w:top w:val="none" w:sz="0" w:space="0" w:color="auto"/>
            <w:left w:val="none" w:sz="0" w:space="0" w:color="auto"/>
            <w:bottom w:val="none" w:sz="0" w:space="0" w:color="auto"/>
            <w:right w:val="none" w:sz="0" w:space="0" w:color="auto"/>
          </w:divBdr>
        </w:div>
        <w:div w:id="1828285167">
          <w:marLeft w:val="0"/>
          <w:marRight w:val="0"/>
          <w:marTop w:val="0"/>
          <w:marBottom w:val="0"/>
          <w:divBdr>
            <w:top w:val="none" w:sz="0" w:space="0" w:color="auto"/>
            <w:left w:val="none" w:sz="0" w:space="0" w:color="auto"/>
            <w:bottom w:val="none" w:sz="0" w:space="0" w:color="auto"/>
            <w:right w:val="none" w:sz="0" w:space="0" w:color="auto"/>
          </w:divBdr>
        </w:div>
        <w:div w:id="66877689">
          <w:marLeft w:val="0"/>
          <w:marRight w:val="0"/>
          <w:marTop w:val="0"/>
          <w:marBottom w:val="0"/>
          <w:divBdr>
            <w:top w:val="none" w:sz="0" w:space="0" w:color="auto"/>
            <w:left w:val="none" w:sz="0" w:space="0" w:color="auto"/>
            <w:bottom w:val="none" w:sz="0" w:space="0" w:color="auto"/>
            <w:right w:val="none" w:sz="0" w:space="0" w:color="auto"/>
          </w:divBdr>
        </w:div>
        <w:div w:id="269818803">
          <w:marLeft w:val="0"/>
          <w:marRight w:val="0"/>
          <w:marTop w:val="0"/>
          <w:marBottom w:val="0"/>
          <w:divBdr>
            <w:top w:val="none" w:sz="0" w:space="0" w:color="auto"/>
            <w:left w:val="none" w:sz="0" w:space="0" w:color="auto"/>
            <w:bottom w:val="none" w:sz="0" w:space="0" w:color="auto"/>
            <w:right w:val="none" w:sz="0" w:space="0" w:color="auto"/>
          </w:divBdr>
        </w:div>
        <w:div w:id="550923628">
          <w:marLeft w:val="0"/>
          <w:marRight w:val="0"/>
          <w:marTop w:val="0"/>
          <w:marBottom w:val="0"/>
          <w:divBdr>
            <w:top w:val="none" w:sz="0" w:space="0" w:color="auto"/>
            <w:left w:val="none" w:sz="0" w:space="0" w:color="auto"/>
            <w:bottom w:val="none" w:sz="0" w:space="0" w:color="auto"/>
            <w:right w:val="none" w:sz="0" w:space="0" w:color="auto"/>
          </w:divBdr>
        </w:div>
        <w:div w:id="2126389893">
          <w:marLeft w:val="0"/>
          <w:marRight w:val="0"/>
          <w:marTop w:val="0"/>
          <w:marBottom w:val="0"/>
          <w:divBdr>
            <w:top w:val="none" w:sz="0" w:space="0" w:color="auto"/>
            <w:left w:val="none" w:sz="0" w:space="0" w:color="auto"/>
            <w:bottom w:val="none" w:sz="0" w:space="0" w:color="auto"/>
            <w:right w:val="none" w:sz="0" w:space="0" w:color="auto"/>
          </w:divBdr>
        </w:div>
        <w:div w:id="1478765144">
          <w:marLeft w:val="0"/>
          <w:marRight w:val="0"/>
          <w:marTop w:val="0"/>
          <w:marBottom w:val="0"/>
          <w:divBdr>
            <w:top w:val="none" w:sz="0" w:space="0" w:color="auto"/>
            <w:left w:val="none" w:sz="0" w:space="0" w:color="auto"/>
            <w:bottom w:val="none" w:sz="0" w:space="0" w:color="auto"/>
            <w:right w:val="none" w:sz="0" w:space="0" w:color="auto"/>
          </w:divBdr>
        </w:div>
        <w:div w:id="131025416">
          <w:marLeft w:val="0"/>
          <w:marRight w:val="0"/>
          <w:marTop w:val="0"/>
          <w:marBottom w:val="0"/>
          <w:divBdr>
            <w:top w:val="none" w:sz="0" w:space="0" w:color="auto"/>
            <w:left w:val="none" w:sz="0" w:space="0" w:color="auto"/>
            <w:bottom w:val="none" w:sz="0" w:space="0" w:color="auto"/>
            <w:right w:val="none" w:sz="0" w:space="0" w:color="auto"/>
          </w:divBdr>
        </w:div>
        <w:div w:id="1097797244">
          <w:marLeft w:val="0"/>
          <w:marRight w:val="0"/>
          <w:marTop w:val="0"/>
          <w:marBottom w:val="0"/>
          <w:divBdr>
            <w:top w:val="none" w:sz="0" w:space="0" w:color="auto"/>
            <w:left w:val="none" w:sz="0" w:space="0" w:color="auto"/>
            <w:bottom w:val="none" w:sz="0" w:space="0" w:color="auto"/>
            <w:right w:val="none" w:sz="0" w:space="0" w:color="auto"/>
          </w:divBdr>
        </w:div>
        <w:div w:id="960720645">
          <w:marLeft w:val="0"/>
          <w:marRight w:val="0"/>
          <w:marTop w:val="0"/>
          <w:marBottom w:val="0"/>
          <w:divBdr>
            <w:top w:val="none" w:sz="0" w:space="0" w:color="auto"/>
            <w:left w:val="none" w:sz="0" w:space="0" w:color="auto"/>
            <w:bottom w:val="none" w:sz="0" w:space="0" w:color="auto"/>
            <w:right w:val="none" w:sz="0" w:space="0" w:color="auto"/>
          </w:divBdr>
        </w:div>
        <w:div w:id="1126922419">
          <w:marLeft w:val="0"/>
          <w:marRight w:val="0"/>
          <w:marTop w:val="0"/>
          <w:marBottom w:val="0"/>
          <w:divBdr>
            <w:top w:val="none" w:sz="0" w:space="0" w:color="auto"/>
            <w:left w:val="none" w:sz="0" w:space="0" w:color="auto"/>
            <w:bottom w:val="none" w:sz="0" w:space="0" w:color="auto"/>
            <w:right w:val="none" w:sz="0" w:space="0" w:color="auto"/>
          </w:divBdr>
        </w:div>
        <w:div w:id="626202130">
          <w:marLeft w:val="0"/>
          <w:marRight w:val="0"/>
          <w:marTop w:val="0"/>
          <w:marBottom w:val="0"/>
          <w:divBdr>
            <w:top w:val="none" w:sz="0" w:space="0" w:color="auto"/>
            <w:left w:val="none" w:sz="0" w:space="0" w:color="auto"/>
            <w:bottom w:val="none" w:sz="0" w:space="0" w:color="auto"/>
            <w:right w:val="none" w:sz="0" w:space="0" w:color="auto"/>
          </w:divBdr>
        </w:div>
        <w:div w:id="842209319">
          <w:marLeft w:val="0"/>
          <w:marRight w:val="0"/>
          <w:marTop w:val="0"/>
          <w:marBottom w:val="0"/>
          <w:divBdr>
            <w:top w:val="none" w:sz="0" w:space="0" w:color="auto"/>
            <w:left w:val="none" w:sz="0" w:space="0" w:color="auto"/>
            <w:bottom w:val="none" w:sz="0" w:space="0" w:color="auto"/>
            <w:right w:val="none" w:sz="0" w:space="0" w:color="auto"/>
          </w:divBdr>
        </w:div>
        <w:div w:id="797145828">
          <w:marLeft w:val="0"/>
          <w:marRight w:val="0"/>
          <w:marTop w:val="0"/>
          <w:marBottom w:val="0"/>
          <w:divBdr>
            <w:top w:val="none" w:sz="0" w:space="0" w:color="auto"/>
            <w:left w:val="none" w:sz="0" w:space="0" w:color="auto"/>
            <w:bottom w:val="none" w:sz="0" w:space="0" w:color="auto"/>
            <w:right w:val="none" w:sz="0" w:space="0" w:color="auto"/>
          </w:divBdr>
        </w:div>
      </w:divsChild>
    </w:div>
    <w:div w:id="519667045">
      <w:bodyDiv w:val="1"/>
      <w:marLeft w:val="0"/>
      <w:marRight w:val="0"/>
      <w:marTop w:val="0"/>
      <w:marBottom w:val="0"/>
      <w:divBdr>
        <w:top w:val="none" w:sz="0" w:space="0" w:color="auto"/>
        <w:left w:val="none" w:sz="0" w:space="0" w:color="auto"/>
        <w:bottom w:val="none" w:sz="0" w:space="0" w:color="auto"/>
        <w:right w:val="none" w:sz="0" w:space="0" w:color="auto"/>
      </w:divBdr>
    </w:div>
    <w:div w:id="528032502">
      <w:bodyDiv w:val="1"/>
      <w:marLeft w:val="0"/>
      <w:marRight w:val="0"/>
      <w:marTop w:val="0"/>
      <w:marBottom w:val="0"/>
      <w:divBdr>
        <w:top w:val="none" w:sz="0" w:space="0" w:color="auto"/>
        <w:left w:val="none" w:sz="0" w:space="0" w:color="auto"/>
        <w:bottom w:val="none" w:sz="0" w:space="0" w:color="auto"/>
        <w:right w:val="none" w:sz="0" w:space="0" w:color="auto"/>
      </w:divBdr>
    </w:div>
    <w:div w:id="544102540">
      <w:bodyDiv w:val="1"/>
      <w:marLeft w:val="0"/>
      <w:marRight w:val="0"/>
      <w:marTop w:val="0"/>
      <w:marBottom w:val="0"/>
      <w:divBdr>
        <w:top w:val="none" w:sz="0" w:space="0" w:color="auto"/>
        <w:left w:val="none" w:sz="0" w:space="0" w:color="auto"/>
        <w:bottom w:val="none" w:sz="0" w:space="0" w:color="auto"/>
        <w:right w:val="none" w:sz="0" w:space="0" w:color="auto"/>
      </w:divBdr>
    </w:div>
    <w:div w:id="565920868">
      <w:bodyDiv w:val="1"/>
      <w:marLeft w:val="0"/>
      <w:marRight w:val="0"/>
      <w:marTop w:val="0"/>
      <w:marBottom w:val="0"/>
      <w:divBdr>
        <w:top w:val="none" w:sz="0" w:space="0" w:color="auto"/>
        <w:left w:val="none" w:sz="0" w:space="0" w:color="auto"/>
        <w:bottom w:val="none" w:sz="0" w:space="0" w:color="auto"/>
        <w:right w:val="none" w:sz="0" w:space="0" w:color="auto"/>
      </w:divBdr>
      <w:divsChild>
        <w:div w:id="830558895">
          <w:marLeft w:val="0"/>
          <w:marRight w:val="0"/>
          <w:marTop w:val="0"/>
          <w:marBottom w:val="0"/>
          <w:divBdr>
            <w:top w:val="none" w:sz="0" w:space="0" w:color="auto"/>
            <w:left w:val="none" w:sz="0" w:space="0" w:color="auto"/>
            <w:bottom w:val="none" w:sz="0" w:space="0" w:color="auto"/>
            <w:right w:val="none" w:sz="0" w:space="0" w:color="auto"/>
          </w:divBdr>
        </w:div>
      </w:divsChild>
    </w:div>
    <w:div w:id="575096262">
      <w:bodyDiv w:val="1"/>
      <w:marLeft w:val="0"/>
      <w:marRight w:val="0"/>
      <w:marTop w:val="0"/>
      <w:marBottom w:val="0"/>
      <w:divBdr>
        <w:top w:val="none" w:sz="0" w:space="0" w:color="auto"/>
        <w:left w:val="none" w:sz="0" w:space="0" w:color="auto"/>
        <w:bottom w:val="none" w:sz="0" w:space="0" w:color="auto"/>
        <w:right w:val="none" w:sz="0" w:space="0" w:color="auto"/>
      </w:divBdr>
    </w:div>
    <w:div w:id="581256172">
      <w:bodyDiv w:val="1"/>
      <w:marLeft w:val="0"/>
      <w:marRight w:val="0"/>
      <w:marTop w:val="0"/>
      <w:marBottom w:val="0"/>
      <w:divBdr>
        <w:top w:val="none" w:sz="0" w:space="0" w:color="auto"/>
        <w:left w:val="none" w:sz="0" w:space="0" w:color="auto"/>
        <w:bottom w:val="none" w:sz="0" w:space="0" w:color="auto"/>
        <w:right w:val="none" w:sz="0" w:space="0" w:color="auto"/>
      </w:divBdr>
    </w:div>
    <w:div w:id="592976907">
      <w:bodyDiv w:val="1"/>
      <w:marLeft w:val="0"/>
      <w:marRight w:val="0"/>
      <w:marTop w:val="0"/>
      <w:marBottom w:val="0"/>
      <w:divBdr>
        <w:top w:val="none" w:sz="0" w:space="0" w:color="auto"/>
        <w:left w:val="none" w:sz="0" w:space="0" w:color="auto"/>
        <w:bottom w:val="none" w:sz="0" w:space="0" w:color="auto"/>
        <w:right w:val="none" w:sz="0" w:space="0" w:color="auto"/>
      </w:divBdr>
    </w:div>
    <w:div w:id="613633859">
      <w:bodyDiv w:val="1"/>
      <w:marLeft w:val="0"/>
      <w:marRight w:val="0"/>
      <w:marTop w:val="0"/>
      <w:marBottom w:val="0"/>
      <w:divBdr>
        <w:top w:val="none" w:sz="0" w:space="0" w:color="auto"/>
        <w:left w:val="none" w:sz="0" w:space="0" w:color="auto"/>
        <w:bottom w:val="none" w:sz="0" w:space="0" w:color="auto"/>
        <w:right w:val="none" w:sz="0" w:space="0" w:color="auto"/>
      </w:divBdr>
    </w:div>
    <w:div w:id="632247612">
      <w:bodyDiv w:val="1"/>
      <w:marLeft w:val="0"/>
      <w:marRight w:val="0"/>
      <w:marTop w:val="0"/>
      <w:marBottom w:val="0"/>
      <w:divBdr>
        <w:top w:val="none" w:sz="0" w:space="0" w:color="auto"/>
        <w:left w:val="none" w:sz="0" w:space="0" w:color="auto"/>
        <w:bottom w:val="none" w:sz="0" w:space="0" w:color="auto"/>
        <w:right w:val="none" w:sz="0" w:space="0" w:color="auto"/>
      </w:divBdr>
    </w:div>
    <w:div w:id="653682978">
      <w:bodyDiv w:val="1"/>
      <w:marLeft w:val="0"/>
      <w:marRight w:val="0"/>
      <w:marTop w:val="0"/>
      <w:marBottom w:val="0"/>
      <w:divBdr>
        <w:top w:val="none" w:sz="0" w:space="0" w:color="auto"/>
        <w:left w:val="none" w:sz="0" w:space="0" w:color="auto"/>
        <w:bottom w:val="none" w:sz="0" w:space="0" w:color="auto"/>
        <w:right w:val="none" w:sz="0" w:space="0" w:color="auto"/>
      </w:divBdr>
    </w:div>
    <w:div w:id="658197141">
      <w:bodyDiv w:val="1"/>
      <w:marLeft w:val="0"/>
      <w:marRight w:val="0"/>
      <w:marTop w:val="0"/>
      <w:marBottom w:val="0"/>
      <w:divBdr>
        <w:top w:val="none" w:sz="0" w:space="0" w:color="auto"/>
        <w:left w:val="none" w:sz="0" w:space="0" w:color="auto"/>
        <w:bottom w:val="none" w:sz="0" w:space="0" w:color="auto"/>
        <w:right w:val="none" w:sz="0" w:space="0" w:color="auto"/>
      </w:divBdr>
    </w:div>
    <w:div w:id="659385873">
      <w:bodyDiv w:val="1"/>
      <w:marLeft w:val="0"/>
      <w:marRight w:val="0"/>
      <w:marTop w:val="0"/>
      <w:marBottom w:val="0"/>
      <w:divBdr>
        <w:top w:val="none" w:sz="0" w:space="0" w:color="auto"/>
        <w:left w:val="none" w:sz="0" w:space="0" w:color="auto"/>
        <w:bottom w:val="none" w:sz="0" w:space="0" w:color="auto"/>
        <w:right w:val="none" w:sz="0" w:space="0" w:color="auto"/>
      </w:divBdr>
    </w:div>
    <w:div w:id="669603262">
      <w:bodyDiv w:val="1"/>
      <w:marLeft w:val="0"/>
      <w:marRight w:val="0"/>
      <w:marTop w:val="0"/>
      <w:marBottom w:val="0"/>
      <w:divBdr>
        <w:top w:val="none" w:sz="0" w:space="0" w:color="auto"/>
        <w:left w:val="none" w:sz="0" w:space="0" w:color="auto"/>
        <w:bottom w:val="none" w:sz="0" w:space="0" w:color="auto"/>
        <w:right w:val="none" w:sz="0" w:space="0" w:color="auto"/>
      </w:divBdr>
    </w:div>
    <w:div w:id="690298582">
      <w:bodyDiv w:val="1"/>
      <w:marLeft w:val="0"/>
      <w:marRight w:val="0"/>
      <w:marTop w:val="0"/>
      <w:marBottom w:val="0"/>
      <w:divBdr>
        <w:top w:val="none" w:sz="0" w:space="0" w:color="auto"/>
        <w:left w:val="none" w:sz="0" w:space="0" w:color="auto"/>
        <w:bottom w:val="none" w:sz="0" w:space="0" w:color="auto"/>
        <w:right w:val="none" w:sz="0" w:space="0" w:color="auto"/>
      </w:divBdr>
      <w:divsChild>
        <w:div w:id="1842887225">
          <w:marLeft w:val="0"/>
          <w:marRight w:val="-4980"/>
          <w:marTop w:val="0"/>
          <w:marBottom w:val="0"/>
          <w:divBdr>
            <w:top w:val="none" w:sz="0" w:space="0" w:color="auto"/>
            <w:left w:val="none" w:sz="0" w:space="0" w:color="auto"/>
            <w:bottom w:val="none" w:sz="0" w:space="0" w:color="auto"/>
            <w:right w:val="none" w:sz="0" w:space="0" w:color="auto"/>
          </w:divBdr>
          <w:divsChild>
            <w:div w:id="280648423">
              <w:marLeft w:val="0"/>
              <w:marRight w:val="0"/>
              <w:marTop w:val="0"/>
              <w:marBottom w:val="0"/>
              <w:divBdr>
                <w:top w:val="none" w:sz="0" w:space="0" w:color="auto"/>
                <w:left w:val="none" w:sz="0" w:space="0" w:color="auto"/>
                <w:bottom w:val="none" w:sz="0" w:space="0" w:color="auto"/>
                <w:right w:val="none" w:sz="0" w:space="0" w:color="auto"/>
              </w:divBdr>
              <w:divsChild>
                <w:div w:id="1635140105">
                  <w:marLeft w:val="0"/>
                  <w:marRight w:val="0"/>
                  <w:marTop w:val="0"/>
                  <w:marBottom w:val="0"/>
                  <w:divBdr>
                    <w:top w:val="single" w:sz="48" w:space="11" w:color="FAC553"/>
                    <w:left w:val="none" w:sz="0" w:space="0" w:color="auto"/>
                    <w:bottom w:val="none" w:sz="0" w:space="11" w:color="auto"/>
                    <w:right w:val="none" w:sz="0" w:space="0" w:color="auto"/>
                  </w:divBdr>
                </w:div>
              </w:divsChild>
            </w:div>
          </w:divsChild>
        </w:div>
      </w:divsChild>
    </w:div>
    <w:div w:id="707488024">
      <w:bodyDiv w:val="1"/>
      <w:marLeft w:val="0"/>
      <w:marRight w:val="0"/>
      <w:marTop w:val="0"/>
      <w:marBottom w:val="0"/>
      <w:divBdr>
        <w:top w:val="none" w:sz="0" w:space="0" w:color="auto"/>
        <w:left w:val="none" w:sz="0" w:space="0" w:color="auto"/>
        <w:bottom w:val="none" w:sz="0" w:space="0" w:color="auto"/>
        <w:right w:val="none" w:sz="0" w:space="0" w:color="auto"/>
      </w:divBdr>
    </w:div>
    <w:div w:id="729309366">
      <w:bodyDiv w:val="1"/>
      <w:marLeft w:val="0"/>
      <w:marRight w:val="0"/>
      <w:marTop w:val="0"/>
      <w:marBottom w:val="0"/>
      <w:divBdr>
        <w:top w:val="none" w:sz="0" w:space="0" w:color="auto"/>
        <w:left w:val="none" w:sz="0" w:space="0" w:color="auto"/>
        <w:bottom w:val="none" w:sz="0" w:space="0" w:color="auto"/>
        <w:right w:val="none" w:sz="0" w:space="0" w:color="auto"/>
      </w:divBdr>
      <w:divsChild>
        <w:div w:id="23486866">
          <w:marLeft w:val="0"/>
          <w:marRight w:val="0"/>
          <w:marTop w:val="0"/>
          <w:marBottom w:val="0"/>
          <w:divBdr>
            <w:top w:val="none" w:sz="0" w:space="0" w:color="auto"/>
            <w:left w:val="none" w:sz="0" w:space="0" w:color="auto"/>
            <w:bottom w:val="none" w:sz="0" w:space="0" w:color="auto"/>
            <w:right w:val="none" w:sz="0" w:space="0" w:color="auto"/>
          </w:divBdr>
        </w:div>
        <w:div w:id="1030911988">
          <w:marLeft w:val="0"/>
          <w:marRight w:val="0"/>
          <w:marTop w:val="0"/>
          <w:marBottom w:val="0"/>
          <w:divBdr>
            <w:top w:val="none" w:sz="0" w:space="0" w:color="auto"/>
            <w:left w:val="none" w:sz="0" w:space="0" w:color="auto"/>
            <w:bottom w:val="none" w:sz="0" w:space="0" w:color="auto"/>
            <w:right w:val="none" w:sz="0" w:space="0" w:color="auto"/>
          </w:divBdr>
        </w:div>
        <w:div w:id="1755777925">
          <w:marLeft w:val="0"/>
          <w:marRight w:val="0"/>
          <w:marTop w:val="0"/>
          <w:marBottom w:val="0"/>
          <w:divBdr>
            <w:top w:val="none" w:sz="0" w:space="0" w:color="auto"/>
            <w:left w:val="none" w:sz="0" w:space="0" w:color="auto"/>
            <w:bottom w:val="none" w:sz="0" w:space="0" w:color="auto"/>
            <w:right w:val="none" w:sz="0" w:space="0" w:color="auto"/>
          </w:divBdr>
        </w:div>
        <w:div w:id="401101651">
          <w:marLeft w:val="0"/>
          <w:marRight w:val="0"/>
          <w:marTop w:val="0"/>
          <w:marBottom w:val="0"/>
          <w:divBdr>
            <w:top w:val="none" w:sz="0" w:space="0" w:color="auto"/>
            <w:left w:val="none" w:sz="0" w:space="0" w:color="auto"/>
            <w:bottom w:val="none" w:sz="0" w:space="0" w:color="auto"/>
            <w:right w:val="none" w:sz="0" w:space="0" w:color="auto"/>
          </w:divBdr>
          <w:divsChild>
            <w:div w:id="151609707">
              <w:marLeft w:val="0"/>
              <w:marRight w:val="0"/>
              <w:marTop w:val="0"/>
              <w:marBottom w:val="0"/>
              <w:divBdr>
                <w:top w:val="none" w:sz="0" w:space="0" w:color="auto"/>
                <w:left w:val="none" w:sz="0" w:space="0" w:color="auto"/>
                <w:bottom w:val="none" w:sz="0" w:space="0" w:color="auto"/>
                <w:right w:val="none" w:sz="0" w:space="0" w:color="auto"/>
              </w:divBdr>
            </w:div>
            <w:div w:id="1490051223">
              <w:marLeft w:val="0"/>
              <w:marRight w:val="0"/>
              <w:marTop w:val="0"/>
              <w:marBottom w:val="0"/>
              <w:divBdr>
                <w:top w:val="none" w:sz="0" w:space="0" w:color="auto"/>
                <w:left w:val="none" w:sz="0" w:space="0" w:color="auto"/>
                <w:bottom w:val="none" w:sz="0" w:space="0" w:color="auto"/>
                <w:right w:val="none" w:sz="0" w:space="0" w:color="auto"/>
              </w:divBdr>
            </w:div>
            <w:div w:id="548956243">
              <w:marLeft w:val="0"/>
              <w:marRight w:val="0"/>
              <w:marTop w:val="0"/>
              <w:marBottom w:val="0"/>
              <w:divBdr>
                <w:top w:val="none" w:sz="0" w:space="0" w:color="auto"/>
                <w:left w:val="none" w:sz="0" w:space="0" w:color="auto"/>
                <w:bottom w:val="none" w:sz="0" w:space="0" w:color="auto"/>
                <w:right w:val="none" w:sz="0" w:space="0" w:color="auto"/>
              </w:divBdr>
            </w:div>
            <w:div w:id="1796482948">
              <w:marLeft w:val="0"/>
              <w:marRight w:val="0"/>
              <w:marTop w:val="0"/>
              <w:marBottom w:val="0"/>
              <w:divBdr>
                <w:top w:val="none" w:sz="0" w:space="0" w:color="auto"/>
                <w:left w:val="none" w:sz="0" w:space="0" w:color="auto"/>
                <w:bottom w:val="none" w:sz="0" w:space="0" w:color="auto"/>
                <w:right w:val="none" w:sz="0" w:space="0" w:color="auto"/>
              </w:divBdr>
            </w:div>
            <w:div w:id="2141682403">
              <w:marLeft w:val="0"/>
              <w:marRight w:val="0"/>
              <w:marTop w:val="0"/>
              <w:marBottom w:val="0"/>
              <w:divBdr>
                <w:top w:val="none" w:sz="0" w:space="0" w:color="auto"/>
                <w:left w:val="none" w:sz="0" w:space="0" w:color="auto"/>
                <w:bottom w:val="none" w:sz="0" w:space="0" w:color="auto"/>
                <w:right w:val="none" w:sz="0" w:space="0" w:color="auto"/>
              </w:divBdr>
            </w:div>
            <w:div w:id="67509425">
              <w:marLeft w:val="0"/>
              <w:marRight w:val="0"/>
              <w:marTop w:val="0"/>
              <w:marBottom w:val="0"/>
              <w:divBdr>
                <w:top w:val="none" w:sz="0" w:space="0" w:color="auto"/>
                <w:left w:val="none" w:sz="0" w:space="0" w:color="auto"/>
                <w:bottom w:val="none" w:sz="0" w:space="0" w:color="auto"/>
                <w:right w:val="none" w:sz="0" w:space="0" w:color="auto"/>
              </w:divBdr>
            </w:div>
            <w:div w:id="1022248238">
              <w:marLeft w:val="0"/>
              <w:marRight w:val="0"/>
              <w:marTop w:val="0"/>
              <w:marBottom w:val="0"/>
              <w:divBdr>
                <w:top w:val="none" w:sz="0" w:space="0" w:color="auto"/>
                <w:left w:val="none" w:sz="0" w:space="0" w:color="auto"/>
                <w:bottom w:val="none" w:sz="0" w:space="0" w:color="auto"/>
                <w:right w:val="none" w:sz="0" w:space="0" w:color="auto"/>
              </w:divBdr>
            </w:div>
            <w:div w:id="279651130">
              <w:marLeft w:val="0"/>
              <w:marRight w:val="0"/>
              <w:marTop w:val="0"/>
              <w:marBottom w:val="0"/>
              <w:divBdr>
                <w:top w:val="none" w:sz="0" w:space="0" w:color="auto"/>
                <w:left w:val="none" w:sz="0" w:space="0" w:color="auto"/>
                <w:bottom w:val="none" w:sz="0" w:space="0" w:color="auto"/>
                <w:right w:val="none" w:sz="0" w:space="0" w:color="auto"/>
              </w:divBdr>
            </w:div>
            <w:div w:id="1768310306">
              <w:marLeft w:val="0"/>
              <w:marRight w:val="0"/>
              <w:marTop w:val="0"/>
              <w:marBottom w:val="0"/>
              <w:divBdr>
                <w:top w:val="none" w:sz="0" w:space="0" w:color="auto"/>
                <w:left w:val="none" w:sz="0" w:space="0" w:color="auto"/>
                <w:bottom w:val="none" w:sz="0" w:space="0" w:color="auto"/>
                <w:right w:val="none" w:sz="0" w:space="0" w:color="auto"/>
              </w:divBdr>
            </w:div>
            <w:div w:id="348944647">
              <w:marLeft w:val="0"/>
              <w:marRight w:val="0"/>
              <w:marTop w:val="0"/>
              <w:marBottom w:val="0"/>
              <w:divBdr>
                <w:top w:val="none" w:sz="0" w:space="0" w:color="auto"/>
                <w:left w:val="none" w:sz="0" w:space="0" w:color="auto"/>
                <w:bottom w:val="none" w:sz="0" w:space="0" w:color="auto"/>
                <w:right w:val="none" w:sz="0" w:space="0" w:color="auto"/>
              </w:divBdr>
            </w:div>
            <w:div w:id="1072237067">
              <w:marLeft w:val="0"/>
              <w:marRight w:val="0"/>
              <w:marTop w:val="0"/>
              <w:marBottom w:val="0"/>
              <w:divBdr>
                <w:top w:val="none" w:sz="0" w:space="0" w:color="auto"/>
                <w:left w:val="none" w:sz="0" w:space="0" w:color="auto"/>
                <w:bottom w:val="none" w:sz="0" w:space="0" w:color="auto"/>
                <w:right w:val="none" w:sz="0" w:space="0" w:color="auto"/>
              </w:divBdr>
            </w:div>
            <w:div w:id="1670983730">
              <w:marLeft w:val="0"/>
              <w:marRight w:val="0"/>
              <w:marTop w:val="0"/>
              <w:marBottom w:val="0"/>
              <w:divBdr>
                <w:top w:val="none" w:sz="0" w:space="0" w:color="auto"/>
                <w:left w:val="none" w:sz="0" w:space="0" w:color="auto"/>
                <w:bottom w:val="none" w:sz="0" w:space="0" w:color="auto"/>
                <w:right w:val="none" w:sz="0" w:space="0" w:color="auto"/>
              </w:divBdr>
            </w:div>
            <w:div w:id="275336249">
              <w:marLeft w:val="0"/>
              <w:marRight w:val="0"/>
              <w:marTop w:val="0"/>
              <w:marBottom w:val="0"/>
              <w:divBdr>
                <w:top w:val="none" w:sz="0" w:space="0" w:color="auto"/>
                <w:left w:val="none" w:sz="0" w:space="0" w:color="auto"/>
                <w:bottom w:val="none" w:sz="0" w:space="0" w:color="auto"/>
                <w:right w:val="none" w:sz="0" w:space="0" w:color="auto"/>
              </w:divBdr>
            </w:div>
            <w:div w:id="1449812202">
              <w:marLeft w:val="0"/>
              <w:marRight w:val="0"/>
              <w:marTop w:val="0"/>
              <w:marBottom w:val="0"/>
              <w:divBdr>
                <w:top w:val="none" w:sz="0" w:space="0" w:color="auto"/>
                <w:left w:val="none" w:sz="0" w:space="0" w:color="auto"/>
                <w:bottom w:val="none" w:sz="0" w:space="0" w:color="auto"/>
                <w:right w:val="none" w:sz="0" w:space="0" w:color="auto"/>
              </w:divBdr>
            </w:div>
            <w:div w:id="520168388">
              <w:marLeft w:val="0"/>
              <w:marRight w:val="0"/>
              <w:marTop w:val="0"/>
              <w:marBottom w:val="0"/>
              <w:divBdr>
                <w:top w:val="none" w:sz="0" w:space="0" w:color="auto"/>
                <w:left w:val="none" w:sz="0" w:space="0" w:color="auto"/>
                <w:bottom w:val="none" w:sz="0" w:space="0" w:color="auto"/>
                <w:right w:val="none" w:sz="0" w:space="0" w:color="auto"/>
              </w:divBdr>
            </w:div>
            <w:div w:id="504563093">
              <w:marLeft w:val="0"/>
              <w:marRight w:val="0"/>
              <w:marTop w:val="0"/>
              <w:marBottom w:val="0"/>
              <w:divBdr>
                <w:top w:val="none" w:sz="0" w:space="0" w:color="auto"/>
                <w:left w:val="none" w:sz="0" w:space="0" w:color="auto"/>
                <w:bottom w:val="none" w:sz="0" w:space="0" w:color="auto"/>
                <w:right w:val="none" w:sz="0" w:space="0" w:color="auto"/>
              </w:divBdr>
            </w:div>
            <w:div w:id="698286906">
              <w:marLeft w:val="0"/>
              <w:marRight w:val="0"/>
              <w:marTop w:val="0"/>
              <w:marBottom w:val="0"/>
              <w:divBdr>
                <w:top w:val="none" w:sz="0" w:space="0" w:color="auto"/>
                <w:left w:val="none" w:sz="0" w:space="0" w:color="auto"/>
                <w:bottom w:val="none" w:sz="0" w:space="0" w:color="auto"/>
                <w:right w:val="none" w:sz="0" w:space="0" w:color="auto"/>
              </w:divBdr>
            </w:div>
            <w:div w:id="1648513882">
              <w:marLeft w:val="0"/>
              <w:marRight w:val="0"/>
              <w:marTop w:val="0"/>
              <w:marBottom w:val="0"/>
              <w:divBdr>
                <w:top w:val="none" w:sz="0" w:space="0" w:color="auto"/>
                <w:left w:val="none" w:sz="0" w:space="0" w:color="auto"/>
                <w:bottom w:val="none" w:sz="0" w:space="0" w:color="auto"/>
                <w:right w:val="none" w:sz="0" w:space="0" w:color="auto"/>
              </w:divBdr>
            </w:div>
            <w:div w:id="1090538449">
              <w:marLeft w:val="0"/>
              <w:marRight w:val="0"/>
              <w:marTop w:val="0"/>
              <w:marBottom w:val="0"/>
              <w:divBdr>
                <w:top w:val="none" w:sz="0" w:space="0" w:color="auto"/>
                <w:left w:val="none" w:sz="0" w:space="0" w:color="auto"/>
                <w:bottom w:val="none" w:sz="0" w:space="0" w:color="auto"/>
                <w:right w:val="none" w:sz="0" w:space="0" w:color="auto"/>
              </w:divBdr>
            </w:div>
            <w:div w:id="624701541">
              <w:marLeft w:val="0"/>
              <w:marRight w:val="0"/>
              <w:marTop w:val="0"/>
              <w:marBottom w:val="0"/>
              <w:divBdr>
                <w:top w:val="none" w:sz="0" w:space="0" w:color="auto"/>
                <w:left w:val="none" w:sz="0" w:space="0" w:color="auto"/>
                <w:bottom w:val="none" w:sz="0" w:space="0" w:color="auto"/>
                <w:right w:val="none" w:sz="0" w:space="0" w:color="auto"/>
              </w:divBdr>
            </w:div>
            <w:div w:id="572156275">
              <w:marLeft w:val="0"/>
              <w:marRight w:val="0"/>
              <w:marTop w:val="0"/>
              <w:marBottom w:val="0"/>
              <w:divBdr>
                <w:top w:val="none" w:sz="0" w:space="0" w:color="auto"/>
                <w:left w:val="none" w:sz="0" w:space="0" w:color="auto"/>
                <w:bottom w:val="none" w:sz="0" w:space="0" w:color="auto"/>
                <w:right w:val="none" w:sz="0" w:space="0" w:color="auto"/>
              </w:divBdr>
            </w:div>
            <w:div w:id="2017002091">
              <w:marLeft w:val="0"/>
              <w:marRight w:val="0"/>
              <w:marTop w:val="0"/>
              <w:marBottom w:val="0"/>
              <w:divBdr>
                <w:top w:val="none" w:sz="0" w:space="0" w:color="auto"/>
                <w:left w:val="none" w:sz="0" w:space="0" w:color="auto"/>
                <w:bottom w:val="none" w:sz="0" w:space="0" w:color="auto"/>
                <w:right w:val="none" w:sz="0" w:space="0" w:color="auto"/>
              </w:divBdr>
            </w:div>
            <w:div w:id="1490437939">
              <w:marLeft w:val="0"/>
              <w:marRight w:val="0"/>
              <w:marTop w:val="0"/>
              <w:marBottom w:val="0"/>
              <w:divBdr>
                <w:top w:val="none" w:sz="0" w:space="0" w:color="auto"/>
                <w:left w:val="none" w:sz="0" w:space="0" w:color="auto"/>
                <w:bottom w:val="none" w:sz="0" w:space="0" w:color="auto"/>
                <w:right w:val="none" w:sz="0" w:space="0" w:color="auto"/>
              </w:divBdr>
            </w:div>
            <w:div w:id="377507883">
              <w:marLeft w:val="0"/>
              <w:marRight w:val="0"/>
              <w:marTop w:val="0"/>
              <w:marBottom w:val="0"/>
              <w:divBdr>
                <w:top w:val="none" w:sz="0" w:space="0" w:color="auto"/>
                <w:left w:val="none" w:sz="0" w:space="0" w:color="auto"/>
                <w:bottom w:val="none" w:sz="0" w:space="0" w:color="auto"/>
                <w:right w:val="none" w:sz="0" w:space="0" w:color="auto"/>
              </w:divBdr>
            </w:div>
            <w:div w:id="392509339">
              <w:marLeft w:val="0"/>
              <w:marRight w:val="0"/>
              <w:marTop w:val="0"/>
              <w:marBottom w:val="0"/>
              <w:divBdr>
                <w:top w:val="none" w:sz="0" w:space="0" w:color="auto"/>
                <w:left w:val="none" w:sz="0" w:space="0" w:color="auto"/>
                <w:bottom w:val="none" w:sz="0" w:space="0" w:color="auto"/>
                <w:right w:val="none" w:sz="0" w:space="0" w:color="auto"/>
              </w:divBdr>
            </w:div>
            <w:div w:id="1456874408">
              <w:marLeft w:val="0"/>
              <w:marRight w:val="0"/>
              <w:marTop w:val="0"/>
              <w:marBottom w:val="0"/>
              <w:divBdr>
                <w:top w:val="none" w:sz="0" w:space="0" w:color="auto"/>
                <w:left w:val="none" w:sz="0" w:space="0" w:color="auto"/>
                <w:bottom w:val="none" w:sz="0" w:space="0" w:color="auto"/>
                <w:right w:val="none" w:sz="0" w:space="0" w:color="auto"/>
              </w:divBdr>
            </w:div>
            <w:div w:id="132143636">
              <w:marLeft w:val="0"/>
              <w:marRight w:val="0"/>
              <w:marTop w:val="0"/>
              <w:marBottom w:val="0"/>
              <w:divBdr>
                <w:top w:val="none" w:sz="0" w:space="0" w:color="auto"/>
                <w:left w:val="none" w:sz="0" w:space="0" w:color="auto"/>
                <w:bottom w:val="none" w:sz="0" w:space="0" w:color="auto"/>
                <w:right w:val="none" w:sz="0" w:space="0" w:color="auto"/>
              </w:divBdr>
            </w:div>
            <w:div w:id="1578515797">
              <w:marLeft w:val="0"/>
              <w:marRight w:val="0"/>
              <w:marTop w:val="0"/>
              <w:marBottom w:val="0"/>
              <w:divBdr>
                <w:top w:val="none" w:sz="0" w:space="0" w:color="auto"/>
                <w:left w:val="none" w:sz="0" w:space="0" w:color="auto"/>
                <w:bottom w:val="none" w:sz="0" w:space="0" w:color="auto"/>
                <w:right w:val="none" w:sz="0" w:space="0" w:color="auto"/>
              </w:divBdr>
            </w:div>
            <w:div w:id="184564939">
              <w:marLeft w:val="0"/>
              <w:marRight w:val="0"/>
              <w:marTop w:val="0"/>
              <w:marBottom w:val="0"/>
              <w:divBdr>
                <w:top w:val="none" w:sz="0" w:space="0" w:color="auto"/>
                <w:left w:val="none" w:sz="0" w:space="0" w:color="auto"/>
                <w:bottom w:val="none" w:sz="0" w:space="0" w:color="auto"/>
                <w:right w:val="none" w:sz="0" w:space="0" w:color="auto"/>
              </w:divBdr>
            </w:div>
            <w:div w:id="1105224007">
              <w:marLeft w:val="0"/>
              <w:marRight w:val="0"/>
              <w:marTop w:val="0"/>
              <w:marBottom w:val="0"/>
              <w:divBdr>
                <w:top w:val="none" w:sz="0" w:space="0" w:color="auto"/>
                <w:left w:val="none" w:sz="0" w:space="0" w:color="auto"/>
                <w:bottom w:val="none" w:sz="0" w:space="0" w:color="auto"/>
                <w:right w:val="none" w:sz="0" w:space="0" w:color="auto"/>
              </w:divBdr>
            </w:div>
            <w:div w:id="204685313">
              <w:marLeft w:val="0"/>
              <w:marRight w:val="0"/>
              <w:marTop w:val="0"/>
              <w:marBottom w:val="0"/>
              <w:divBdr>
                <w:top w:val="none" w:sz="0" w:space="0" w:color="auto"/>
                <w:left w:val="none" w:sz="0" w:space="0" w:color="auto"/>
                <w:bottom w:val="none" w:sz="0" w:space="0" w:color="auto"/>
                <w:right w:val="none" w:sz="0" w:space="0" w:color="auto"/>
              </w:divBdr>
            </w:div>
            <w:div w:id="2078897680">
              <w:marLeft w:val="0"/>
              <w:marRight w:val="0"/>
              <w:marTop w:val="0"/>
              <w:marBottom w:val="0"/>
              <w:divBdr>
                <w:top w:val="none" w:sz="0" w:space="0" w:color="auto"/>
                <w:left w:val="none" w:sz="0" w:space="0" w:color="auto"/>
                <w:bottom w:val="none" w:sz="0" w:space="0" w:color="auto"/>
                <w:right w:val="none" w:sz="0" w:space="0" w:color="auto"/>
              </w:divBdr>
            </w:div>
            <w:div w:id="1574971721">
              <w:marLeft w:val="0"/>
              <w:marRight w:val="0"/>
              <w:marTop w:val="0"/>
              <w:marBottom w:val="0"/>
              <w:divBdr>
                <w:top w:val="none" w:sz="0" w:space="0" w:color="auto"/>
                <w:left w:val="none" w:sz="0" w:space="0" w:color="auto"/>
                <w:bottom w:val="none" w:sz="0" w:space="0" w:color="auto"/>
                <w:right w:val="none" w:sz="0" w:space="0" w:color="auto"/>
              </w:divBdr>
            </w:div>
            <w:div w:id="1860771126">
              <w:marLeft w:val="0"/>
              <w:marRight w:val="0"/>
              <w:marTop w:val="0"/>
              <w:marBottom w:val="0"/>
              <w:divBdr>
                <w:top w:val="none" w:sz="0" w:space="0" w:color="auto"/>
                <w:left w:val="none" w:sz="0" w:space="0" w:color="auto"/>
                <w:bottom w:val="none" w:sz="0" w:space="0" w:color="auto"/>
                <w:right w:val="none" w:sz="0" w:space="0" w:color="auto"/>
              </w:divBdr>
            </w:div>
            <w:div w:id="858128932">
              <w:marLeft w:val="0"/>
              <w:marRight w:val="0"/>
              <w:marTop w:val="0"/>
              <w:marBottom w:val="0"/>
              <w:divBdr>
                <w:top w:val="none" w:sz="0" w:space="0" w:color="auto"/>
                <w:left w:val="none" w:sz="0" w:space="0" w:color="auto"/>
                <w:bottom w:val="none" w:sz="0" w:space="0" w:color="auto"/>
                <w:right w:val="none" w:sz="0" w:space="0" w:color="auto"/>
              </w:divBdr>
            </w:div>
            <w:div w:id="766853867">
              <w:marLeft w:val="0"/>
              <w:marRight w:val="0"/>
              <w:marTop w:val="0"/>
              <w:marBottom w:val="0"/>
              <w:divBdr>
                <w:top w:val="none" w:sz="0" w:space="0" w:color="auto"/>
                <w:left w:val="none" w:sz="0" w:space="0" w:color="auto"/>
                <w:bottom w:val="none" w:sz="0" w:space="0" w:color="auto"/>
                <w:right w:val="none" w:sz="0" w:space="0" w:color="auto"/>
              </w:divBdr>
            </w:div>
            <w:div w:id="1062217903">
              <w:marLeft w:val="0"/>
              <w:marRight w:val="0"/>
              <w:marTop w:val="0"/>
              <w:marBottom w:val="0"/>
              <w:divBdr>
                <w:top w:val="none" w:sz="0" w:space="0" w:color="auto"/>
                <w:left w:val="none" w:sz="0" w:space="0" w:color="auto"/>
                <w:bottom w:val="none" w:sz="0" w:space="0" w:color="auto"/>
                <w:right w:val="none" w:sz="0" w:space="0" w:color="auto"/>
              </w:divBdr>
            </w:div>
            <w:div w:id="1475371391">
              <w:marLeft w:val="0"/>
              <w:marRight w:val="0"/>
              <w:marTop w:val="0"/>
              <w:marBottom w:val="0"/>
              <w:divBdr>
                <w:top w:val="none" w:sz="0" w:space="0" w:color="auto"/>
                <w:left w:val="none" w:sz="0" w:space="0" w:color="auto"/>
                <w:bottom w:val="none" w:sz="0" w:space="0" w:color="auto"/>
                <w:right w:val="none" w:sz="0" w:space="0" w:color="auto"/>
              </w:divBdr>
            </w:div>
            <w:div w:id="1665930895">
              <w:marLeft w:val="0"/>
              <w:marRight w:val="0"/>
              <w:marTop w:val="0"/>
              <w:marBottom w:val="0"/>
              <w:divBdr>
                <w:top w:val="none" w:sz="0" w:space="0" w:color="auto"/>
                <w:left w:val="none" w:sz="0" w:space="0" w:color="auto"/>
                <w:bottom w:val="none" w:sz="0" w:space="0" w:color="auto"/>
                <w:right w:val="none" w:sz="0" w:space="0" w:color="auto"/>
              </w:divBdr>
            </w:div>
            <w:div w:id="2017418068">
              <w:marLeft w:val="0"/>
              <w:marRight w:val="0"/>
              <w:marTop w:val="0"/>
              <w:marBottom w:val="0"/>
              <w:divBdr>
                <w:top w:val="none" w:sz="0" w:space="0" w:color="auto"/>
                <w:left w:val="none" w:sz="0" w:space="0" w:color="auto"/>
                <w:bottom w:val="none" w:sz="0" w:space="0" w:color="auto"/>
                <w:right w:val="none" w:sz="0" w:space="0" w:color="auto"/>
              </w:divBdr>
            </w:div>
            <w:div w:id="1295671092">
              <w:marLeft w:val="0"/>
              <w:marRight w:val="0"/>
              <w:marTop w:val="0"/>
              <w:marBottom w:val="0"/>
              <w:divBdr>
                <w:top w:val="none" w:sz="0" w:space="0" w:color="auto"/>
                <w:left w:val="none" w:sz="0" w:space="0" w:color="auto"/>
                <w:bottom w:val="none" w:sz="0" w:space="0" w:color="auto"/>
                <w:right w:val="none" w:sz="0" w:space="0" w:color="auto"/>
              </w:divBdr>
            </w:div>
            <w:div w:id="1914118608">
              <w:marLeft w:val="0"/>
              <w:marRight w:val="0"/>
              <w:marTop w:val="0"/>
              <w:marBottom w:val="0"/>
              <w:divBdr>
                <w:top w:val="none" w:sz="0" w:space="0" w:color="auto"/>
                <w:left w:val="none" w:sz="0" w:space="0" w:color="auto"/>
                <w:bottom w:val="none" w:sz="0" w:space="0" w:color="auto"/>
                <w:right w:val="none" w:sz="0" w:space="0" w:color="auto"/>
              </w:divBdr>
            </w:div>
            <w:div w:id="1085348233">
              <w:marLeft w:val="0"/>
              <w:marRight w:val="0"/>
              <w:marTop w:val="0"/>
              <w:marBottom w:val="0"/>
              <w:divBdr>
                <w:top w:val="none" w:sz="0" w:space="0" w:color="auto"/>
                <w:left w:val="none" w:sz="0" w:space="0" w:color="auto"/>
                <w:bottom w:val="none" w:sz="0" w:space="0" w:color="auto"/>
                <w:right w:val="none" w:sz="0" w:space="0" w:color="auto"/>
              </w:divBdr>
            </w:div>
            <w:div w:id="1019892659">
              <w:marLeft w:val="0"/>
              <w:marRight w:val="0"/>
              <w:marTop w:val="0"/>
              <w:marBottom w:val="0"/>
              <w:divBdr>
                <w:top w:val="none" w:sz="0" w:space="0" w:color="auto"/>
                <w:left w:val="none" w:sz="0" w:space="0" w:color="auto"/>
                <w:bottom w:val="none" w:sz="0" w:space="0" w:color="auto"/>
                <w:right w:val="none" w:sz="0" w:space="0" w:color="auto"/>
              </w:divBdr>
            </w:div>
            <w:div w:id="437413935">
              <w:marLeft w:val="0"/>
              <w:marRight w:val="0"/>
              <w:marTop w:val="0"/>
              <w:marBottom w:val="0"/>
              <w:divBdr>
                <w:top w:val="none" w:sz="0" w:space="0" w:color="auto"/>
                <w:left w:val="none" w:sz="0" w:space="0" w:color="auto"/>
                <w:bottom w:val="none" w:sz="0" w:space="0" w:color="auto"/>
                <w:right w:val="none" w:sz="0" w:space="0" w:color="auto"/>
              </w:divBdr>
            </w:div>
            <w:div w:id="2146462381">
              <w:marLeft w:val="0"/>
              <w:marRight w:val="0"/>
              <w:marTop w:val="0"/>
              <w:marBottom w:val="0"/>
              <w:divBdr>
                <w:top w:val="none" w:sz="0" w:space="0" w:color="auto"/>
                <w:left w:val="none" w:sz="0" w:space="0" w:color="auto"/>
                <w:bottom w:val="none" w:sz="0" w:space="0" w:color="auto"/>
                <w:right w:val="none" w:sz="0" w:space="0" w:color="auto"/>
              </w:divBdr>
            </w:div>
            <w:div w:id="114570448">
              <w:marLeft w:val="0"/>
              <w:marRight w:val="0"/>
              <w:marTop w:val="0"/>
              <w:marBottom w:val="0"/>
              <w:divBdr>
                <w:top w:val="none" w:sz="0" w:space="0" w:color="auto"/>
                <w:left w:val="none" w:sz="0" w:space="0" w:color="auto"/>
                <w:bottom w:val="none" w:sz="0" w:space="0" w:color="auto"/>
                <w:right w:val="none" w:sz="0" w:space="0" w:color="auto"/>
              </w:divBdr>
            </w:div>
            <w:div w:id="39440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665209">
      <w:bodyDiv w:val="1"/>
      <w:marLeft w:val="0"/>
      <w:marRight w:val="0"/>
      <w:marTop w:val="0"/>
      <w:marBottom w:val="0"/>
      <w:divBdr>
        <w:top w:val="none" w:sz="0" w:space="0" w:color="auto"/>
        <w:left w:val="none" w:sz="0" w:space="0" w:color="auto"/>
        <w:bottom w:val="none" w:sz="0" w:space="0" w:color="auto"/>
        <w:right w:val="none" w:sz="0" w:space="0" w:color="auto"/>
      </w:divBdr>
      <w:divsChild>
        <w:div w:id="302392020">
          <w:marLeft w:val="0"/>
          <w:marRight w:val="0"/>
          <w:marTop w:val="0"/>
          <w:marBottom w:val="0"/>
          <w:divBdr>
            <w:top w:val="none" w:sz="0" w:space="0" w:color="auto"/>
            <w:left w:val="none" w:sz="0" w:space="0" w:color="auto"/>
            <w:bottom w:val="none" w:sz="0" w:space="0" w:color="auto"/>
            <w:right w:val="none" w:sz="0" w:space="0" w:color="auto"/>
          </w:divBdr>
        </w:div>
      </w:divsChild>
    </w:div>
    <w:div w:id="740978699">
      <w:bodyDiv w:val="1"/>
      <w:marLeft w:val="0"/>
      <w:marRight w:val="0"/>
      <w:marTop w:val="0"/>
      <w:marBottom w:val="0"/>
      <w:divBdr>
        <w:top w:val="none" w:sz="0" w:space="0" w:color="auto"/>
        <w:left w:val="none" w:sz="0" w:space="0" w:color="auto"/>
        <w:bottom w:val="none" w:sz="0" w:space="0" w:color="auto"/>
        <w:right w:val="none" w:sz="0" w:space="0" w:color="auto"/>
      </w:divBdr>
    </w:div>
    <w:div w:id="772821764">
      <w:bodyDiv w:val="1"/>
      <w:marLeft w:val="0"/>
      <w:marRight w:val="0"/>
      <w:marTop w:val="0"/>
      <w:marBottom w:val="0"/>
      <w:divBdr>
        <w:top w:val="none" w:sz="0" w:space="0" w:color="auto"/>
        <w:left w:val="none" w:sz="0" w:space="0" w:color="auto"/>
        <w:bottom w:val="none" w:sz="0" w:space="0" w:color="auto"/>
        <w:right w:val="none" w:sz="0" w:space="0" w:color="auto"/>
      </w:divBdr>
    </w:div>
    <w:div w:id="776292205">
      <w:bodyDiv w:val="1"/>
      <w:marLeft w:val="0"/>
      <w:marRight w:val="0"/>
      <w:marTop w:val="0"/>
      <w:marBottom w:val="0"/>
      <w:divBdr>
        <w:top w:val="none" w:sz="0" w:space="0" w:color="auto"/>
        <w:left w:val="none" w:sz="0" w:space="0" w:color="auto"/>
        <w:bottom w:val="none" w:sz="0" w:space="0" w:color="auto"/>
        <w:right w:val="none" w:sz="0" w:space="0" w:color="auto"/>
      </w:divBdr>
    </w:div>
    <w:div w:id="785587851">
      <w:bodyDiv w:val="1"/>
      <w:marLeft w:val="0"/>
      <w:marRight w:val="0"/>
      <w:marTop w:val="0"/>
      <w:marBottom w:val="0"/>
      <w:divBdr>
        <w:top w:val="none" w:sz="0" w:space="0" w:color="auto"/>
        <w:left w:val="none" w:sz="0" w:space="0" w:color="auto"/>
        <w:bottom w:val="none" w:sz="0" w:space="0" w:color="auto"/>
        <w:right w:val="none" w:sz="0" w:space="0" w:color="auto"/>
      </w:divBdr>
    </w:div>
    <w:div w:id="821048218">
      <w:bodyDiv w:val="1"/>
      <w:marLeft w:val="0"/>
      <w:marRight w:val="0"/>
      <w:marTop w:val="0"/>
      <w:marBottom w:val="0"/>
      <w:divBdr>
        <w:top w:val="none" w:sz="0" w:space="0" w:color="auto"/>
        <w:left w:val="none" w:sz="0" w:space="0" w:color="auto"/>
        <w:bottom w:val="none" w:sz="0" w:space="0" w:color="auto"/>
        <w:right w:val="none" w:sz="0" w:space="0" w:color="auto"/>
      </w:divBdr>
    </w:div>
    <w:div w:id="839853802">
      <w:bodyDiv w:val="1"/>
      <w:marLeft w:val="0"/>
      <w:marRight w:val="0"/>
      <w:marTop w:val="0"/>
      <w:marBottom w:val="0"/>
      <w:divBdr>
        <w:top w:val="none" w:sz="0" w:space="0" w:color="auto"/>
        <w:left w:val="none" w:sz="0" w:space="0" w:color="auto"/>
        <w:bottom w:val="none" w:sz="0" w:space="0" w:color="auto"/>
        <w:right w:val="none" w:sz="0" w:space="0" w:color="auto"/>
      </w:divBdr>
      <w:divsChild>
        <w:div w:id="727994688">
          <w:marLeft w:val="0"/>
          <w:marRight w:val="-4980"/>
          <w:marTop w:val="0"/>
          <w:marBottom w:val="0"/>
          <w:divBdr>
            <w:top w:val="none" w:sz="0" w:space="0" w:color="auto"/>
            <w:left w:val="none" w:sz="0" w:space="0" w:color="auto"/>
            <w:bottom w:val="none" w:sz="0" w:space="0" w:color="auto"/>
            <w:right w:val="none" w:sz="0" w:space="0" w:color="auto"/>
          </w:divBdr>
          <w:divsChild>
            <w:div w:id="452483156">
              <w:marLeft w:val="0"/>
              <w:marRight w:val="0"/>
              <w:marTop w:val="0"/>
              <w:marBottom w:val="480"/>
              <w:divBdr>
                <w:top w:val="none" w:sz="0" w:space="0" w:color="auto"/>
                <w:left w:val="none" w:sz="0" w:space="0" w:color="auto"/>
                <w:bottom w:val="none" w:sz="0" w:space="0" w:color="auto"/>
                <w:right w:val="none" w:sz="0" w:space="0" w:color="auto"/>
              </w:divBdr>
              <w:divsChild>
                <w:div w:id="1589197840">
                  <w:marLeft w:val="0"/>
                  <w:marRight w:val="0"/>
                  <w:marTop w:val="0"/>
                  <w:marBottom w:val="0"/>
                  <w:divBdr>
                    <w:top w:val="single" w:sz="48" w:space="11" w:color="FAC553"/>
                    <w:left w:val="none" w:sz="0" w:space="0" w:color="auto"/>
                    <w:bottom w:val="none" w:sz="0" w:space="11" w:color="auto"/>
                    <w:right w:val="none" w:sz="0" w:space="0" w:color="auto"/>
                  </w:divBdr>
                </w:div>
                <w:div w:id="366875923">
                  <w:marLeft w:val="0"/>
                  <w:marRight w:val="0"/>
                  <w:marTop w:val="0"/>
                  <w:marBottom w:val="0"/>
                  <w:divBdr>
                    <w:top w:val="none" w:sz="0" w:space="0" w:color="auto"/>
                    <w:left w:val="none" w:sz="0" w:space="0" w:color="auto"/>
                    <w:bottom w:val="none" w:sz="0" w:space="0" w:color="auto"/>
                    <w:right w:val="none" w:sz="0" w:space="0" w:color="auto"/>
                  </w:divBdr>
                  <w:divsChild>
                    <w:div w:id="874972431">
                      <w:marLeft w:val="0"/>
                      <w:marRight w:val="0"/>
                      <w:marTop w:val="0"/>
                      <w:marBottom w:val="0"/>
                      <w:divBdr>
                        <w:top w:val="none" w:sz="0" w:space="0" w:color="auto"/>
                        <w:left w:val="none" w:sz="0" w:space="0" w:color="auto"/>
                        <w:bottom w:val="none" w:sz="0" w:space="0" w:color="auto"/>
                        <w:right w:val="none" w:sz="0" w:space="0" w:color="auto"/>
                      </w:divBdr>
                      <w:divsChild>
                        <w:div w:id="93428407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02095069">
                  <w:marLeft w:val="0"/>
                  <w:marRight w:val="0"/>
                  <w:marTop w:val="0"/>
                  <w:marBottom w:val="0"/>
                  <w:divBdr>
                    <w:top w:val="none" w:sz="0" w:space="0" w:color="auto"/>
                    <w:left w:val="none" w:sz="0" w:space="0" w:color="auto"/>
                    <w:bottom w:val="none" w:sz="0" w:space="0" w:color="auto"/>
                    <w:right w:val="none" w:sz="0" w:space="0" w:color="auto"/>
                  </w:divBdr>
                </w:div>
                <w:div w:id="161170243">
                  <w:marLeft w:val="0"/>
                  <w:marRight w:val="0"/>
                  <w:marTop w:val="0"/>
                  <w:marBottom w:val="0"/>
                  <w:divBdr>
                    <w:top w:val="none" w:sz="0" w:space="0" w:color="auto"/>
                    <w:left w:val="none" w:sz="0" w:space="0" w:color="auto"/>
                    <w:bottom w:val="none" w:sz="0" w:space="0" w:color="auto"/>
                    <w:right w:val="none" w:sz="0" w:space="0" w:color="auto"/>
                  </w:divBdr>
                  <w:divsChild>
                    <w:div w:id="2039164328">
                      <w:marLeft w:val="0"/>
                      <w:marRight w:val="0"/>
                      <w:marTop w:val="0"/>
                      <w:marBottom w:val="0"/>
                      <w:divBdr>
                        <w:top w:val="none" w:sz="0" w:space="0" w:color="auto"/>
                        <w:left w:val="none" w:sz="0" w:space="0" w:color="auto"/>
                        <w:bottom w:val="none" w:sz="0" w:space="0" w:color="auto"/>
                        <w:right w:val="none" w:sz="0" w:space="0" w:color="auto"/>
                      </w:divBdr>
                      <w:divsChild>
                        <w:div w:id="189215755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89764901">
                  <w:marLeft w:val="0"/>
                  <w:marRight w:val="0"/>
                  <w:marTop w:val="0"/>
                  <w:marBottom w:val="0"/>
                  <w:divBdr>
                    <w:top w:val="none" w:sz="0" w:space="0" w:color="auto"/>
                    <w:left w:val="none" w:sz="0" w:space="0" w:color="auto"/>
                    <w:bottom w:val="none" w:sz="0" w:space="0" w:color="auto"/>
                    <w:right w:val="none" w:sz="0" w:space="0" w:color="auto"/>
                  </w:divBdr>
                </w:div>
                <w:div w:id="1076322514">
                  <w:marLeft w:val="0"/>
                  <w:marRight w:val="0"/>
                  <w:marTop w:val="0"/>
                  <w:marBottom w:val="0"/>
                  <w:divBdr>
                    <w:top w:val="none" w:sz="0" w:space="0" w:color="auto"/>
                    <w:left w:val="none" w:sz="0" w:space="0" w:color="auto"/>
                    <w:bottom w:val="none" w:sz="0" w:space="0" w:color="auto"/>
                    <w:right w:val="none" w:sz="0" w:space="0" w:color="auto"/>
                  </w:divBdr>
                  <w:divsChild>
                    <w:div w:id="579827148">
                      <w:marLeft w:val="0"/>
                      <w:marRight w:val="0"/>
                      <w:marTop w:val="0"/>
                      <w:marBottom w:val="0"/>
                      <w:divBdr>
                        <w:top w:val="none" w:sz="0" w:space="0" w:color="auto"/>
                        <w:left w:val="none" w:sz="0" w:space="0" w:color="auto"/>
                        <w:bottom w:val="none" w:sz="0" w:space="0" w:color="auto"/>
                        <w:right w:val="none" w:sz="0" w:space="0" w:color="auto"/>
                      </w:divBdr>
                      <w:divsChild>
                        <w:div w:id="121650303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1116183">
                  <w:marLeft w:val="0"/>
                  <w:marRight w:val="0"/>
                  <w:marTop w:val="0"/>
                  <w:marBottom w:val="0"/>
                  <w:divBdr>
                    <w:top w:val="none" w:sz="0" w:space="0" w:color="auto"/>
                    <w:left w:val="none" w:sz="0" w:space="0" w:color="auto"/>
                    <w:bottom w:val="none" w:sz="0" w:space="0" w:color="auto"/>
                    <w:right w:val="none" w:sz="0" w:space="0" w:color="auto"/>
                  </w:divBdr>
                </w:div>
                <w:div w:id="1322004333">
                  <w:marLeft w:val="0"/>
                  <w:marRight w:val="0"/>
                  <w:marTop w:val="0"/>
                  <w:marBottom w:val="0"/>
                  <w:divBdr>
                    <w:top w:val="none" w:sz="0" w:space="0" w:color="auto"/>
                    <w:left w:val="none" w:sz="0" w:space="0" w:color="auto"/>
                    <w:bottom w:val="none" w:sz="0" w:space="0" w:color="auto"/>
                    <w:right w:val="none" w:sz="0" w:space="0" w:color="auto"/>
                  </w:divBdr>
                  <w:divsChild>
                    <w:div w:id="31156460">
                      <w:marLeft w:val="0"/>
                      <w:marRight w:val="0"/>
                      <w:marTop w:val="0"/>
                      <w:marBottom w:val="0"/>
                      <w:divBdr>
                        <w:top w:val="none" w:sz="0" w:space="0" w:color="auto"/>
                        <w:left w:val="none" w:sz="0" w:space="0" w:color="auto"/>
                        <w:bottom w:val="none" w:sz="0" w:space="0" w:color="auto"/>
                        <w:right w:val="none" w:sz="0" w:space="0" w:color="auto"/>
                      </w:divBdr>
                      <w:divsChild>
                        <w:div w:id="78172731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3218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368402">
      <w:bodyDiv w:val="1"/>
      <w:marLeft w:val="0"/>
      <w:marRight w:val="0"/>
      <w:marTop w:val="0"/>
      <w:marBottom w:val="0"/>
      <w:divBdr>
        <w:top w:val="none" w:sz="0" w:space="0" w:color="auto"/>
        <w:left w:val="none" w:sz="0" w:space="0" w:color="auto"/>
        <w:bottom w:val="none" w:sz="0" w:space="0" w:color="auto"/>
        <w:right w:val="none" w:sz="0" w:space="0" w:color="auto"/>
      </w:divBdr>
    </w:div>
    <w:div w:id="903562245">
      <w:bodyDiv w:val="1"/>
      <w:marLeft w:val="0"/>
      <w:marRight w:val="0"/>
      <w:marTop w:val="0"/>
      <w:marBottom w:val="0"/>
      <w:divBdr>
        <w:top w:val="none" w:sz="0" w:space="0" w:color="auto"/>
        <w:left w:val="none" w:sz="0" w:space="0" w:color="auto"/>
        <w:bottom w:val="none" w:sz="0" w:space="0" w:color="auto"/>
        <w:right w:val="none" w:sz="0" w:space="0" w:color="auto"/>
      </w:divBdr>
    </w:div>
    <w:div w:id="928931188">
      <w:bodyDiv w:val="1"/>
      <w:marLeft w:val="0"/>
      <w:marRight w:val="0"/>
      <w:marTop w:val="0"/>
      <w:marBottom w:val="0"/>
      <w:divBdr>
        <w:top w:val="none" w:sz="0" w:space="0" w:color="auto"/>
        <w:left w:val="none" w:sz="0" w:space="0" w:color="auto"/>
        <w:bottom w:val="none" w:sz="0" w:space="0" w:color="auto"/>
        <w:right w:val="none" w:sz="0" w:space="0" w:color="auto"/>
      </w:divBdr>
    </w:div>
    <w:div w:id="964120668">
      <w:bodyDiv w:val="1"/>
      <w:marLeft w:val="0"/>
      <w:marRight w:val="0"/>
      <w:marTop w:val="0"/>
      <w:marBottom w:val="0"/>
      <w:divBdr>
        <w:top w:val="none" w:sz="0" w:space="0" w:color="auto"/>
        <w:left w:val="none" w:sz="0" w:space="0" w:color="auto"/>
        <w:bottom w:val="none" w:sz="0" w:space="0" w:color="auto"/>
        <w:right w:val="none" w:sz="0" w:space="0" w:color="auto"/>
      </w:divBdr>
    </w:div>
    <w:div w:id="971520889">
      <w:bodyDiv w:val="1"/>
      <w:marLeft w:val="0"/>
      <w:marRight w:val="0"/>
      <w:marTop w:val="0"/>
      <w:marBottom w:val="0"/>
      <w:divBdr>
        <w:top w:val="none" w:sz="0" w:space="0" w:color="auto"/>
        <w:left w:val="none" w:sz="0" w:space="0" w:color="auto"/>
        <w:bottom w:val="none" w:sz="0" w:space="0" w:color="auto"/>
        <w:right w:val="none" w:sz="0" w:space="0" w:color="auto"/>
      </w:divBdr>
    </w:div>
    <w:div w:id="982151835">
      <w:bodyDiv w:val="1"/>
      <w:marLeft w:val="0"/>
      <w:marRight w:val="0"/>
      <w:marTop w:val="0"/>
      <w:marBottom w:val="0"/>
      <w:divBdr>
        <w:top w:val="none" w:sz="0" w:space="0" w:color="auto"/>
        <w:left w:val="none" w:sz="0" w:space="0" w:color="auto"/>
        <w:bottom w:val="none" w:sz="0" w:space="0" w:color="auto"/>
        <w:right w:val="none" w:sz="0" w:space="0" w:color="auto"/>
      </w:divBdr>
    </w:div>
    <w:div w:id="983780984">
      <w:bodyDiv w:val="1"/>
      <w:marLeft w:val="0"/>
      <w:marRight w:val="0"/>
      <w:marTop w:val="0"/>
      <w:marBottom w:val="0"/>
      <w:divBdr>
        <w:top w:val="none" w:sz="0" w:space="0" w:color="auto"/>
        <w:left w:val="none" w:sz="0" w:space="0" w:color="auto"/>
        <w:bottom w:val="none" w:sz="0" w:space="0" w:color="auto"/>
        <w:right w:val="none" w:sz="0" w:space="0" w:color="auto"/>
      </w:divBdr>
      <w:divsChild>
        <w:div w:id="1695156774">
          <w:marLeft w:val="0"/>
          <w:marRight w:val="0"/>
          <w:marTop w:val="0"/>
          <w:marBottom w:val="0"/>
          <w:divBdr>
            <w:top w:val="none" w:sz="0" w:space="0" w:color="auto"/>
            <w:left w:val="none" w:sz="0" w:space="0" w:color="auto"/>
            <w:bottom w:val="none" w:sz="0" w:space="0" w:color="auto"/>
            <w:right w:val="none" w:sz="0" w:space="0" w:color="auto"/>
          </w:divBdr>
          <w:divsChild>
            <w:div w:id="1711832105">
              <w:marLeft w:val="0"/>
              <w:marRight w:val="0"/>
              <w:marTop w:val="0"/>
              <w:marBottom w:val="0"/>
              <w:divBdr>
                <w:top w:val="none" w:sz="0" w:space="0" w:color="auto"/>
                <w:left w:val="none" w:sz="0" w:space="0" w:color="auto"/>
                <w:bottom w:val="none" w:sz="0" w:space="0" w:color="auto"/>
                <w:right w:val="none" w:sz="0" w:space="0" w:color="auto"/>
              </w:divBdr>
              <w:divsChild>
                <w:div w:id="893543230">
                  <w:marLeft w:val="0"/>
                  <w:marRight w:val="0"/>
                  <w:marTop w:val="0"/>
                  <w:marBottom w:val="0"/>
                  <w:divBdr>
                    <w:top w:val="none" w:sz="0" w:space="0" w:color="auto"/>
                    <w:left w:val="none" w:sz="0" w:space="0" w:color="auto"/>
                    <w:bottom w:val="none" w:sz="0" w:space="0" w:color="auto"/>
                    <w:right w:val="none" w:sz="0" w:space="0" w:color="auto"/>
                  </w:divBdr>
                  <w:divsChild>
                    <w:div w:id="236987703">
                      <w:marLeft w:val="0"/>
                      <w:marRight w:val="0"/>
                      <w:marTop w:val="0"/>
                      <w:marBottom w:val="0"/>
                      <w:divBdr>
                        <w:top w:val="none" w:sz="0" w:space="0" w:color="auto"/>
                        <w:left w:val="none" w:sz="0" w:space="0" w:color="auto"/>
                        <w:bottom w:val="none" w:sz="0" w:space="0" w:color="auto"/>
                        <w:right w:val="none" w:sz="0" w:space="0" w:color="auto"/>
                      </w:divBdr>
                      <w:divsChild>
                        <w:div w:id="638532753">
                          <w:marLeft w:val="0"/>
                          <w:marRight w:val="0"/>
                          <w:marTop w:val="0"/>
                          <w:marBottom w:val="0"/>
                          <w:divBdr>
                            <w:top w:val="single" w:sz="6" w:space="12" w:color="E2E2E2"/>
                            <w:left w:val="none" w:sz="0" w:space="0" w:color="auto"/>
                            <w:bottom w:val="none" w:sz="0" w:space="0" w:color="auto"/>
                            <w:right w:val="none" w:sz="0" w:space="0" w:color="auto"/>
                          </w:divBdr>
                          <w:divsChild>
                            <w:div w:id="34544276">
                              <w:marLeft w:val="0"/>
                              <w:marRight w:val="0"/>
                              <w:marTop w:val="0"/>
                              <w:marBottom w:val="0"/>
                              <w:divBdr>
                                <w:top w:val="none" w:sz="0" w:space="0" w:color="auto"/>
                                <w:left w:val="none" w:sz="0" w:space="0" w:color="auto"/>
                                <w:bottom w:val="none" w:sz="0" w:space="0" w:color="auto"/>
                                <w:right w:val="none" w:sz="0" w:space="0" w:color="auto"/>
                              </w:divBdr>
                              <w:divsChild>
                                <w:div w:id="2035769170">
                                  <w:marLeft w:val="0"/>
                                  <w:marRight w:val="0"/>
                                  <w:marTop w:val="0"/>
                                  <w:marBottom w:val="0"/>
                                  <w:divBdr>
                                    <w:top w:val="none" w:sz="0" w:space="0" w:color="auto"/>
                                    <w:left w:val="none" w:sz="0" w:space="0" w:color="auto"/>
                                    <w:bottom w:val="none" w:sz="0" w:space="0" w:color="auto"/>
                                    <w:right w:val="none" w:sz="0" w:space="0" w:color="auto"/>
                                  </w:divBdr>
                                  <w:divsChild>
                                    <w:div w:id="1902402499">
                                      <w:marLeft w:val="0"/>
                                      <w:marRight w:val="0"/>
                                      <w:marTop w:val="0"/>
                                      <w:marBottom w:val="0"/>
                                      <w:divBdr>
                                        <w:top w:val="none" w:sz="0" w:space="0" w:color="auto"/>
                                        <w:left w:val="none" w:sz="0" w:space="0" w:color="auto"/>
                                        <w:bottom w:val="none" w:sz="0" w:space="0" w:color="auto"/>
                                        <w:right w:val="none" w:sz="0" w:space="0" w:color="auto"/>
                                      </w:divBdr>
                                      <w:divsChild>
                                        <w:div w:id="1538272349">
                                          <w:marLeft w:val="0"/>
                                          <w:marRight w:val="0"/>
                                          <w:marTop w:val="0"/>
                                          <w:marBottom w:val="0"/>
                                          <w:divBdr>
                                            <w:top w:val="none" w:sz="0" w:space="0" w:color="auto"/>
                                            <w:left w:val="none" w:sz="0" w:space="0" w:color="auto"/>
                                            <w:bottom w:val="none" w:sz="0" w:space="0" w:color="auto"/>
                                            <w:right w:val="none" w:sz="0" w:space="0" w:color="auto"/>
                                          </w:divBdr>
                                          <w:divsChild>
                                            <w:div w:id="686754945">
                                              <w:marLeft w:val="0"/>
                                              <w:marRight w:val="0"/>
                                              <w:marTop w:val="0"/>
                                              <w:marBottom w:val="240"/>
                                              <w:divBdr>
                                                <w:top w:val="none" w:sz="0" w:space="0" w:color="auto"/>
                                                <w:left w:val="none" w:sz="0" w:space="0" w:color="auto"/>
                                                <w:bottom w:val="none" w:sz="0" w:space="0" w:color="auto"/>
                                                <w:right w:val="none" w:sz="0" w:space="0" w:color="auto"/>
                                              </w:divBdr>
                                            </w:div>
                                            <w:div w:id="872613573">
                                              <w:marLeft w:val="0"/>
                                              <w:marRight w:val="0"/>
                                              <w:marTop w:val="0"/>
                                              <w:marBottom w:val="240"/>
                                              <w:divBdr>
                                                <w:top w:val="none" w:sz="0" w:space="0" w:color="auto"/>
                                                <w:left w:val="none" w:sz="0" w:space="0" w:color="auto"/>
                                                <w:bottom w:val="none" w:sz="0" w:space="0" w:color="auto"/>
                                                <w:right w:val="none" w:sz="0" w:space="0" w:color="auto"/>
                                              </w:divBdr>
                                            </w:div>
                                            <w:div w:id="1270771779">
                                              <w:marLeft w:val="0"/>
                                              <w:marRight w:val="0"/>
                                              <w:marTop w:val="0"/>
                                              <w:marBottom w:val="240"/>
                                              <w:divBdr>
                                                <w:top w:val="none" w:sz="0" w:space="0" w:color="auto"/>
                                                <w:left w:val="none" w:sz="0" w:space="0" w:color="auto"/>
                                                <w:bottom w:val="none" w:sz="0" w:space="0" w:color="auto"/>
                                                <w:right w:val="none" w:sz="0" w:space="0" w:color="auto"/>
                                              </w:divBdr>
                                            </w:div>
                                            <w:div w:id="1598098648">
                                              <w:marLeft w:val="0"/>
                                              <w:marRight w:val="0"/>
                                              <w:marTop w:val="0"/>
                                              <w:marBottom w:val="240"/>
                                              <w:divBdr>
                                                <w:top w:val="none" w:sz="0" w:space="0" w:color="auto"/>
                                                <w:left w:val="none" w:sz="0" w:space="0" w:color="auto"/>
                                                <w:bottom w:val="none" w:sz="0" w:space="0" w:color="auto"/>
                                                <w:right w:val="none" w:sz="0" w:space="0" w:color="auto"/>
                                              </w:divBdr>
                                            </w:div>
                                            <w:div w:id="1201169717">
                                              <w:marLeft w:val="0"/>
                                              <w:marRight w:val="0"/>
                                              <w:marTop w:val="0"/>
                                              <w:marBottom w:val="240"/>
                                              <w:divBdr>
                                                <w:top w:val="none" w:sz="0" w:space="0" w:color="auto"/>
                                                <w:left w:val="none" w:sz="0" w:space="0" w:color="auto"/>
                                                <w:bottom w:val="none" w:sz="0" w:space="0" w:color="auto"/>
                                                <w:right w:val="none" w:sz="0" w:space="0" w:color="auto"/>
                                              </w:divBdr>
                                            </w:div>
                                            <w:div w:id="1282374917">
                                              <w:marLeft w:val="0"/>
                                              <w:marRight w:val="0"/>
                                              <w:marTop w:val="0"/>
                                              <w:marBottom w:val="240"/>
                                              <w:divBdr>
                                                <w:top w:val="none" w:sz="0" w:space="0" w:color="auto"/>
                                                <w:left w:val="none" w:sz="0" w:space="0" w:color="auto"/>
                                                <w:bottom w:val="none" w:sz="0" w:space="0" w:color="auto"/>
                                                <w:right w:val="none" w:sz="0" w:space="0" w:color="auto"/>
                                              </w:divBdr>
                                            </w:div>
                                            <w:div w:id="1205749385">
                                              <w:marLeft w:val="0"/>
                                              <w:marRight w:val="0"/>
                                              <w:marTop w:val="0"/>
                                              <w:marBottom w:val="240"/>
                                              <w:divBdr>
                                                <w:top w:val="none" w:sz="0" w:space="0" w:color="auto"/>
                                                <w:left w:val="none" w:sz="0" w:space="0" w:color="auto"/>
                                                <w:bottom w:val="none" w:sz="0" w:space="0" w:color="auto"/>
                                                <w:right w:val="none" w:sz="0" w:space="0" w:color="auto"/>
                                              </w:divBdr>
                                            </w:div>
                                            <w:div w:id="3480660">
                                              <w:marLeft w:val="0"/>
                                              <w:marRight w:val="0"/>
                                              <w:marTop w:val="0"/>
                                              <w:marBottom w:val="240"/>
                                              <w:divBdr>
                                                <w:top w:val="none" w:sz="0" w:space="0" w:color="auto"/>
                                                <w:left w:val="none" w:sz="0" w:space="0" w:color="auto"/>
                                                <w:bottom w:val="none" w:sz="0" w:space="0" w:color="auto"/>
                                                <w:right w:val="none" w:sz="0" w:space="0" w:color="auto"/>
                                              </w:divBdr>
                                            </w:div>
                                            <w:div w:id="1085958724">
                                              <w:marLeft w:val="0"/>
                                              <w:marRight w:val="0"/>
                                              <w:marTop w:val="0"/>
                                              <w:marBottom w:val="0"/>
                                              <w:divBdr>
                                                <w:top w:val="none" w:sz="0" w:space="0" w:color="auto"/>
                                                <w:left w:val="none" w:sz="0" w:space="0" w:color="auto"/>
                                                <w:bottom w:val="none" w:sz="0" w:space="0" w:color="auto"/>
                                                <w:right w:val="none" w:sz="0" w:space="0" w:color="auto"/>
                                              </w:divBdr>
                                              <w:divsChild>
                                                <w:div w:id="183560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45735449">
          <w:marLeft w:val="0"/>
          <w:marRight w:val="0"/>
          <w:marTop w:val="0"/>
          <w:marBottom w:val="0"/>
          <w:divBdr>
            <w:top w:val="none" w:sz="0" w:space="0" w:color="auto"/>
            <w:left w:val="none" w:sz="0" w:space="0" w:color="auto"/>
            <w:bottom w:val="none" w:sz="0" w:space="0" w:color="auto"/>
            <w:right w:val="none" w:sz="0" w:space="0" w:color="auto"/>
          </w:divBdr>
          <w:divsChild>
            <w:div w:id="840198213">
              <w:marLeft w:val="0"/>
              <w:marRight w:val="0"/>
              <w:marTop w:val="0"/>
              <w:marBottom w:val="0"/>
              <w:divBdr>
                <w:top w:val="none" w:sz="0" w:space="0" w:color="auto"/>
                <w:left w:val="none" w:sz="0" w:space="0" w:color="auto"/>
                <w:bottom w:val="none" w:sz="0" w:space="0" w:color="auto"/>
                <w:right w:val="none" w:sz="0" w:space="0" w:color="auto"/>
              </w:divBdr>
              <w:divsChild>
                <w:div w:id="701593413">
                  <w:marLeft w:val="0"/>
                  <w:marRight w:val="0"/>
                  <w:marTop w:val="0"/>
                  <w:marBottom w:val="0"/>
                  <w:divBdr>
                    <w:top w:val="single" w:sz="6" w:space="14" w:color="E2E2E2"/>
                    <w:left w:val="none" w:sz="0" w:space="0" w:color="auto"/>
                    <w:bottom w:val="none" w:sz="0" w:space="0" w:color="auto"/>
                    <w:right w:val="none" w:sz="0" w:space="0" w:color="auto"/>
                  </w:divBdr>
                  <w:divsChild>
                    <w:div w:id="1502817217">
                      <w:marLeft w:val="0"/>
                      <w:marRight w:val="0"/>
                      <w:marTop w:val="0"/>
                      <w:marBottom w:val="0"/>
                      <w:divBdr>
                        <w:top w:val="none" w:sz="0" w:space="0" w:color="auto"/>
                        <w:left w:val="none" w:sz="0" w:space="0" w:color="auto"/>
                        <w:bottom w:val="none" w:sz="0" w:space="0" w:color="auto"/>
                        <w:right w:val="none" w:sz="0" w:space="0" w:color="auto"/>
                      </w:divBdr>
                      <w:divsChild>
                        <w:div w:id="1530028765">
                          <w:marLeft w:val="0"/>
                          <w:marRight w:val="0"/>
                          <w:marTop w:val="0"/>
                          <w:marBottom w:val="0"/>
                          <w:divBdr>
                            <w:top w:val="none" w:sz="0" w:space="0" w:color="auto"/>
                            <w:left w:val="none" w:sz="0" w:space="0" w:color="auto"/>
                            <w:bottom w:val="none" w:sz="0" w:space="0" w:color="auto"/>
                            <w:right w:val="none" w:sz="0" w:space="0" w:color="auto"/>
                          </w:divBdr>
                          <w:divsChild>
                            <w:div w:id="1996299622">
                              <w:marLeft w:val="0"/>
                              <w:marRight w:val="0"/>
                              <w:marTop w:val="0"/>
                              <w:marBottom w:val="0"/>
                              <w:divBdr>
                                <w:top w:val="none" w:sz="0" w:space="0" w:color="auto"/>
                                <w:left w:val="none" w:sz="0" w:space="0" w:color="auto"/>
                                <w:bottom w:val="none" w:sz="0" w:space="0" w:color="auto"/>
                                <w:right w:val="none" w:sz="0" w:space="0" w:color="auto"/>
                              </w:divBdr>
                              <w:divsChild>
                                <w:div w:id="978613051">
                                  <w:marLeft w:val="0"/>
                                  <w:marRight w:val="0"/>
                                  <w:marTop w:val="0"/>
                                  <w:marBottom w:val="0"/>
                                  <w:divBdr>
                                    <w:top w:val="none" w:sz="0" w:space="0" w:color="auto"/>
                                    <w:left w:val="none" w:sz="0" w:space="0" w:color="auto"/>
                                    <w:bottom w:val="none" w:sz="0" w:space="0" w:color="auto"/>
                                    <w:right w:val="none" w:sz="0" w:space="0" w:color="auto"/>
                                  </w:divBdr>
                                  <w:divsChild>
                                    <w:div w:id="1255894686">
                                      <w:marLeft w:val="0"/>
                                      <w:marRight w:val="0"/>
                                      <w:marTop w:val="0"/>
                                      <w:marBottom w:val="0"/>
                                      <w:divBdr>
                                        <w:top w:val="none" w:sz="0" w:space="0" w:color="auto"/>
                                        <w:left w:val="none" w:sz="0" w:space="0" w:color="auto"/>
                                        <w:bottom w:val="none" w:sz="0" w:space="0" w:color="auto"/>
                                        <w:right w:val="none" w:sz="0" w:space="0" w:color="auto"/>
                                      </w:divBdr>
                                    </w:div>
                                  </w:divsChild>
                                </w:div>
                                <w:div w:id="385568597">
                                  <w:marLeft w:val="0"/>
                                  <w:marRight w:val="0"/>
                                  <w:marTop w:val="0"/>
                                  <w:marBottom w:val="0"/>
                                  <w:divBdr>
                                    <w:top w:val="none" w:sz="0" w:space="0" w:color="auto"/>
                                    <w:left w:val="none" w:sz="0" w:space="0" w:color="auto"/>
                                    <w:bottom w:val="none" w:sz="0" w:space="0" w:color="auto"/>
                                    <w:right w:val="none" w:sz="0" w:space="0" w:color="auto"/>
                                  </w:divBdr>
                                  <w:divsChild>
                                    <w:div w:id="1137213436">
                                      <w:marLeft w:val="0"/>
                                      <w:marRight w:val="0"/>
                                      <w:marTop w:val="0"/>
                                      <w:marBottom w:val="0"/>
                                      <w:divBdr>
                                        <w:top w:val="none" w:sz="0" w:space="0" w:color="auto"/>
                                        <w:left w:val="none" w:sz="0" w:space="0" w:color="auto"/>
                                        <w:bottom w:val="none" w:sz="0" w:space="0" w:color="auto"/>
                                        <w:right w:val="none" w:sz="0" w:space="0" w:color="auto"/>
                                      </w:divBdr>
                                    </w:div>
                                  </w:divsChild>
                                </w:div>
                                <w:div w:id="1652447154">
                                  <w:marLeft w:val="0"/>
                                  <w:marRight w:val="0"/>
                                  <w:marTop w:val="0"/>
                                  <w:marBottom w:val="0"/>
                                  <w:divBdr>
                                    <w:top w:val="none" w:sz="0" w:space="0" w:color="auto"/>
                                    <w:left w:val="none" w:sz="0" w:space="0" w:color="auto"/>
                                    <w:bottom w:val="none" w:sz="0" w:space="0" w:color="auto"/>
                                    <w:right w:val="none" w:sz="0" w:space="0" w:color="auto"/>
                                  </w:divBdr>
                                  <w:divsChild>
                                    <w:div w:id="512115763">
                                      <w:marLeft w:val="0"/>
                                      <w:marRight w:val="0"/>
                                      <w:marTop w:val="0"/>
                                      <w:marBottom w:val="0"/>
                                      <w:divBdr>
                                        <w:top w:val="none" w:sz="0" w:space="0" w:color="auto"/>
                                        <w:left w:val="none" w:sz="0" w:space="0" w:color="auto"/>
                                        <w:bottom w:val="none" w:sz="0" w:space="0" w:color="auto"/>
                                        <w:right w:val="none" w:sz="0" w:space="0" w:color="auto"/>
                                      </w:divBdr>
                                    </w:div>
                                  </w:divsChild>
                                </w:div>
                                <w:div w:id="1763793246">
                                  <w:marLeft w:val="0"/>
                                  <w:marRight w:val="0"/>
                                  <w:marTop w:val="0"/>
                                  <w:marBottom w:val="0"/>
                                  <w:divBdr>
                                    <w:top w:val="none" w:sz="0" w:space="0" w:color="auto"/>
                                    <w:left w:val="none" w:sz="0" w:space="0" w:color="auto"/>
                                    <w:bottom w:val="none" w:sz="0" w:space="0" w:color="auto"/>
                                    <w:right w:val="none" w:sz="0" w:space="0" w:color="auto"/>
                                  </w:divBdr>
                                  <w:divsChild>
                                    <w:div w:id="2024669333">
                                      <w:marLeft w:val="0"/>
                                      <w:marRight w:val="0"/>
                                      <w:marTop w:val="0"/>
                                      <w:marBottom w:val="0"/>
                                      <w:divBdr>
                                        <w:top w:val="none" w:sz="0" w:space="0" w:color="auto"/>
                                        <w:left w:val="none" w:sz="0" w:space="0" w:color="auto"/>
                                        <w:bottom w:val="none" w:sz="0" w:space="0" w:color="auto"/>
                                        <w:right w:val="none" w:sz="0" w:space="0" w:color="auto"/>
                                      </w:divBdr>
                                    </w:div>
                                  </w:divsChild>
                                </w:div>
                                <w:div w:id="844324303">
                                  <w:marLeft w:val="0"/>
                                  <w:marRight w:val="0"/>
                                  <w:marTop w:val="0"/>
                                  <w:marBottom w:val="0"/>
                                  <w:divBdr>
                                    <w:top w:val="none" w:sz="0" w:space="0" w:color="auto"/>
                                    <w:left w:val="none" w:sz="0" w:space="0" w:color="auto"/>
                                    <w:bottom w:val="none" w:sz="0" w:space="0" w:color="auto"/>
                                    <w:right w:val="none" w:sz="0" w:space="0" w:color="auto"/>
                                  </w:divBdr>
                                  <w:divsChild>
                                    <w:div w:id="20710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701547">
          <w:marLeft w:val="0"/>
          <w:marRight w:val="0"/>
          <w:marTop w:val="0"/>
          <w:marBottom w:val="0"/>
          <w:divBdr>
            <w:top w:val="none" w:sz="0" w:space="0" w:color="auto"/>
            <w:left w:val="none" w:sz="0" w:space="0" w:color="auto"/>
            <w:bottom w:val="none" w:sz="0" w:space="0" w:color="auto"/>
            <w:right w:val="none" w:sz="0" w:space="0" w:color="auto"/>
          </w:divBdr>
          <w:divsChild>
            <w:div w:id="1662807975">
              <w:marLeft w:val="0"/>
              <w:marRight w:val="0"/>
              <w:marTop w:val="0"/>
              <w:marBottom w:val="0"/>
              <w:divBdr>
                <w:top w:val="none" w:sz="0" w:space="0" w:color="auto"/>
                <w:left w:val="none" w:sz="0" w:space="0" w:color="auto"/>
                <w:bottom w:val="none" w:sz="0" w:space="0" w:color="auto"/>
                <w:right w:val="none" w:sz="0" w:space="0" w:color="auto"/>
              </w:divBdr>
              <w:divsChild>
                <w:div w:id="1661157403">
                  <w:marLeft w:val="0"/>
                  <w:marRight w:val="0"/>
                  <w:marTop w:val="0"/>
                  <w:marBottom w:val="0"/>
                  <w:divBdr>
                    <w:top w:val="none" w:sz="0" w:space="0" w:color="auto"/>
                    <w:left w:val="none" w:sz="0" w:space="0" w:color="auto"/>
                    <w:bottom w:val="none" w:sz="0" w:space="0" w:color="auto"/>
                    <w:right w:val="none" w:sz="0" w:space="0" w:color="auto"/>
                  </w:divBdr>
                  <w:divsChild>
                    <w:div w:id="1773083766">
                      <w:marLeft w:val="0"/>
                      <w:marRight w:val="0"/>
                      <w:marTop w:val="0"/>
                      <w:marBottom w:val="0"/>
                      <w:divBdr>
                        <w:top w:val="none" w:sz="0" w:space="0" w:color="auto"/>
                        <w:left w:val="none" w:sz="0" w:space="0" w:color="auto"/>
                        <w:bottom w:val="none" w:sz="0" w:space="0" w:color="auto"/>
                        <w:right w:val="none" w:sz="0" w:space="0" w:color="auto"/>
                      </w:divBdr>
                      <w:divsChild>
                        <w:div w:id="226845932">
                          <w:marLeft w:val="0"/>
                          <w:marRight w:val="0"/>
                          <w:marTop w:val="0"/>
                          <w:marBottom w:val="0"/>
                          <w:divBdr>
                            <w:top w:val="single" w:sz="6" w:space="12" w:color="E2E2E2"/>
                            <w:left w:val="none" w:sz="0" w:space="0" w:color="auto"/>
                            <w:bottom w:val="none" w:sz="0" w:space="0" w:color="auto"/>
                            <w:right w:val="none" w:sz="0" w:space="0" w:color="auto"/>
                          </w:divBdr>
                          <w:divsChild>
                            <w:div w:id="115177727">
                              <w:marLeft w:val="0"/>
                              <w:marRight w:val="0"/>
                              <w:marTop w:val="0"/>
                              <w:marBottom w:val="0"/>
                              <w:divBdr>
                                <w:top w:val="none" w:sz="0" w:space="0" w:color="auto"/>
                                <w:left w:val="none" w:sz="0" w:space="0" w:color="auto"/>
                                <w:bottom w:val="none" w:sz="0" w:space="0" w:color="auto"/>
                                <w:right w:val="none" w:sz="0" w:space="0" w:color="auto"/>
                              </w:divBdr>
                              <w:divsChild>
                                <w:div w:id="2135588490">
                                  <w:marLeft w:val="0"/>
                                  <w:marRight w:val="0"/>
                                  <w:marTop w:val="0"/>
                                  <w:marBottom w:val="75"/>
                                  <w:divBdr>
                                    <w:top w:val="none" w:sz="0" w:space="0" w:color="auto"/>
                                    <w:left w:val="none" w:sz="0" w:space="0" w:color="auto"/>
                                    <w:bottom w:val="none" w:sz="0" w:space="0" w:color="auto"/>
                                    <w:right w:val="none" w:sz="0" w:space="0" w:color="auto"/>
                                  </w:divBdr>
                                  <w:divsChild>
                                    <w:div w:id="888807416">
                                      <w:marLeft w:val="0"/>
                                      <w:marRight w:val="0"/>
                                      <w:marTop w:val="0"/>
                                      <w:marBottom w:val="0"/>
                                      <w:divBdr>
                                        <w:top w:val="none" w:sz="0" w:space="0" w:color="auto"/>
                                        <w:left w:val="none" w:sz="0" w:space="0" w:color="auto"/>
                                        <w:bottom w:val="none" w:sz="0" w:space="0" w:color="auto"/>
                                        <w:right w:val="none" w:sz="0" w:space="0" w:color="auto"/>
                                      </w:divBdr>
                                      <w:divsChild>
                                        <w:div w:id="2044741289">
                                          <w:marLeft w:val="0"/>
                                          <w:marRight w:val="0"/>
                                          <w:marTop w:val="0"/>
                                          <w:marBottom w:val="0"/>
                                          <w:divBdr>
                                            <w:top w:val="none" w:sz="0" w:space="0" w:color="auto"/>
                                            <w:left w:val="none" w:sz="0" w:space="0" w:color="auto"/>
                                            <w:bottom w:val="none" w:sz="0" w:space="0" w:color="auto"/>
                                            <w:right w:val="none" w:sz="0" w:space="0" w:color="auto"/>
                                          </w:divBdr>
                                          <w:divsChild>
                                            <w:div w:id="1272740178">
                                              <w:marLeft w:val="0"/>
                                              <w:marRight w:val="0"/>
                                              <w:marTop w:val="0"/>
                                              <w:marBottom w:val="0"/>
                                              <w:divBdr>
                                                <w:top w:val="none" w:sz="0" w:space="0" w:color="auto"/>
                                                <w:left w:val="none" w:sz="0" w:space="0" w:color="auto"/>
                                                <w:bottom w:val="none" w:sz="0" w:space="0" w:color="auto"/>
                                                <w:right w:val="none" w:sz="0" w:space="0" w:color="auto"/>
                                              </w:divBdr>
                                            </w:div>
                                          </w:divsChild>
                                        </w:div>
                                        <w:div w:id="512495248">
                                          <w:marLeft w:val="0"/>
                                          <w:marRight w:val="0"/>
                                          <w:marTop w:val="0"/>
                                          <w:marBottom w:val="0"/>
                                          <w:divBdr>
                                            <w:top w:val="none" w:sz="0" w:space="0" w:color="auto"/>
                                            <w:left w:val="none" w:sz="0" w:space="0" w:color="auto"/>
                                            <w:bottom w:val="none" w:sz="0" w:space="0" w:color="auto"/>
                                            <w:right w:val="none" w:sz="0" w:space="0" w:color="auto"/>
                                          </w:divBdr>
                                          <w:divsChild>
                                            <w:div w:id="282150584">
                                              <w:marLeft w:val="0"/>
                                              <w:marRight w:val="0"/>
                                              <w:marTop w:val="0"/>
                                              <w:marBottom w:val="0"/>
                                              <w:divBdr>
                                                <w:top w:val="none" w:sz="0" w:space="0" w:color="auto"/>
                                                <w:left w:val="none" w:sz="0" w:space="0" w:color="auto"/>
                                                <w:bottom w:val="none" w:sz="0" w:space="0" w:color="auto"/>
                                                <w:right w:val="none" w:sz="0" w:space="0" w:color="auto"/>
                                              </w:divBdr>
                                              <w:divsChild>
                                                <w:div w:id="1820269710">
                                                  <w:marLeft w:val="0"/>
                                                  <w:marRight w:val="0"/>
                                                  <w:marTop w:val="0"/>
                                                  <w:marBottom w:val="0"/>
                                                  <w:divBdr>
                                                    <w:top w:val="none" w:sz="0" w:space="0" w:color="auto"/>
                                                    <w:left w:val="none" w:sz="0" w:space="0" w:color="auto"/>
                                                    <w:bottom w:val="none" w:sz="0" w:space="0" w:color="auto"/>
                                                    <w:right w:val="none" w:sz="0" w:space="0" w:color="auto"/>
                                                  </w:divBdr>
                                                  <w:divsChild>
                                                    <w:div w:id="182446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41954">
                                  <w:marLeft w:val="0"/>
                                  <w:marRight w:val="0"/>
                                  <w:marTop w:val="0"/>
                                  <w:marBottom w:val="0"/>
                                  <w:divBdr>
                                    <w:top w:val="none" w:sz="0" w:space="0" w:color="auto"/>
                                    <w:left w:val="none" w:sz="0" w:space="0" w:color="auto"/>
                                    <w:bottom w:val="none" w:sz="0" w:space="0" w:color="auto"/>
                                    <w:right w:val="none" w:sz="0" w:space="0" w:color="auto"/>
                                  </w:divBdr>
                                  <w:divsChild>
                                    <w:div w:id="412944298">
                                      <w:marLeft w:val="0"/>
                                      <w:marRight w:val="0"/>
                                      <w:marTop w:val="0"/>
                                      <w:marBottom w:val="0"/>
                                      <w:divBdr>
                                        <w:top w:val="none" w:sz="0" w:space="0" w:color="auto"/>
                                        <w:left w:val="none" w:sz="0" w:space="0" w:color="auto"/>
                                        <w:bottom w:val="none" w:sz="0" w:space="0" w:color="auto"/>
                                        <w:right w:val="none" w:sz="0" w:space="0" w:color="auto"/>
                                      </w:divBdr>
                                      <w:divsChild>
                                        <w:div w:id="260182325">
                                          <w:marLeft w:val="0"/>
                                          <w:marRight w:val="0"/>
                                          <w:marTop w:val="0"/>
                                          <w:marBottom w:val="0"/>
                                          <w:divBdr>
                                            <w:top w:val="none" w:sz="0" w:space="0" w:color="auto"/>
                                            <w:left w:val="none" w:sz="0" w:space="0" w:color="auto"/>
                                            <w:bottom w:val="none" w:sz="0" w:space="0" w:color="auto"/>
                                            <w:right w:val="none" w:sz="0" w:space="0" w:color="auto"/>
                                          </w:divBdr>
                                          <w:divsChild>
                                            <w:div w:id="783958916">
                                              <w:marLeft w:val="0"/>
                                              <w:marRight w:val="0"/>
                                              <w:marTop w:val="0"/>
                                              <w:marBottom w:val="240"/>
                                              <w:divBdr>
                                                <w:top w:val="none" w:sz="0" w:space="0" w:color="auto"/>
                                                <w:left w:val="none" w:sz="0" w:space="0" w:color="auto"/>
                                                <w:bottom w:val="none" w:sz="0" w:space="0" w:color="auto"/>
                                                <w:right w:val="none" w:sz="0" w:space="0" w:color="auto"/>
                                              </w:divBdr>
                                            </w:div>
                                            <w:div w:id="1198929463">
                                              <w:marLeft w:val="0"/>
                                              <w:marRight w:val="0"/>
                                              <w:marTop w:val="0"/>
                                              <w:marBottom w:val="240"/>
                                              <w:divBdr>
                                                <w:top w:val="none" w:sz="0" w:space="0" w:color="auto"/>
                                                <w:left w:val="none" w:sz="0" w:space="0" w:color="auto"/>
                                                <w:bottom w:val="none" w:sz="0" w:space="0" w:color="auto"/>
                                                <w:right w:val="none" w:sz="0" w:space="0" w:color="auto"/>
                                              </w:divBdr>
                                            </w:div>
                                            <w:div w:id="2116629086">
                                              <w:marLeft w:val="0"/>
                                              <w:marRight w:val="0"/>
                                              <w:marTop w:val="0"/>
                                              <w:marBottom w:val="240"/>
                                              <w:divBdr>
                                                <w:top w:val="none" w:sz="0" w:space="0" w:color="auto"/>
                                                <w:left w:val="none" w:sz="0" w:space="0" w:color="auto"/>
                                                <w:bottom w:val="none" w:sz="0" w:space="0" w:color="auto"/>
                                                <w:right w:val="none" w:sz="0" w:space="0" w:color="auto"/>
                                              </w:divBdr>
                                            </w:div>
                                            <w:div w:id="2100441869">
                                              <w:marLeft w:val="0"/>
                                              <w:marRight w:val="0"/>
                                              <w:marTop w:val="0"/>
                                              <w:marBottom w:val="0"/>
                                              <w:divBdr>
                                                <w:top w:val="none" w:sz="0" w:space="0" w:color="auto"/>
                                                <w:left w:val="none" w:sz="0" w:space="0" w:color="auto"/>
                                                <w:bottom w:val="none" w:sz="0" w:space="0" w:color="auto"/>
                                                <w:right w:val="none" w:sz="0" w:space="0" w:color="auto"/>
                                              </w:divBdr>
                                              <w:divsChild>
                                                <w:div w:id="1239056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250245">
          <w:marLeft w:val="0"/>
          <w:marRight w:val="0"/>
          <w:marTop w:val="0"/>
          <w:marBottom w:val="0"/>
          <w:divBdr>
            <w:top w:val="none" w:sz="0" w:space="0" w:color="auto"/>
            <w:left w:val="none" w:sz="0" w:space="0" w:color="auto"/>
            <w:bottom w:val="none" w:sz="0" w:space="0" w:color="auto"/>
            <w:right w:val="none" w:sz="0" w:space="0" w:color="auto"/>
          </w:divBdr>
          <w:divsChild>
            <w:div w:id="1284459857">
              <w:marLeft w:val="0"/>
              <w:marRight w:val="0"/>
              <w:marTop w:val="0"/>
              <w:marBottom w:val="0"/>
              <w:divBdr>
                <w:top w:val="none" w:sz="0" w:space="0" w:color="auto"/>
                <w:left w:val="none" w:sz="0" w:space="0" w:color="auto"/>
                <w:bottom w:val="none" w:sz="0" w:space="0" w:color="auto"/>
                <w:right w:val="none" w:sz="0" w:space="0" w:color="auto"/>
              </w:divBdr>
              <w:divsChild>
                <w:div w:id="2080592804">
                  <w:marLeft w:val="0"/>
                  <w:marRight w:val="0"/>
                  <w:marTop w:val="0"/>
                  <w:marBottom w:val="0"/>
                  <w:divBdr>
                    <w:top w:val="none" w:sz="0" w:space="0" w:color="auto"/>
                    <w:left w:val="none" w:sz="0" w:space="0" w:color="auto"/>
                    <w:bottom w:val="none" w:sz="0" w:space="0" w:color="auto"/>
                    <w:right w:val="none" w:sz="0" w:space="0" w:color="auto"/>
                  </w:divBdr>
                  <w:divsChild>
                    <w:div w:id="2064449632">
                      <w:marLeft w:val="0"/>
                      <w:marRight w:val="0"/>
                      <w:marTop w:val="0"/>
                      <w:marBottom w:val="0"/>
                      <w:divBdr>
                        <w:top w:val="none" w:sz="0" w:space="0" w:color="auto"/>
                        <w:left w:val="none" w:sz="0" w:space="0" w:color="auto"/>
                        <w:bottom w:val="none" w:sz="0" w:space="0" w:color="auto"/>
                        <w:right w:val="none" w:sz="0" w:space="0" w:color="auto"/>
                      </w:divBdr>
                      <w:divsChild>
                        <w:div w:id="1497576515">
                          <w:marLeft w:val="0"/>
                          <w:marRight w:val="0"/>
                          <w:marTop w:val="0"/>
                          <w:marBottom w:val="0"/>
                          <w:divBdr>
                            <w:top w:val="single" w:sz="6" w:space="12" w:color="E2E2E2"/>
                            <w:left w:val="none" w:sz="0" w:space="0" w:color="auto"/>
                            <w:bottom w:val="none" w:sz="0" w:space="0" w:color="auto"/>
                            <w:right w:val="none" w:sz="0" w:space="0" w:color="auto"/>
                          </w:divBdr>
                          <w:divsChild>
                            <w:div w:id="76287509">
                              <w:marLeft w:val="0"/>
                              <w:marRight w:val="0"/>
                              <w:marTop w:val="0"/>
                              <w:marBottom w:val="0"/>
                              <w:divBdr>
                                <w:top w:val="none" w:sz="0" w:space="0" w:color="auto"/>
                                <w:left w:val="none" w:sz="0" w:space="0" w:color="auto"/>
                                <w:bottom w:val="none" w:sz="0" w:space="0" w:color="auto"/>
                                <w:right w:val="none" w:sz="0" w:space="0" w:color="auto"/>
                              </w:divBdr>
                              <w:divsChild>
                                <w:div w:id="787551116">
                                  <w:marLeft w:val="0"/>
                                  <w:marRight w:val="0"/>
                                  <w:marTop w:val="0"/>
                                  <w:marBottom w:val="75"/>
                                  <w:divBdr>
                                    <w:top w:val="none" w:sz="0" w:space="0" w:color="auto"/>
                                    <w:left w:val="none" w:sz="0" w:space="0" w:color="auto"/>
                                    <w:bottom w:val="none" w:sz="0" w:space="0" w:color="auto"/>
                                    <w:right w:val="none" w:sz="0" w:space="0" w:color="auto"/>
                                  </w:divBdr>
                                  <w:divsChild>
                                    <w:div w:id="1965966272">
                                      <w:marLeft w:val="0"/>
                                      <w:marRight w:val="0"/>
                                      <w:marTop w:val="0"/>
                                      <w:marBottom w:val="0"/>
                                      <w:divBdr>
                                        <w:top w:val="none" w:sz="0" w:space="0" w:color="auto"/>
                                        <w:left w:val="none" w:sz="0" w:space="0" w:color="auto"/>
                                        <w:bottom w:val="none" w:sz="0" w:space="0" w:color="auto"/>
                                        <w:right w:val="none" w:sz="0" w:space="0" w:color="auto"/>
                                      </w:divBdr>
                                      <w:divsChild>
                                        <w:div w:id="2138251981">
                                          <w:marLeft w:val="0"/>
                                          <w:marRight w:val="0"/>
                                          <w:marTop w:val="0"/>
                                          <w:marBottom w:val="0"/>
                                          <w:divBdr>
                                            <w:top w:val="none" w:sz="0" w:space="0" w:color="auto"/>
                                            <w:left w:val="none" w:sz="0" w:space="0" w:color="auto"/>
                                            <w:bottom w:val="none" w:sz="0" w:space="0" w:color="auto"/>
                                            <w:right w:val="none" w:sz="0" w:space="0" w:color="auto"/>
                                          </w:divBdr>
                                          <w:divsChild>
                                            <w:div w:id="1847358709">
                                              <w:marLeft w:val="0"/>
                                              <w:marRight w:val="0"/>
                                              <w:marTop w:val="0"/>
                                              <w:marBottom w:val="0"/>
                                              <w:divBdr>
                                                <w:top w:val="none" w:sz="0" w:space="0" w:color="auto"/>
                                                <w:left w:val="none" w:sz="0" w:space="0" w:color="auto"/>
                                                <w:bottom w:val="none" w:sz="0" w:space="0" w:color="auto"/>
                                                <w:right w:val="none" w:sz="0" w:space="0" w:color="auto"/>
                                              </w:divBdr>
                                            </w:div>
                                          </w:divsChild>
                                        </w:div>
                                        <w:div w:id="571081124">
                                          <w:marLeft w:val="0"/>
                                          <w:marRight w:val="0"/>
                                          <w:marTop w:val="0"/>
                                          <w:marBottom w:val="0"/>
                                          <w:divBdr>
                                            <w:top w:val="none" w:sz="0" w:space="0" w:color="auto"/>
                                            <w:left w:val="none" w:sz="0" w:space="0" w:color="auto"/>
                                            <w:bottom w:val="none" w:sz="0" w:space="0" w:color="auto"/>
                                            <w:right w:val="none" w:sz="0" w:space="0" w:color="auto"/>
                                          </w:divBdr>
                                          <w:divsChild>
                                            <w:div w:id="1249996658">
                                              <w:marLeft w:val="0"/>
                                              <w:marRight w:val="0"/>
                                              <w:marTop w:val="0"/>
                                              <w:marBottom w:val="0"/>
                                              <w:divBdr>
                                                <w:top w:val="none" w:sz="0" w:space="0" w:color="auto"/>
                                                <w:left w:val="none" w:sz="0" w:space="0" w:color="auto"/>
                                                <w:bottom w:val="none" w:sz="0" w:space="0" w:color="auto"/>
                                                <w:right w:val="none" w:sz="0" w:space="0" w:color="auto"/>
                                              </w:divBdr>
                                              <w:divsChild>
                                                <w:div w:id="2032951698">
                                                  <w:marLeft w:val="0"/>
                                                  <w:marRight w:val="0"/>
                                                  <w:marTop w:val="0"/>
                                                  <w:marBottom w:val="0"/>
                                                  <w:divBdr>
                                                    <w:top w:val="none" w:sz="0" w:space="0" w:color="auto"/>
                                                    <w:left w:val="none" w:sz="0" w:space="0" w:color="auto"/>
                                                    <w:bottom w:val="none" w:sz="0" w:space="0" w:color="auto"/>
                                                    <w:right w:val="none" w:sz="0" w:space="0" w:color="auto"/>
                                                  </w:divBdr>
                                                  <w:divsChild>
                                                    <w:div w:id="44265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9101387">
                                  <w:marLeft w:val="0"/>
                                  <w:marRight w:val="0"/>
                                  <w:marTop w:val="0"/>
                                  <w:marBottom w:val="0"/>
                                  <w:divBdr>
                                    <w:top w:val="none" w:sz="0" w:space="0" w:color="auto"/>
                                    <w:left w:val="none" w:sz="0" w:space="0" w:color="auto"/>
                                    <w:bottom w:val="none" w:sz="0" w:space="0" w:color="auto"/>
                                    <w:right w:val="none" w:sz="0" w:space="0" w:color="auto"/>
                                  </w:divBdr>
                                  <w:divsChild>
                                    <w:div w:id="28116598">
                                      <w:marLeft w:val="0"/>
                                      <w:marRight w:val="0"/>
                                      <w:marTop w:val="0"/>
                                      <w:marBottom w:val="0"/>
                                      <w:divBdr>
                                        <w:top w:val="none" w:sz="0" w:space="0" w:color="auto"/>
                                        <w:left w:val="none" w:sz="0" w:space="0" w:color="auto"/>
                                        <w:bottom w:val="none" w:sz="0" w:space="0" w:color="auto"/>
                                        <w:right w:val="none" w:sz="0" w:space="0" w:color="auto"/>
                                      </w:divBdr>
                                      <w:divsChild>
                                        <w:div w:id="1968272435">
                                          <w:marLeft w:val="0"/>
                                          <w:marRight w:val="0"/>
                                          <w:marTop w:val="0"/>
                                          <w:marBottom w:val="0"/>
                                          <w:divBdr>
                                            <w:top w:val="none" w:sz="0" w:space="0" w:color="auto"/>
                                            <w:left w:val="none" w:sz="0" w:space="0" w:color="auto"/>
                                            <w:bottom w:val="none" w:sz="0" w:space="0" w:color="auto"/>
                                            <w:right w:val="none" w:sz="0" w:space="0" w:color="auto"/>
                                          </w:divBdr>
                                          <w:divsChild>
                                            <w:div w:id="416176284">
                                              <w:marLeft w:val="0"/>
                                              <w:marRight w:val="0"/>
                                              <w:marTop w:val="0"/>
                                              <w:marBottom w:val="0"/>
                                              <w:divBdr>
                                                <w:top w:val="none" w:sz="0" w:space="0" w:color="auto"/>
                                                <w:left w:val="none" w:sz="0" w:space="0" w:color="auto"/>
                                                <w:bottom w:val="none" w:sz="0" w:space="0" w:color="auto"/>
                                                <w:right w:val="none" w:sz="0" w:space="0" w:color="auto"/>
                                              </w:divBdr>
                                              <w:divsChild>
                                                <w:div w:id="54043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6878341">
          <w:marLeft w:val="0"/>
          <w:marRight w:val="0"/>
          <w:marTop w:val="0"/>
          <w:marBottom w:val="0"/>
          <w:divBdr>
            <w:top w:val="none" w:sz="0" w:space="0" w:color="auto"/>
            <w:left w:val="none" w:sz="0" w:space="0" w:color="auto"/>
            <w:bottom w:val="none" w:sz="0" w:space="0" w:color="auto"/>
            <w:right w:val="none" w:sz="0" w:space="0" w:color="auto"/>
          </w:divBdr>
          <w:divsChild>
            <w:div w:id="1706564719">
              <w:marLeft w:val="0"/>
              <w:marRight w:val="0"/>
              <w:marTop w:val="0"/>
              <w:marBottom w:val="0"/>
              <w:divBdr>
                <w:top w:val="none" w:sz="0" w:space="0" w:color="auto"/>
                <w:left w:val="none" w:sz="0" w:space="0" w:color="auto"/>
                <w:bottom w:val="none" w:sz="0" w:space="0" w:color="auto"/>
                <w:right w:val="none" w:sz="0" w:space="0" w:color="auto"/>
              </w:divBdr>
              <w:divsChild>
                <w:div w:id="790367065">
                  <w:marLeft w:val="0"/>
                  <w:marRight w:val="0"/>
                  <w:marTop w:val="0"/>
                  <w:marBottom w:val="0"/>
                  <w:divBdr>
                    <w:top w:val="none" w:sz="0" w:space="0" w:color="auto"/>
                    <w:left w:val="none" w:sz="0" w:space="0" w:color="auto"/>
                    <w:bottom w:val="none" w:sz="0" w:space="0" w:color="auto"/>
                    <w:right w:val="none" w:sz="0" w:space="0" w:color="auto"/>
                  </w:divBdr>
                  <w:divsChild>
                    <w:div w:id="1642728994">
                      <w:marLeft w:val="0"/>
                      <w:marRight w:val="0"/>
                      <w:marTop w:val="0"/>
                      <w:marBottom w:val="0"/>
                      <w:divBdr>
                        <w:top w:val="none" w:sz="0" w:space="0" w:color="auto"/>
                        <w:left w:val="none" w:sz="0" w:space="0" w:color="auto"/>
                        <w:bottom w:val="none" w:sz="0" w:space="0" w:color="auto"/>
                        <w:right w:val="none" w:sz="0" w:space="0" w:color="auto"/>
                      </w:divBdr>
                      <w:divsChild>
                        <w:div w:id="1638683556">
                          <w:marLeft w:val="0"/>
                          <w:marRight w:val="0"/>
                          <w:marTop w:val="0"/>
                          <w:marBottom w:val="0"/>
                          <w:divBdr>
                            <w:top w:val="single" w:sz="6" w:space="12" w:color="E2E2E2"/>
                            <w:left w:val="none" w:sz="0" w:space="0" w:color="auto"/>
                            <w:bottom w:val="none" w:sz="0" w:space="0" w:color="auto"/>
                            <w:right w:val="none" w:sz="0" w:space="0" w:color="auto"/>
                          </w:divBdr>
                          <w:divsChild>
                            <w:div w:id="286595036">
                              <w:marLeft w:val="0"/>
                              <w:marRight w:val="0"/>
                              <w:marTop w:val="0"/>
                              <w:marBottom w:val="0"/>
                              <w:divBdr>
                                <w:top w:val="none" w:sz="0" w:space="0" w:color="auto"/>
                                <w:left w:val="none" w:sz="0" w:space="0" w:color="auto"/>
                                <w:bottom w:val="none" w:sz="0" w:space="0" w:color="auto"/>
                                <w:right w:val="none" w:sz="0" w:space="0" w:color="auto"/>
                              </w:divBdr>
                              <w:divsChild>
                                <w:div w:id="1134249588">
                                  <w:marLeft w:val="0"/>
                                  <w:marRight w:val="0"/>
                                  <w:marTop w:val="0"/>
                                  <w:marBottom w:val="75"/>
                                  <w:divBdr>
                                    <w:top w:val="none" w:sz="0" w:space="0" w:color="auto"/>
                                    <w:left w:val="none" w:sz="0" w:space="0" w:color="auto"/>
                                    <w:bottom w:val="none" w:sz="0" w:space="0" w:color="auto"/>
                                    <w:right w:val="none" w:sz="0" w:space="0" w:color="auto"/>
                                  </w:divBdr>
                                  <w:divsChild>
                                    <w:div w:id="735975180">
                                      <w:marLeft w:val="0"/>
                                      <w:marRight w:val="0"/>
                                      <w:marTop w:val="0"/>
                                      <w:marBottom w:val="0"/>
                                      <w:divBdr>
                                        <w:top w:val="none" w:sz="0" w:space="0" w:color="auto"/>
                                        <w:left w:val="none" w:sz="0" w:space="0" w:color="auto"/>
                                        <w:bottom w:val="none" w:sz="0" w:space="0" w:color="auto"/>
                                        <w:right w:val="none" w:sz="0" w:space="0" w:color="auto"/>
                                      </w:divBdr>
                                      <w:divsChild>
                                        <w:div w:id="788233603">
                                          <w:marLeft w:val="0"/>
                                          <w:marRight w:val="0"/>
                                          <w:marTop w:val="0"/>
                                          <w:marBottom w:val="0"/>
                                          <w:divBdr>
                                            <w:top w:val="none" w:sz="0" w:space="0" w:color="auto"/>
                                            <w:left w:val="none" w:sz="0" w:space="0" w:color="auto"/>
                                            <w:bottom w:val="none" w:sz="0" w:space="0" w:color="auto"/>
                                            <w:right w:val="none" w:sz="0" w:space="0" w:color="auto"/>
                                          </w:divBdr>
                                          <w:divsChild>
                                            <w:div w:id="239488607">
                                              <w:marLeft w:val="0"/>
                                              <w:marRight w:val="0"/>
                                              <w:marTop w:val="0"/>
                                              <w:marBottom w:val="0"/>
                                              <w:divBdr>
                                                <w:top w:val="none" w:sz="0" w:space="0" w:color="auto"/>
                                                <w:left w:val="none" w:sz="0" w:space="0" w:color="auto"/>
                                                <w:bottom w:val="none" w:sz="0" w:space="0" w:color="auto"/>
                                                <w:right w:val="none" w:sz="0" w:space="0" w:color="auto"/>
                                              </w:divBdr>
                                            </w:div>
                                          </w:divsChild>
                                        </w:div>
                                        <w:div w:id="805900283">
                                          <w:marLeft w:val="0"/>
                                          <w:marRight w:val="0"/>
                                          <w:marTop w:val="0"/>
                                          <w:marBottom w:val="0"/>
                                          <w:divBdr>
                                            <w:top w:val="none" w:sz="0" w:space="0" w:color="auto"/>
                                            <w:left w:val="none" w:sz="0" w:space="0" w:color="auto"/>
                                            <w:bottom w:val="none" w:sz="0" w:space="0" w:color="auto"/>
                                            <w:right w:val="none" w:sz="0" w:space="0" w:color="auto"/>
                                          </w:divBdr>
                                          <w:divsChild>
                                            <w:div w:id="478037131">
                                              <w:marLeft w:val="0"/>
                                              <w:marRight w:val="0"/>
                                              <w:marTop w:val="0"/>
                                              <w:marBottom w:val="0"/>
                                              <w:divBdr>
                                                <w:top w:val="none" w:sz="0" w:space="0" w:color="auto"/>
                                                <w:left w:val="none" w:sz="0" w:space="0" w:color="auto"/>
                                                <w:bottom w:val="none" w:sz="0" w:space="0" w:color="auto"/>
                                                <w:right w:val="none" w:sz="0" w:space="0" w:color="auto"/>
                                              </w:divBdr>
                                              <w:divsChild>
                                                <w:div w:id="162163356">
                                                  <w:marLeft w:val="0"/>
                                                  <w:marRight w:val="0"/>
                                                  <w:marTop w:val="0"/>
                                                  <w:marBottom w:val="0"/>
                                                  <w:divBdr>
                                                    <w:top w:val="none" w:sz="0" w:space="0" w:color="auto"/>
                                                    <w:left w:val="none" w:sz="0" w:space="0" w:color="auto"/>
                                                    <w:bottom w:val="none" w:sz="0" w:space="0" w:color="auto"/>
                                                    <w:right w:val="none" w:sz="0" w:space="0" w:color="auto"/>
                                                  </w:divBdr>
                                                  <w:divsChild>
                                                    <w:div w:id="88194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28994">
                                  <w:marLeft w:val="0"/>
                                  <w:marRight w:val="0"/>
                                  <w:marTop w:val="0"/>
                                  <w:marBottom w:val="0"/>
                                  <w:divBdr>
                                    <w:top w:val="none" w:sz="0" w:space="0" w:color="auto"/>
                                    <w:left w:val="none" w:sz="0" w:space="0" w:color="auto"/>
                                    <w:bottom w:val="none" w:sz="0" w:space="0" w:color="auto"/>
                                    <w:right w:val="none" w:sz="0" w:space="0" w:color="auto"/>
                                  </w:divBdr>
                                  <w:divsChild>
                                    <w:div w:id="1853910320">
                                      <w:marLeft w:val="0"/>
                                      <w:marRight w:val="0"/>
                                      <w:marTop w:val="0"/>
                                      <w:marBottom w:val="0"/>
                                      <w:divBdr>
                                        <w:top w:val="none" w:sz="0" w:space="0" w:color="auto"/>
                                        <w:left w:val="none" w:sz="0" w:space="0" w:color="auto"/>
                                        <w:bottom w:val="none" w:sz="0" w:space="0" w:color="auto"/>
                                        <w:right w:val="none" w:sz="0" w:space="0" w:color="auto"/>
                                      </w:divBdr>
                                      <w:divsChild>
                                        <w:div w:id="1249653336">
                                          <w:marLeft w:val="0"/>
                                          <w:marRight w:val="0"/>
                                          <w:marTop w:val="0"/>
                                          <w:marBottom w:val="0"/>
                                          <w:divBdr>
                                            <w:top w:val="none" w:sz="0" w:space="0" w:color="auto"/>
                                            <w:left w:val="none" w:sz="0" w:space="0" w:color="auto"/>
                                            <w:bottom w:val="none" w:sz="0" w:space="0" w:color="auto"/>
                                            <w:right w:val="none" w:sz="0" w:space="0" w:color="auto"/>
                                          </w:divBdr>
                                          <w:divsChild>
                                            <w:div w:id="1900825718">
                                              <w:marLeft w:val="0"/>
                                              <w:marRight w:val="0"/>
                                              <w:marTop w:val="0"/>
                                              <w:marBottom w:val="240"/>
                                              <w:divBdr>
                                                <w:top w:val="none" w:sz="0" w:space="0" w:color="auto"/>
                                                <w:left w:val="none" w:sz="0" w:space="0" w:color="auto"/>
                                                <w:bottom w:val="none" w:sz="0" w:space="0" w:color="auto"/>
                                                <w:right w:val="none" w:sz="0" w:space="0" w:color="auto"/>
                                              </w:divBdr>
                                            </w:div>
                                            <w:div w:id="1479423802">
                                              <w:marLeft w:val="0"/>
                                              <w:marRight w:val="0"/>
                                              <w:marTop w:val="0"/>
                                              <w:marBottom w:val="0"/>
                                              <w:divBdr>
                                                <w:top w:val="none" w:sz="0" w:space="0" w:color="auto"/>
                                                <w:left w:val="none" w:sz="0" w:space="0" w:color="auto"/>
                                                <w:bottom w:val="none" w:sz="0" w:space="0" w:color="auto"/>
                                                <w:right w:val="none" w:sz="0" w:space="0" w:color="auto"/>
                                              </w:divBdr>
                                              <w:divsChild>
                                                <w:div w:id="209061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3003390">
          <w:marLeft w:val="0"/>
          <w:marRight w:val="0"/>
          <w:marTop w:val="0"/>
          <w:marBottom w:val="0"/>
          <w:divBdr>
            <w:top w:val="none" w:sz="0" w:space="0" w:color="auto"/>
            <w:left w:val="none" w:sz="0" w:space="0" w:color="auto"/>
            <w:bottom w:val="none" w:sz="0" w:space="0" w:color="auto"/>
            <w:right w:val="none" w:sz="0" w:space="0" w:color="auto"/>
          </w:divBdr>
          <w:divsChild>
            <w:div w:id="434138699">
              <w:marLeft w:val="0"/>
              <w:marRight w:val="0"/>
              <w:marTop w:val="0"/>
              <w:marBottom w:val="0"/>
              <w:divBdr>
                <w:top w:val="none" w:sz="0" w:space="0" w:color="auto"/>
                <w:left w:val="none" w:sz="0" w:space="0" w:color="auto"/>
                <w:bottom w:val="none" w:sz="0" w:space="0" w:color="auto"/>
                <w:right w:val="none" w:sz="0" w:space="0" w:color="auto"/>
              </w:divBdr>
              <w:divsChild>
                <w:div w:id="1599950444">
                  <w:marLeft w:val="0"/>
                  <w:marRight w:val="0"/>
                  <w:marTop w:val="0"/>
                  <w:marBottom w:val="0"/>
                  <w:divBdr>
                    <w:top w:val="none" w:sz="0" w:space="0" w:color="auto"/>
                    <w:left w:val="none" w:sz="0" w:space="0" w:color="auto"/>
                    <w:bottom w:val="none" w:sz="0" w:space="0" w:color="auto"/>
                    <w:right w:val="none" w:sz="0" w:space="0" w:color="auto"/>
                  </w:divBdr>
                  <w:divsChild>
                    <w:div w:id="982664139">
                      <w:marLeft w:val="0"/>
                      <w:marRight w:val="0"/>
                      <w:marTop w:val="0"/>
                      <w:marBottom w:val="0"/>
                      <w:divBdr>
                        <w:top w:val="none" w:sz="0" w:space="0" w:color="auto"/>
                        <w:left w:val="none" w:sz="0" w:space="0" w:color="auto"/>
                        <w:bottom w:val="none" w:sz="0" w:space="0" w:color="auto"/>
                        <w:right w:val="none" w:sz="0" w:space="0" w:color="auto"/>
                      </w:divBdr>
                      <w:divsChild>
                        <w:div w:id="1152910324">
                          <w:marLeft w:val="0"/>
                          <w:marRight w:val="0"/>
                          <w:marTop w:val="0"/>
                          <w:marBottom w:val="0"/>
                          <w:divBdr>
                            <w:top w:val="single" w:sz="6" w:space="12" w:color="E2E2E2"/>
                            <w:left w:val="none" w:sz="0" w:space="0" w:color="auto"/>
                            <w:bottom w:val="none" w:sz="0" w:space="0" w:color="auto"/>
                            <w:right w:val="none" w:sz="0" w:space="0" w:color="auto"/>
                          </w:divBdr>
                          <w:divsChild>
                            <w:div w:id="2082016138">
                              <w:marLeft w:val="0"/>
                              <w:marRight w:val="0"/>
                              <w:marTop w:val="0"/>
                              <w:marBottom w:val="0"/>
                              <w:divBdr>
                                <w:top w:val="none" w:sz="0" w:space="0" w:color="auto"/>
                                <w:left w:val="none" w:sz="0" w:space="0" w:color="auto"/>
                                <w:bottom w:val="none" w:sz="0" w:space="0" w:color="auto"/>
                                <w:right w:val="none" w:sz="0" w:space="0" w:color="auto"/>
                              </w:divBdr>
                              <w:divsChild>
                                <w:div w:id="181016832">
                                  <w:marLeft w:val="0"/>
                                  <w:marRight w:val="0"/>
                                  <w:marTop w:val="0"/>
                                  <w:marBottom w:val="75"/>
                                  <w:divBdr>
                                    <w:top w:val="none" w:sz="0" w:space="0" w:color="auto"/>
                                    <w:left w:val="none" w:sz="0" w:space="0" w:color="auto"/>
                                    <w:bottom w:val="none" w:sz="0" w:space="0" w:color="auto"/>
                                    <w:right w:val="none" w:sz="0" w:space="0" w:color="auto"/>
                                  </w:divBdr>
                                  <w:divsChild>
                                    <w:div w:id="653224621">
                                      <w:marLeft w:val="0"/>
                                      <w:marRight w:val="0"/>
                                      <w:marTop w:val="0"/>
                                      <w:marBottom w:val="0"/>
                                      <w:divBdr>
                                        <w:top w:val="none" w:sz="0" w:space="0" w:color="auto"/>
                                        <w:left w:val="none" w:sz="0" w:space="0" w:color="auto"/>
                                        <w:bottom w:val="none" w:sz="0" w:space="0" w:color="auto"/>
                                        <w:right w:val="none" w:sz="0" w:space="0" w:color="auto"/>
                                      </w:divBdr>
                                      <w:divsChild>
                                        <w:div w:id="1957786838">
                                          <w:marLeft w:val="0"/>
                                          <w:marRight w:val="0"/>
                                          <w:marTop w:val="0"/>
                                          <w:marBottom w:val="0"/>
                                          <w:divBdr>
                                            <w:top w:val="none" w:sz="0" w:space="0" w:color="auto"/>
                                            <w:left w:val="none" w:sz="0" w:space="0" w:color="auto"/>
                                            <w:bottom w:val="none" w:sz="0" w:space="0" w:color="auto"/>
                                            <w:right w:val="none" w:sz="0" w:space="0" w:color="auto"/>
                                          </w:divBdr>
                                          <w:divsChild>
                                            <w:div w:id="406079433">
                                              <w:marLeft w:val="0"/>
                                              <w:marRight w:val="0"/>
                                              <w:marTop w:val="0"/>
                                              <w:marBottom w:val="0"/>
                                              <w:divBdr>
                                                <w:top w:val="none" w:sz="0" w:space="0" w:color="auto"/>
                                                <w:left w:val="none" w:sz="0" w:space="0" w:color="auto"/>
                                                <w:bottom w:val="none" w:sz="0" w:space="0" w:color="auto"/>
                                                <w:right w:val="none" w:sz="0" w:space="0" w:color="auto"/>
                                              </w:divBdr>
                                            </w:div>
                                          </w:divsChild>
                                        </w:div>
                                        <w:div w:id="2095931166">
                                          <w:marLeft w:val="0"/>
                                          <w:marRight w:val="0"/>
                                          <w:marTop w:val="0"/>
                                          <w:marBottom w:val="0"/>
                                          <w:divBdr>
                                            <w:top w:val="none" w:sz="0" w:space="0" w:color="auto"/>
                                            <w:left w:val="none" w:sz="0" w:space="0" w:color="auto"/>
                                            <w:bottom w:val="none" w:sz="0" w:space="0" w:color="auto"/>
                                            <w:right w:val="none" w:sz="0" w:space="0" w:color="auto"/>
                                          </w:divBdr>
                                          <w:divsChild>
                                            <w:div w:id="366175899">
                                              <w:marLeft w:val="0"/>
                                              <w:marRight w:val="0"/>
                                              <w:marTop w:val="0"/>
                                              <w:marBottom w:val="0"/>
                                              <w:divBdr>
                                                <w:top w:val="none" w:sz="0" w:space="0" w:color="auto"/>
                                                <w:left w:val="none" w:sz="0" w:space="0" w:color="auto"/>
                                                <w:bottom w:val="none" w:sz="0" w:space="0" w:color="auto"/>
                                                <w:right w:val="none" w:sz="0" w:space="0" w:color="auto"/>
                                              </w:divBdr>
                                              <w:divsChild>
                                                <w:div w:id="1265650917">
                                                  <w:marLeft w:val="0"/>
                                                  <w:marRight w:val="0"/>
                                                  <w:marTop w:val="0"/>
                                                  <w:marBottom w:val="0"/>
                                                  <w:divBdr>
                                                    <w:top w:val="none" w:sz="0" w:space="0" w:color="auto"/>
                                                    <w:left w:val="none" w:sz="0" w:space="0" w:color="auto"/>
                                                    <w:bottom w:val="none" w:sz="0" w:space="0" w:color="auto"/>
                                                    <w:right w:val="none" w:sz="0" w:space="0" w:color="auto"/>
                                                  </w:divBdr>
                                                  <w:divsChild>
                                                    <w:div w:id="132319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67804">
                                  <w:marLeft w:val="0"/>
                                  <w:marRight w:val="0"/>
                                  <w:marTop w:val="0"/>
                                  <w:marBottom w:val="0"/>
                                  <w:divBdr>
                                    <w:top w:val="none" w:sz="0" w:space="0" w:color="auto"/>
                                    <w:left w:val="none" w:sz="0" w:space="0" w:color="auto"/>
                                    <w:bottom w:val="none" w:sz="0" w:space="0" w:color="auto"/>
                                    <w:right w:val="none" w:sz="0" w:space="0" w:color="auto"/>
                                  </w:divBdr>
                                  <w:divsChild>
                                    <w:div w:id="386228214">
                                      <w:marLeft w:val="0"/>
                                      <w:marRight w:val="0"/>
                                      <w:marTop w:val="0"/>
                                      <w:marBottom w:val="0"/>
                                      <w:divBdr>
                                        <w:top w:val="none" w:sz="0" w:space="0" w:color="auto"/>
                                        <w:left w:val="none" w:sz="0" w:space="0" w:color="auto"/>
                                        <w:bottom w:val="none" w:sz="0" w:space="0" w:color="auto"/>
                                        <w:right w:val="none" w:sz="0" w:space="0" w:color="auto"/>
                                      </w:divBdr>
                                      <w:divsChild>
                                        <w:div w:id="392236577">
                                          <w:marLeft w:val="0"/>
                                          <w:marRight w:val="0"/>
                                          <w:marTop w:val="0"/>
                                          <w:marBottom w:val="0"/>
                                          <w:divBdr>
                                            <w:top w:val="none" w:sz="0" w:space="0" w:color="auto"/>
                                            <w:left w:val="none" w:sz="0" w:space="0" w:color="auto"/>
                                            <w:bottom w:val="none" w:sz="0" w:space="0" w:color="auto"/>
                                            <w:right w:val="none" w:sz="0" w:space="0" w:color="auto"/>
                                          </w:divBdr>
                                          <w:divsChild>
                                            <w:div w:id="2117823643">
                                              <w:marLeft w:val="0"/>
                                              <w:marRight w:val="0"/>
                                              <w:marTop w:val="0"/>
                                              <w:marBottom w:val="0"/>
                                              <w:divBdr>
                                                <w:top w:val="none" w:sz="0" w:space="0" w:color="auto"/>
                                                <w:left w:val="none" w:sz="0" w:space="0" w:color="auto"/>
                                                <w:bottom w:val="none" w:sz="0" w:space="0" w:color="auto"/>
                                                <w:right w:val="none" w:sz="0" w:space="0" w:color="auto"/>
                                              </w:divBdr>
                                              <w:divsChild>
                                                <w:div w:id="85160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2533323">
          <w:marLeft w:val="0"/>
          <w:marRight w:val="0"/>
          <w:marTop w:val="0"/>
          <w:marBottom w:val="0"/>
          <w:divBdr>
            <w:top w:val="none" w:sz="0" w:space="0" w:color="auto"/>
            <w:left w:val="none" w:sz="0" w:space="0" w:color="auto"/>
            <w:bottom w:val="none" w:sz="0" w:space="0" w:color="auto"/>
            <w:right w:val="none" w:sz="0" w:space="0" w:color="auto"/>
          </w:divBdr>
          <w:divsChild>
            <w:div w:id="370345501">
              <w:marLeft w:val="0"/>
              <w:marRight w:val="0"/>
              <w:marTop w:val="0"/>
              <w:marBottom w:val="0"/>
              <w:divBdr>
                <w:top w:val="none" w:sz="0" w:space="0" w:color="auto"/>
                <w:left w:val="none" w:sz="0" w:space="0" w:color="auto"/>
                <w:bottom w:val="none" w:sz="0" w:space="0" w:color="auto"/>
                <w:right w:val="none" w:sz="0" w:space="0" w:color="auto"/>
              </w:divBdr>
              <w:divsChild>
                <w:div w:id="431783071">
                  <w:marLeft w:val="0"/>
                  <w:marRight w:val="0"/>
                  <w:marTop w:val="0"/>
                  <w:marBottom w:val="0"/>
                  <w:divBdr>
                    <w:top w:val="none" w:sz="0" w:space="0" w:color="auto"/>
                    <w:left w:val="none" w:sz="0" w:space="0" w:color="auto"/>
                    <w:bottom w:val="none" w:sz="0" w:space="0" w:color="auto"/>
                    <w:right w:val="none" w:sz="0" w:space="0" w:color="auto"/>
                  </w:divBdr>
                  <w:divsChild>
                    <w:div w:id="532815895">
                      <w:marLeft w:val="0"/>
                      <w:marRight w:val="0"/>
                      <w:marTop w:val="0"/>
                      <w:marBottom w:val="0"/>
                      <w:divBdr>
                        <w:top w:val="none" w:sz="0" w:space="0" w:color="auto"/>
                        <w:left w:val="none" w:sz="0" w:space="0" w:color="auto"/>
                        <w:bottom w:val="none" w:sz="0" w:space="0" w:color="auto"/>
                        <w:right w:val="none" w:sz="0" w:space="0" w:color="auto"/>
                      </w:divBdr>
                      <w:divsChild>
                        <w:div w:id="599528096">
                          <w:marLeft w:val="0"/>
                          <w:marRight w:val="0"/>
                          <w:marTop w:val="0"/>
                          <w:marBottom w:val="0"/>
                          <w:divBdr>
                            <w:top w:val="single" w:sz="6" w:space="12" w:color="E2E2E2"/>
                            <w:left w:val="none" w:sz="0" w:space="0" w:color="auto"/>
                            <w:bottom w:val="none" w:sz="0" w:space="0" w:color="auto"/>
                            <w:right w:val="none" w:sz="0" w:space="0" w:color="auto"/>
                          </w:divBdr>
                          <w:divsChild>
                            <w:div w:id="834076793">
                              <w:marLeft w:val="0"/>
                              <w:marRight w:val="0"/>
                              <w:marTop w:val="0"/>
                              <w:marBottom w:val="0"/>
                              <w:divBdr>
                                <w:top w:val="none" w:sz="0" w:space="0" w:color="auto"/>
                                <w:left w:val="none" w:sz="0" w:space="0" w:color="auto"/>
                                <w:bottom w:val="none" w:sz="0" w:space="0" w:color="auto"/>
                                <w:right w:val="none" w:sz="0" w:space="0" w:color="auto"/>
                              </w:divBdr>
                              <w:divsChild>
                                <w:div w:id="682325153">
                                  <w:marLeft w:val="0"/>
                                  <w:marRight w:val="0"/>
                                  <w:marTop w:val="0"/>
                                  <w:marBottom w:val="75"/>
                                  <w:divBdr>
                                    <w:top w:val="none" w:sz="0" w:space="0" w:color="auto"/>
                                    <w:left w:val="none" w:sz="0" w:space="0" w:color="auto"/>
                                    <w:bottom w:val="none" w:sz="0" w:space="0" w:color="auto"/>
                                    <w:right w:val="none" w:sz="0" w:space="0" w:color="auto"/>
                                  </w:divBdr>
                                  <w:divsChild>
                                    <w:div w:id="2101949485">
                                      <w:marLeft w:val="0"/>
                                      <w:marRight w:val="0"/>
                                      <w:marTop w:val="0"/>
                                      <w:marBottom w:val="0"/>
                                      <w:divBdr>
                                        <w:top w:val="none" w:sz="0" w:space="0" w:color="auto"/>
                                        <w:left w:val="none" w:sz="0" w:space="0" w:color="auto"/>
                                        <w:bottom w:val="none" w:sz="0" w:space="0" w:color="auto"/>
                                        <w:right w:val="none" w:sz="0" w:space="0" w:color="auto"/>
                                      </w:divBdr>
                                      <w:divsChild>
                                        <w:div w:id="1935088725">
                                          <w:marLeft w:val="0"/>
                                          <w:marRight w:val="0"/>
                                          <w:marTop w:val="0"/>
                                          <w:marBottom w:val="0"/>
                                          <w:divBdr>
                                            <w:top w:val="none" w:sz="0" w:space="0" w:color="auto"/>
                                            <w:left w:val="none" w:sz="0" w:space="0" w:color="auto"/>
                                            <w:bottom w:val="none" w:sz="0" w:space="0" w:color="auto"/>
                                            <w:right w:val="none" w:sz="0" w:space="0" w:color="auto"/>
                                          </w:divBdr>
                                          <w:divsChild>
                                            <w:div w:id="146020824">
                                              <w:marLeft w:val="0"/>
                                              <w:marRight w:val="0"/>
                                              <w:marTop w:val="0"/>
                                              <w:marBottom w:val="0"/>
                                              <w:divBdr>
                                                <w:top w:val="none" w:sz="0" w:space="0" w:color="auto"/>
                                                <w:left w:val="none" w:sz="0" w:space="0" w:color="auto"/>
                                                <w:bottom w:val="none" w:sz="0" w:space="0" w:color="auto"/>
                                                <w:right w:val="none" w:sz="0" w:space="0" w:color="auto"/>
                                              </w:divBdr>
                                            </w:div>
                                          </w:divsChild>
                                        </w:div>
                                        <w:div w:id="1593389653">
                                          <w:marLeft w:val="0"/>
                                          <w:marRight w:val="0"/>
                                          <w:marTop w:val="0"/>
                                          <w:marBottom w:val="0"/>
                                          <w:divBdr>
                                            <w:top w:val="none" w:sz="0" w:space="0" w:color="auto"/>
                                            <w:left w:val="none" w:sz="0" w:space="0" w:color="auto"/>
                                            <w:bottom w:val="none" w:sz="0" w:space="0" w:color="auto"/>
                                            <w:right w:val="none" w:sz="0" w:space="0" w:color="auto"/>
                                          </w:divBdr>
                                          <w:divsChild>
                                            <w:div w:id="2140148306">
                                              <w:marLeft w:val="0"/>
                                              <w:marRight w:val="0"/>
                                              <w:marTop w:val="0"/>
                                              <w:marBottom w:val="0"/>
                                              <w:divBdr>
                                                <w:top w:val="none" w:sz="0" w:space="0" w:color="auto"/>
                                                <w:left w:val="none" w:sz="0" w:space="0" w:color="auto"/>
                                                <w:bottom w:val="none" w:sz="0" w:space="0" w:color="auto"/>
                                                <w:right w:val="none" w:sz="0" w:space="0" w:color="auto"/>
                                              </w:divBdr>
                                              <w:divsChild>
                                                <w:div w:id="1348018372">
                                                  <w:marLeft w:val="0"/>
                                                  <w:marRight w:val="0"/>
                                                  <w:marTop w:val="0"/>
                                                  <w:marBottom w:val="0"/>
                                                  <w:divBdr>
                                                    <w:top w:val="none" w:sz="0" w:space="0" w:color="auto"/>
                                                    <w:left w:val="none" w:sz="0" w:space="0" w:color="auto"/>
                                                    <w:bottom w:val="none" w:sz="0" w:space="0" w:color="auto"/>
                                                    <w:right w:val="none" w:sz="0" w:space="0" w:color="auto"/>
                                                  </w:divBdr>
                                                  <w:divsChild>
                                                    <w:div w:id="190660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049863">
                                  <w:marLeft w:val="0"/>
                                  <w:marRight w:val="0"/>
                                  <w:marTop w:val="0"/>
                                  <w:marBottom w:val="0"/>
                                  <w:divBdr>
                                    <w:top w:val="none" w:sz="0" w:space="0" w:color="auto"/>
                                    <w:left w:val="none" w:sz="0" w:space="0" w:color="auto"/>
                                    <w:bottom w:val="none" w:sz="0" w:space="0" w:color="auto"/>
                                    <w:right w:val="none" w:sz="0" w:space="0" w:color="auto"/>
                                  </w:divBdr>
                                  <w:divsChild>
                                    <w:div w:id="1192573709">
                                      <w:marLeft w:val="0"/>
                                      <w:marRight w:val="0"/>
                                      <w:marTop w:val="0"/>
                                      <w:marBottom w:val="0"/>
                                      <w:divBdr>
                                        <w:top w:val="none" w:sz="0" w:space="0" w:color="auto"/>
                                        <w:left w:val="none" w:sz="0" w:space="0" w:color="auto"/>
                                        <w:bottom w:val="none" w:sz="0" w:space="0" w:color="auto"/>
                                        <w:right w:val="none" w:sz="0" w:space="0" w:color="auto"/>
                                      </w:divBdr>
                                      <w:divsChild>
                                        <w:div w:id="772552800">
                                          <w:marLeft w:val="0"/>
                                          <w:marRight w:val="0"/>
                                          <w:marTop w:val="0"/>
                                          <w:marBottom w:val="0"/>
                                          <w:divBdr>
                                            <w:top w:val="none" w:sz="0" w:space="0" w:color="auto"/>
                                            <w:left w:val="none" w:sz="0" w:space="0" w:color="auto"/>
                                            <w:bottom w:val="none" w:sz="0" w:space="0" w:color="auto"/>
                                            <w:right w:val="none" w:sz="0" w:space="0" w:color="auto"/>
                                          </w:divBdr>
                                          <w:divsChild>
                                            <w:div w:id="1760441199">
                                              <w:marLeft w:val="0"/>
                                              <w:marRight w:val="0"/>
                                              <w:marTop w:val="0"/>
                                              <w:marBottom w:val="240"/>
                                              <w:divBdr>
                                                <w:top w:val="none" w:sz="0" w:space="0" w:color="auto"/>
                                                <w:left w:val="none" w:sz="0" w:space="0" w:color="auto"/>
                                                <w:bottom w:val="none" w:sz="0" w:space="0" w:color="auto"/>
                                                <w:right w:val="none" w:sz="0" w:space="0" w:color="auto"/>
                                              </w:divBdr>
                                            </w:div>
                                            <w:div w:id="268702943">
                                              <w:marLeft w:val="0"/>
                                              <w:marRight w:val="0"/>
                                              <w:marTop w:val="0"/>
                                              <w:marBottom w:val="0"/>
                                              <w:divBdr>
                                                <w:top w:val="none" w:sz="0" w:space="0" w:color="auto"/>
                                                <w:left w:val="none" w:sz="0" w:space="0" w:color="auto"/>
                                                <w:bottom w:val="none" w:sz="0" w:space="0" w:color="auto"/>
                                                <w:right w:val="none" w:sz="0" w:space="0" w:color="auto"/>
                                              </w:divBdr>
                                              <w:divsChild>
                                                <w:div w:id="138151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7269143">
      <w:bodyDiv w:val="1"/>
      <w:marLeft w:val="0"/>
      <w:marRight w:val="0"/>
      <w:marTop w:val="0"/>
      <w:marBottom w:val="0"/>
      <w:divBdr>
        <w:top w:val="none" w:sz="0" w:space="0" w:color="auto"/>
        <w:left w:val="none" w:sz="0" w:space="0" w:color="auto"/>
        <w:bottom w:val="none" w:sz="0" w:space="0" w:color="auto"/>
        <w:right w:val="none" w:sz="0" w:space="0" w:color="auto"/>
      </w:divBdr>
    </w:div>
    <w:div w:id="1021205074">
      <w:bodyDiv w:val="1"/>
      <w:marLeft w:val="0"/>
      <w:marRight w:val="0"/>
      <w:marTop w:val="0"/>
      <w:marBottom w:val="0"/>
      <w:divBdr>
        <w:top w:val="none" w:sz="0" w:space="0" w:color="auto"/>
        <w:left w:val="none" w:sz="0" w:space="0" w:color="auto"/>
        <w:bottom w:val="none" w:sz="0" w:space="0" w:color="auto"/>
        <w:right w:val="none" w:sz="0" w:space="0" w:color="auto"/>
      </w:divBdr>
    </w:div>
    <w:div w:id="1038700578">
      <w:bodyDiv w:val="1"/>
      <w:marLeft w:val="0"/>
      <w:marRight w:val="0"/>
      <w:marTop w:val="0"/>
      <w:marBottom w:val="0"/>
      <w:divBdr>
        <w:top w:val="none" w:sz="0" w:space="0" w:color="auto"/>
        <w:left w:val="none" w:sz="0" w:space="0" w:color="auto"/>
        <w:bottom w:val="none" w:sz="0" w:space="0" w:color="auto"/>
        <w:right w:val="none" w:sz="0" w:space="0" w:color="auto"/>
      </w:divBdr>
    </w:div>
    <w:div w:id="1039621444">
      <w:bodyDiv w:val="1"/>
      <w:marLeft w:val="0"/>
      <w:marRight w:val="0"/>
      <w:marTop w:val="0"/>
      <w:marBottom w:val="0"/>
      <w:divBdr>
        <w:top w:val="none" w:sz="0" w:space="0" w:color="auto"/>
        <w:left w:val="none" w:sz="0" w:space="0" w:color="auto"/>
        <w:bottom w:val="none" w:sz="0" w:space="0" w:color="auto"/>
        <w:right w:val="none" w:sz="0" w:space="0" w:color="auto"/>
      </w:divBdr>
    </w:div>
    <w:div w:id="1060176258">
      <w:bodyDiv w:val="1"/>
      <w:marLeft w:val="0"/>
      <w:marRight w:val="0"/>
      <w:marTop w:val="0"/>
      <w:marBottom w:val="0"/>
      <w:divBdr>
        <w:top w:val="none" w:sz="0" w:space="0" w:color="auto"/>
        <w:left w:val="none" w:sz="0" w:space="0" w:color="auto"/>
        <w:bottom w:val="none" w:sz="0" w:space="0" w:color="auto"/>
        <w:right w:val="none" w:sz="0" w:space="0" w:color="auto"/>
      </w:divBdr>
    </w:div>
    <w:div w:id="1060399591">
      <w:bodyDiv w:val="1"/>
      <w:marLeft w:val="0"/>
      <w:marRight w:val="0"/>
      <w:marTop w:val="0"/>
      <w:marBottom w:val="0"/>
      <w:divBdr>
        <w:top w:val="none" w:sz="0" w:space="0" w:color="auto"/>
        <w:left w:val="none" w:sz="0" w:space="0" w:color="auto"/>
        <w:bottom w:val="none" w:sz="0" w:space="0" w:color="auto"/>
        <w:right w:val="none" w:sz="0" w:space="0" w:color="auto"/>
      </w:divBdr>
    </w:div>
    <w:div w:id="1074551699">
      <w:bodyDiv w:val="1"/>
      <w:marLeft w:val="0"/>
      <w:marRight w:val="0"/>
      <w:marTop w:val="0"/>
      <w:marBottom w:val="0"/>
      <w:divBdr>
        <w:top w:val="none" w:sz="0" w:space="0" w:color="auto"/>
        <w:left w:val="none" w:sz="0" w:space="0" w:color="auto"/>
        <w:bottom w:val="none" w:sz="0" w:space="0" w:color="auto"/>
        <w:right w:val="none" w:sz="0" w:space="0" w:color="auto"/>
      </w:divBdr>
    </w:div>
    <w:div w:id="1099986838">
      <w:bodyDiv w:val="1"/>
      <w:marLeft w:val="0"/>
      <w:marRight w:val="0"/>
      <w:marTop w:val="0"/>
      <w:marBottom w:val="0"/>
      <w:divBdr>
        <w:top w:val="none" w:sz="0" w:space="0" w:color="auto"/>
        <w:left w:val="none" w:sz="0" w:space="0" w:color="auto"/>
        <w:bottom w:val="none" w:sz="0" w:space="0" w:color="auto"/>
        <w:right w:val="none" w:sz="0" w:space="0" w:color="auto"/>
      </w:divBdr>
      <w:divsChild>
        <w:div w:id="426779415">
          <w:marLeft w:val="0"/>
          <w:marRight w:val="0"/>
          <w:marTop w:val="0"/>
          <w:marBottom w:val="0"/>
          <w:divBdr>
            <w:top w:val="none" w:sz="0" w:space="0" w:color="auto"/>
            <w:left w:val="none" w:sz="0" w:space="0" w:color="auto"/>
            <w:bottom w:val="none" w:sz="0" w:space="0" w:color="auto"/>
            <w:right w:val="none" w:sz="0" w:space="0" w:color="auto"/>
          </w:divBdr>
        </w:div>
        <w:div w:id="1242713099">
          <w:marLeft w:val="0"/>
          <w:marRight w:val="0"/>
          <w:marTop w:val="0"/>
          <w:marBottom w:val="0"/>
          <w:divBdr>
            <w:top w:val="none" w:sz="0" w:space="0" w:color="auto"/>
            <w:left w:val="none" w:sz="0" w:space="0" w:color="auto"/>
            <w:bottom w:val="none" w:sz="0" w:space="0" w:color="auto"/>
            <w:right w:val="none" w:sz="0" w:space="0" w:color="auto"/>
          </w:divBdr>
        </w:div>
        <w:div w:id="1811704402">
          <w:marLeft w:val="0"/>
          <w:marRight w:val="0"/>
          <w:marTop w:val="0"/>
          <w:marBottom w:val="0"/>
          <w:divBdr>
            <w:top w:val="none" w:sz="0" w:space="0" w:color="auto"/>
            <w:left w:val="none" w:sz="0" w:space="0" w:color="auto"/>
            <w:bottom w:val="none" w:sz="0" w:space="0" w:color="auto"/>
            <w:right w:val="none" w:sz="0" w:space="0" w:color="auto"/>
          </w:divBdr>
        </w:div>
        <w:div w:id="1657564548">
          <w:marLeft w:val="0"/>
          <w:marRight w:val="0"/>
          <w:marTop w:val="0"/>
          <w:marBottom w:val="0"/>
          <w:divBdr>
            <w:top w:val="none" w:sz="0" w:space="0" w:color="auto"/>
            <w:left w:val="none" w:sz="0" w:space="0" w:color="auto"/>
            <w:bottom w:val="none" w:sz="0" w:space="0" w:color="auto"/>
            <w:right w:val="none" w:sz="0" w:space="0" w:color="auto"/>
          </w:divBdr>
        </w:div>
        <w:div w:id="121115009">
          <w:marLeft w:val="0"/>
          <w:marRight w:val="0"/>
          <w:marTop w:val="0"/>
          <w:marBottom w:val="0"/>
          <w:divBdr>
            <w:top w:val="none" w:sz="0" w:space="0" w:color="auto"/>
            <w:left w:val="none" w:sz="0" w:space="0" w:color="auto"/>
            <w:bottom w:val="none" w:sz="0" w:space="0" w:color="auto"/>
            <w:right w:val="none" w:sz="0" w:space="0" w:color="auto"/>
          </w:divBdr>
        </w:div>
        <w:div w:id="298926663">
          <w:marLeft w:val="0"/>
          <w:marRight w:val="0"/>
          <w:marTop w:val="0"/>
          <w:marBottom w:val="0"/>
          <w:divBdr>
            <w:top w:val="none" w:sz="0" w:space="0" w:color="auto"/>
            <w:left w:val="none" w:sz="0" w:space="0" w:color="auto"/>
            <w:bottom w:val="none" w:sz="0" w:space="0" w:color="auto"/>
            <w:right w:val="none" w:sz="0" w:space="0" w:color="auto"/>
          </w:divBdr>
        </w:div>
      </w:divsChild>
    </w:div>
    <w:div w:id="1106466017">
      <w:bodyDiv w:val="1"/>
      <w:marLeft w:val="0"/>
      <w:marRight w:val="0"/>
      <w:marTop w:val="0"/>
      <w:marBottom w:val="0"/>
      <w:divBdr>
        <w:top w:val="none" w:sz="0" w:space="0" w:color="auto"/>
        <w:left w:val="none" w:sz="0" w:space="0" w:color="auto"/>
        <w:bottom w:val="none" w:sz="0" w:space="0" w:color="auto"/>
        <w:right w:val="none" w:sz="0" w:space="0" w:color="auto"/>
      </w:divBdr>
    </w:div>
    <w:div w:id="1126504131">
      <w:bodyDiv w:val="1"/>
      <w:marLeft w:val="0"/>
      <w:marRight w:val="0"/>
      <w:marTop w:val="0"/>
      <w:marBottom w:val="0"/>
      <w:divBdr>
        <w:top w:val="none" w:sz="0" w:space="0" w:color="auto"/>
        <w:left w:val="none" w:sz="0" w:space="0" w:color="auto"/>
        <w:bottom w:val="none" w:sz="0" w:space="0" w:color="auto"/>
        <w:right w:val="none" w:sz="0" w:space="0" w:color="auto"/>
      </w:divBdr>
    </w:div>
    <w:div w:id="1126972615">
      <w:bodyDiv w:val="1"/>
      <w:marLeft w:val="0"/>
      <w:marRight w:val="0"/>
      <w:marTop w:val="0"/>
      <w:marBottom w:val="0"/>
      <w:divBdr>
        <w:top w:val="none" w:sz="0" w:space="0" w:color="auto"/>
        <w:left w:val="none" w:sz="0" w:space="0" w:color="auto"/>
        <w:bottom w:val="none" w:sz="0" w:space="0" w:color="auto"/>
        <w:right w:val="none" w:sz="0" w:space="0" w:color="auto"/>
      </w:divBdr>
    </w:div>
    <w:div w:id="1179857919">
      <w:bodyDiv w:val="1"/>
      <w:marLeft w:val="0"/>
      <w:marRight w:val="0"/>
      <w:marTop w:val="0"/>
      <w:marBottom w:val="0"/>
      <w:divBdr>
        <w:top w:val="none" w:sz="0" w:space="0" w:color="auto"/>
        <w:left w:val="none" w:sz="0" w:space="0" w:color="auto"/>
        <w:bottom w:val="none" w:sz="0" w:space="0" w:color="auto"/>
        <w:right w:val="none" w:sz="0" w:space="0" w:color="auto"/>
      </w:divBdr>
    </w:div>
    <w:div w:id="1191991101">
      <w:bodyDiv w:val="1"/>
      <w:marLeft w:val="0"/>
      <w:marRight w:val="0"/>
      <w:marTop w:val="0"/>
      <w:marBottom w:val="0"/>
      <w:divBdr>
        <w:top w:val="none" w:sz="0" w:space="0" w:color="auto"/>
        <w:left w:val="none" w:sz="0" w:space="0" w:color="auto"/>
        <w:bottom w:val="none" w:sz="0" w:space="0" w:color="auto"/>
        <w:right w:val="none" w:sz="0" w:space="0" w:color="auto"/>
      </w:divBdr>
    </w:div>
    <w:div w:id="1192841850">
      <w:bodyDiv w:val="1"/>
      <w:marLeft w:val="0"/>
      <w:marRight w:val="0"/>
      <w:marTop w:val="0"/>
      <w:marBottom w:val="0"/>
      <w:divBdr>
        <w:top w:val="none" w:sz="0" w:space="0" w:color="auto"/>
        <w:left w:val="none" w:sz="0" w:space="0" w:color="auto"/>
        <w:bottom w:val="none" w:sz="0" w:space="0" w:color="auto"/>
        <w:right w:val="none" w:sz="0" w:space="0" w:color="auto"/>
      </w:divBdr>
    </w:div>
    <w:div w:id="1203784061">
      <w:bodyDiv w:val="1"/>
      <w:marLeft w:val="0"/>
      <w:marRight w:val="0"/>
      <w:marTop w:val="0"/>
      <w:marBottom w:val="0"/>
      <w:divBdr>
        <w:top w:val="none" w:sz="0" w:space="0" w:color="auto"/>
        <w:left w:val="none" w:sz="0" w:space="0" w:color="auto"/>
        <w:bottom w:val="none" w:sz="0" w:space="0" w:color="auto"/>
        <w:right w:val="none" w:sz="0" w:space="0" w:color="auto"/>
      </w:divBdr>
      <w:divsChild>
        <w:div w:id="848065366">
          <w:marLeft w:val="0"/>
          <w:marRight w:val="0"/>
          <w:marTop w:val="0"/>
          <w:marBottom w:val="0"/>
          <w:divBdr>
            <w:top w:val="none" w:sz="0" w:space="0" w:color="auto"/>
            <w:left w:val="none" w:sz="0" w:space="0" w:color="auto"/>
            <w:bottom w:val="none" w:sz="0" w:space="0" w:color="auto"/>
            <w:right w:val="none" w:sz="0" w:space="0" w:color="auto"/>
          </w:divBdr>
          <w:divsChild>
            <w:div w:id="61225000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1238900640">
      <w:bodyDiv w:val="1"/>
      <w:marLeft w:val="0"/>
      <w:marRight w:val="0"/>
      <w:marTop w:val="0"/>
      <w:marBottom w:val="0"/>
      <w:divBdr>
        <w:top w:val="none" w:sz="0" w:space="0" w:color="auto"/>
        <w:left w:val="none" w:sz="0" w:space="0" w:color="auto"/>
        <w:bottom w:val="none" w:sz="0" w:space="0" w:color="auto"/>
        <w:right w:val="none" w:sz="0" w:space="0" w:color="auto"/>
      </w:divBdr>
    </w:div>
    <w:div w:id="1266114812">
      <w:bodyDiv w:val="1"/>
      <w:marLeft w:val="0"/>
      <w:marRight w:val="0"/>
      <w:marTop w:val="0"/>
      <w:marBottom w:val="0"/>
      <w:divBdr>
        <w:top w:val="none" w:sz="0" w:space="0" w:color="auto"/>
        <w:left w:val="none" w:sz="0" w:space="0" w:color="auto"/>
        <w:bottom w:val="none" w:sz="0" w:space="0" w:color="auto"/>
        <w:right w:val="none" w:sz="0" w:space="0" w:color="auto"/>
      </w:divBdr>
      <w:divsChild>
        <w:div w:id="798651166">
          <w:marLeft w:val="0"/>
          <w:marRight w:val="0"/>
          <w:marTop w:val="0"/>
          <w:marBottom w:val="0"/>
          <w:divBdr>
            <w:top w:val="none" w:sz="0" w:space="0" w:color="auto"/>
            <w:left w:val="none" w:sz="0" w:space="0" w:color="auto"/>
            <w:bottom w:val="none" w:sz="0" w:space="0" w:color="auto"/>
            <w:right w:val="none" w:sz="0" w:space="0" w:color="auto"/>
          </w:divBdr>
        </w:div>
        <w:div w:id="2067407069">
          <w:marLeft w:val="0"/>
          <w:marRight w:val="0"/>
          <w:marTop w:val="0"/>
          <w:marBottom w:val="0"/>
          <w:divBdr>
            <w:top w:val="none" w:sz="0" w:space="0" w:color="auto"/>
            <w:left w:val="none" w:sz="0" w:space="0" w:color="auto"/>
            <w:bottom w:val="none" w:sz="0" w:space="0" w:color="auto"/>
            <w:right w:val="none" w:sz="0" w:space="0" w:color="auto"/>
          </w:divBdr>
          <w:divsChild>
            <w:div w:id="1330792386">
              <w:marLeft w:val="300"/>
              <w:marRight w:val="0"/>
              <w:marTop w:val="0"/>
              <w:marBottom w:val="0"/>
              <w:divBdr>
                <w:top w:val="none" w:sz="0" w:space="0" w:color="auto"/>
                <w:left w:val="none" w:sz="0" w:space="0" w:color="auto"/>
                <w:bottom w:val="none" w:sz="0" w:space="0" w:color="auto"/>
                <w:right w:val="none" w:sz="0" w:space="0" w:color="auto"/>
              </w:divBdr>
              <w:divsChild>
                <w:div w:id="1973633164">
                  <w:marLeft w:val="-150"/>
                  <w:marRight w:val="-150"/>
                  <w:marTop w:val="0"/>
                  <w:marBottom w:val="0"/>
                  <w:divBdr>
                    <w:top w:val="none" w:sz="0" w:space="0" w:color="auto"/>
                    <w:left w:val="none" w:sz="0" w:space="0" w:color="auto"/>
                    <w:bottom w:val="none" w:sz="0" w:space="0" w:color="auto"/>
                    <w:right w:val="none" w:sz="0" w:space="0" w:color="auto"/>
                  </w:divBdr>
                  <w:divsChild>
                    <w:div w:id="214604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667457">
      <w:bodyDiv w:val="1"/>
      <w:marLeft w:val="0"/>
      <w:marRight w:val="0"/>
      <w:marTop w:val="0"/>
      <w:marBottom w:val="0"/>
      <w:divBdr>
        <w:top w:val="none" w:sz="0" w:space="0" w:color="auto"/>
        <w:left w:val="none" w:sz="0" w:space="0" w:color="auto"/>
        <w:bottom w:val="none" w:sz="0" w:space="0" w:color="auto"/>
        <w:right w:val="none" w:sz="0" w:space="0" w:color="auto"/>
      </w:divBdr>
    </w:div>
    <w:div w:id="1296983355">
      <w:bodyDiv w:val="1"/>
      <w:marLeft w:val="0"/>
      <w:marRight w:val="0"/>
      <w:marTop w:val="0"/>
      <w:marBottom w:val="0"/>
      <w:divBdr>
        <w:top w:val="none" w:sz="0" w:space="0" w:color="auto"/>
        <w:left w:val="none" w:sz="0" w:space="0" w:color="auto"/>
        <w:bottom w:val="none" w:sz="0" w:space="0" w:color="auto"/>
        <w:right w:val="none" w:sz="0" w:space="0" w:color="auto"/>
      </w:divBdr>
    </w:div>
    <w:div w:id="1303072282">
      <w:bodyDiv w:val="1"/>
      <w:marLeft w:val="0"/>
      <w:marRight w:val="0"/>
      <w:marTop w:val="0"/>
      <w:marBottom w:val="0"/>
      <w:divBdr>
        <w:top w:val="none" w:sz="0" w:space="0" w:color="auto"/>
        <w:left w:val="none" w:sz="0" w:space="0" w:color="auto"/>
        <w:bottom w:val="none" w:sz="0" w:space="0" w:color="auto"/>
        <w:right w:val="none" w:sz="0" w:space="0" w:color="auto"/>
      </w:divBdr>
    </w:div>
    <w:div w:id="1321423541">
      <w:bodyDiv w:val="1"/>
      <w:marLeft w:val="0"/>
      <w:marRight w:val="0"/>
      <w:marTop w:val="0"/>
      <w:marBottom w:val="0"/>
      <w:divBdr>
        <w:top w:val="none" w:sz="0" w:space="0" w:color="auto"/>
        <w:left w:val="none" w:sz="0" w:space="0" w:color="auto"/>
        <w:bottom w:val="none" w:sz="0" w:space="0" w:color="auto"/>
        <w:right w:val="none" w:sz="0" w:space="0" w:color="auto"/>
      </w:divBdr>
    </w:div>
    <w:div w:id="1327128823">
      <w:bodyDiv w:val="1"/>
      <w:marLeft w:val="0"/>
      <w:marRight w:val="0"/>
      <w:marTop w:val="0"/>
      <w:marBottom w:val="0"/>
      <w:divBdr>
        <w:top w:val="none" w:sz="0" w:space="0" w:color="auto"/>
        <w:left w:val="none" w:sz="0" w:space="0" w:color="auto"/>
        <w:bottom w:val="none" w:sz="0" w:space="0" w:color="auto"/>
        <w:right w:val="none" w:sz="0" w:space="0" w:color="auto"/>
      </w:divBdr>
    </w:div>
    <w:div w:id="1332440817">
      <w:bodyDiv w:val="1"/>
      <w:marLeft w:val="0"/>
      <w:marRight w:val="0"/>
      <w:marTop w:val="0"/>
      <w:marBottom w:val="0"/>
      <w:divBdr>
        <w:top w:val="none" w:sz="0" w:space="0" w:color="auto"/>
        <w:left w:val="none" w:sz="0" w:space="0" w:color="auto"/>
        <w:bottom w:val="none" w:sz="0" w:space="0" w:color="auto"/>
        <w:right w:val="none" w:sz="0" w:space="0" w:color="auto"/>
      </w:divBdr>
    </w:div>
    <w:div w:id="1340814408">
      <w:bodyDiv w:val="1"/>
      <w:marLeft w:val="0"/>
      <w:marRight w:val="0"/>
      <w:marTop w:val="0"/>
      <w:marBottom w:val="0"/>
      <w:divBdr>
        <w:top w:val="none" w:sz="0" w:space="0" w:color="auto"/>
        <w:left w:val="none" w:sz="0" w:space="0" w:color="auto"/>
        <w:bottom w:val="none" w:sz="0" w:space="0" w:color="auto"/>
        <w:right w:val="none" w:sz="0" w:space="0" w:color="auto"/>
      </w:divBdr>
    </w:div>
    <w:div w:id="1359238546">
      <w:bodyDiv w:val="1"/>
      <w:marLeft w:val="0"/>
      <w:marRight w:val="0"/>
      <w:marTop w:val="0"/>
      <w:marBottom w:val="0"/>
      <w:divBdr>
        <w:top w:val="none" w:sz="0" w:space="0" w:color="auto"/>
        <w:left w:val="none" w:sz="0" w:space="0" w:color="auto"/>
        <w:bottom w:val="none" w:sz="0" w:space="0" w:color="auto"/>
        <w:right w:val="none" w:sz="0" w:space="0" w:color="auto"/>
      </w:divBdr>
    </w:div>
    <w:div w:id="1372728642">
      <w:bodyDiv w:val="1"/>
      <w:marLeft w:val="0"/>
      <w:marRight w:val="0"/>
      <w:marTop w:val="0"/>
      <w:marBottom w:val="0"/>
      <w:divBdr>
        <w:top w:val="none" w:sz="0" w:space="0" w:color="auto"/>
        <w:left w:val="none" w:sz="0" w:space="0" w:color="auto"/>
        <w:bottom w:val="none" w:sz="0" w:space="0" w:color="auto"/>
        <w:right w:val="none" w:sz="0" w:space="0" w:color="auto"/>
      </w:divBdr>
    </w:div>
    <w:div w:id="1393580302">
      <w:bodyDiv w:val="1"/>
      <w:marLeft w:val="0"/>
      <w:marRight w:val="0"/>
      <w:marTop w:val="0"/>
      <w:marBottom w:val="0"/>
      <w:divBdr>
        <w:top w:val="none" w:sz="0" w:space="0" w:color="auto"/>
        <w:left w:val="none" w:sz="0" w:space="0" w:color="auto"/>
        <w:bottom w:val="none" w:sz="0" w:space="0" w:color="auto"/>
        <w:right w:val="none" w:sz="0" w:space="0" w:color="auto"/>
      </w:divBdr>
    </w:div>
    <w:div w:id="1425225763">
      <w:bodyDiv w:val="1"/>
      <w:marLeft w:val="0"/>
      <w:marRight w:val="0"/>
      <w:marTop w:val="0"/>
      <w:marBottom w:val="0"/>
      <w:divBdr>
        <w:top w:val="none" w:sz="0" w:space="0" w:color="auto"/>
        <w:left w:val="none" w:sz="0" w:space="0" w:color="auto"/>
        <w:bottom w:val="none" w:sz="0" w:space="0" w:color="auto"/>
        <w:right w:val="none" w:sz="0" w:space="0" w:color="auto"/>
      </w:divBdr>
    </w:div>
    <w:div w:id="1431269854">
      <w:bodyDiv w:val="1"/>
      <w:marLeft w:val="0"/>
      <w:marRight w:val="0"/>
      <w:marTop w:val="0"/>
      <w:marBottom w:val="0"/>
      <w:divBdr>
        <w:top w:val="none" w:sz="0" w:space="0" w:color="auto"/>
        <w:left w:val="none" w:sz="0" w:space="0" w:color="auto"/>
        <w:bottom w:val="none" w:sz="0" w:space="0" w:color="auto"/>
        <w:right w:val="none" w:sz="0" w:space="0" w:color="auto"/>
      </w:divBdr>
      <w:divsChild>
        <w:div w:id="1053430801">
          <w:marLeft w:val="0"/>
          <w:marRight w:val="0"/>
          <w:marTop w:val="0"/>
          <w:marBottom w:val="0"/>
          <w:divBdr>
            <w:top w:val="none" w:sz="0" w:space="0" w:color="auto"/>
            <w:left w:val="none" w:sz="0" w:space="0" w:color="auto"/>
            <w:bottom w:val="none" w:sz="0" w:space="0" w:color="auto"/>
            <w:right w:val="none" w:sz="0" w:space="0" w:color="auto"/>
          </w:divBdr>
        </w:div>
        <w:div w:id="703291574">
          <w:marLeft w:val="0"/>
          <w:marRight w:val="0"/>
          <w:marTop w:val="0"/>
          <w:marBottom w:val="0"/>
          <w:divBdr>
            <w:top w:val="none" w:sz="0" w:space="0" w:color="auto"/>
            <w:left w:val="none" w:sz="0" w:space="0" w:color="auto"/>
            <w:bottom w:val="none" w:sz="0" w:space="0" w:color="auto"/>
            <w:right w:val="none" w:sz="0" w:space="0" w:color="auto"/>
          </w:divBdr>
          <w:divsChild>
            <w:div w:id="1485121256">
              <w:marLeft w:val="0"/>
              <w:marRight w:val="0"/>
              <w:marTop w:val="0"/>
              <w:marBottom w:val="0"/>
              <w:divBdr>
                <w:top w:val="none" w:sz="0" w:space="0" w:color="auto"/>
                <w:left w:val="none" w:sz="0" w:space="0" w:color="auto"/>
                <w:bottom w:val="none" w:sz="0" w:space="0" w:color="auto"/>
                <w:right w:val="none" w:sz="0" w:space="0" w:color="auto"/>
              </w:divBdr>
              <w:divsChild>
                <w:div w:id="1873490973">
                  <w:marLeft w:val="0"/>
                  <w:marRight w:val="0"/>
                  <w:marTop w:val="0"/>
                  <w:marBottom w:val="0"/>
                  <w:divBdr>
                    <w:top w:val="none" w:sz="0" w:space="0" w:color="auto"/>
                    <w:left w:val="none" w:sz="0" w:space="0" w:color="auto"/>
                    <w:bottom w:val="none" w:sz="0" w:space="0" w:color="auto"/>
                    <w:right w:val="none" w:sz="0" w:space="0" w:color="auto"/>
                  </w:divBdr>
                  <w:divsChild>
                    <w:div w:id="153206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5782685">
      <w:bodyDiv w:val="1"/>
      <w:marLeft w:val="0"/>
      <w:marRight w:val="0"/>
      <w:marTop w:val="0"/>
      <w:marBottom w:val="0"/>
      <w:divBdr>
        <w:top w:val="none" w:sz="0" w:space="0" w:color="auto"/>
        <w:left w:val="none" w:sz="0" w:space="0" w:color="auto"/>
        <w:bottom w:val="none" w:sz="0" w:space="0" w:color="auto"/>
        <w:right w:val="none" w:sz="0" w:space="0" w:color="auto"/>
      </w:divBdr>
    </w:div>
    <w:div w:id="1437139128">
      <w:bodyDiv w:val="1"/>
      <w:marLeft w:val="0"/>
      <w:marRight w:val="0"/>
      <w:marTop w:val="0"/>
      <w:marBottom w:val="0"/>
      <w:divBdr>
        <w:top w:val="none" w:sz="0" w:space="0" w:color="auto"/>
        <w:left w:val="none" w:sz="0" w:space="0" w:color="auto"/>
        <w:bottom w:val="none" w:sz="0" w:space="0" w:color="auto"/>
        <w:right w:val="none" w:sz="0" w:space="0" w:color="auto"/>
      </w:divBdr>
    </w:div>
    <w:div w:id="1474253587">
      <w:bodyDiv w:val="1"/>
      <w:marLeft w:val="0"/>
      <w:marRight w:val="0"/>
      <w:marTop w:val="0"/>
      <w:marBottom w:val="0"/>
      <w:divBdr>
        <w:top w:val="none" w:sz="0" w:space="0" w:color="auto"/>
        <w:left w:val="none" w:sz="0" w:space="0" w:color="auto"/>
        <w:bottom w:val="none" w:sz="0" w:space="0" w:color="auto"/>
        <w:right w:val="none" w:sz="0" w:space="0" w:color="auto"/>
      </w:divBdr>
    </w:div>
    <w:div w:id="1498879162">
      <w:bodyDiv w:val="1"/>
      <w:marLeft w:val="0"/>
      <w:marRight w:val="0"/>
      <w:marTop w:val="0"/>
      <w:marBottom w:val="0"/>
      <w:divBdr>
        <w:top w:val="none" w:sz="0" w:space="0" w:color="auto"/>
        <w:left w:val="none" w:sz="0" w:space="0" w:color="auto"/>
        <w:bottom w:val="none" w:sz="0" w:space="0" w:color="auto"/>
        <w:right w:val="none" w:sz="0" w:space="0" w:color="auto"/>
      </w:divBdr>
      <w:divsChild>
        <w:div w:id="1178428903">
          <w:marLeft w:val="0"/>
          <w:marRight w:val="0"/>
          <w:marTop w:val="0"/>
          <w:marBottom w:val="0"/>
          <w:divBdr>
            <w:top w:val="none" w:sz="0" w:space="0" w:color="auto"/>
            <w:left w:val="none" w:sz="0" w:space="0" w:color="auto"/>
            <w:bottom w:val="none" w:sz="0" w:space="0" w:color="auto"/>
            <w:right w:val="none" w:sz="0" w:space="0" w:color="auto"/>
          </w:divBdr>
        </w:div>
        <w:div w:id="1039403134">
          <w:marLeft w:val="0"/>
          <w:marRight w:val="0"/>
          <w:marTop w:val="0"/>
          <w:marBottom w:val="0"/>
          <w:divBdr>
            <w:top w:val="none" w:sz="0" w:space="0" w:color="auto"/>
            <w:left w:val="none" w:sz="0" w:space="0" w:color="auto"/>
            <w:bottom w:val="none" w:sz="0" w:space="0" w:color="auto"/>
            <w:right w:val="none" w:sz="0" w:space="0" w:color="auto"/>
          </w:divBdr>
          <w:divsChild>
            <w:div w:id="1059017808">
              <w:marLeft w:val="0"/>
              <w:marRight w:val="0"/>
              <w:marTop w:val="0"/>
              <w:marBottom w:val="0"/>
              <w:divBdr>
                <w:top w:val="none" w:sz="0" w:space="0" w:color="auto"/>
                <w:left w:val="none" w:sz="0" w:space="0" w:color="auto"/>
                <w:bottom w:val="none" w:sz="0" w:space="0" w:color="auto"/>
                <w:right w:val="none" w:sz="0" w:space="0" w:color="auto"/>
              </w:divBdr>
              <w:divsChild>
                <w:div w:id="51737596">
                  <w:marLeft w:val="0"/>
                  <w:marRight w:val="0"/>
                  <w:marTop w:val="45"/>
                  <w:marBottom w:val="45"/>
                  <w:divBdr>
                    <w:top w:val="none" w:sz="0" w:space="0" w:color="auto"/>
                    <w:left w:val="none" w:sz="0" w:space="0" w:color="auto"/>
                    <w:bottom w:val="none" w:sz="0" w:space="0" w:color="auto"/>
                    <w:right w:val="none" w:sz="0" w:space="0" w:color="auto"/>
                  </w:divBdr>
                </w:div>
              </w:divsChild>
            </w:div>
          </w:divsChild>
        </w:div>
      </w:divsChild>
    </w:div>
    <w:div w:id="1504927318">
      <w:bodyDiv w:val="1"/>
      <w:marLeft w:val="0"/>
      <w:marRight w:val="0"/>
      <w:marTop w:val="0"/>
      <w:marBottom w:val="0"/>
      <w:divBdr>
        <w:top w:val="none" w:sz="0" w:space="0" w:color="auto"/>
        <w:left w:val="none" w:sz="0" w:space="0" w:color="auto"/>
        <w:bottom w:val="none" w:sz="0" w:space="0" w:color="auto"/>
        <w:right w:val="none" w:sz="0" w:space="0" w:color="auto"/>
      </w:divBdr>
    </w:div>
    <w:div w:id="1511337564">
      <w:bodyDiv w:val="1"/>
      <w:marLeft w:val="0"/>
      <w:marRight w:val="0"/>
      <w:marTop w:val="0"/>
      <w:marBottom w:val="0"/>
      <w:divBdr>
        <w:top w:val="none" w:sz="0" w:space="0" w:color="auto"/>
        <w:left w:val="none" w:sz="0" w:space="0" w:color="auto"/>
        <w:bottom w:val="none" w:sz="0" w:space="0" w:color="auto"/>
        <w:right w:val="none" w:sz="0" w:space="0" w:color="auto"/>
      </w:divBdr>
    </w:div>
    <w:div w:id="1543010683">
      <w:bodyDiv w:val="1"/>
      <w:marLeft w:val="0"/>
      <w:marRight w:val="0"/>
      <w:marTop w:val="0"/>
      <w:marBottom w:val="0"/>
      <w:divBdr>
        <w:top w:val="none" w:sz="0" w:space="0" w:color="auto"/>
        <w:left w:val="none" w:sz="0" w:space="0" w:color="auto"/>
        <w:bottom w:val="none" w:sz="0" w:space="0" w:color="auto"/>
        <w:right w:val="none" w:sz="0" w:space="0" w:color="auto"/>
      </w:divBdr>
    </w:div>
    <w:div w:id="1556887851">
      <w:bodyDiv w:val="1"/>
      <w:marLeft w:val="0"/>
      <w:marRight w:val="0"/>
      <w:marTop w:val="0"/>
      <w:marBottom w:val="0"/>
      <w:divBdr>
        <w:top w:val="none" w:sz="0" w:space="0" w:color="auto"/>
        <w:left w:val="none" w:sz="0" w:space="0" w:color="auto"/>
        <w:bottom w:val="none" w:sz="0" w:space="0" w:color="auto"/>
        <w:right w:val="none" w:sz="0" w:space="0" w:color="auto"/>
      </w:divBdr>
      <w:divsChild>
        <w:div w:id="679047662">
          <w:marLeft w:val="336"/>
          <w:marRight w:val="0"/>
          <w:marTop w:val="120"/>
          <w:marBottom w:val="312"/>
          <w:divBdr>
            <w:top w:val="none" w:sz="0" w:space="0" w:color="auto"/>
            <w:left w:val="none" w:sz="0" w:space="0" w:color="auto"/>
            <w:bottom w:val="none" w:sz="0" w:space="0" w:color="auto"/>
            <w:right w:val="none" w:sz="0" w:space="0" w:color="auto"/>
          </w:divBdr>
          <w:divsChild>
            <w:div w:id="89084760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530950183">
          <w:marLeft w:val="0"/>
          <w:marRight w:val="0"/>
          <w:marTop w:val="0"/>
          <w:marBottom w:val="120"/>
          <w:divBdr>
            <w:top w:val="none" w:sz="0" w:space="0" w:color="auto"/>
            <w:left w:val="none" w:sz="0" w:space="0" w:color="auto"/>
            <w:bottom w:val="none" w:sz="0" w:space="0" w:color="auto"/>
            <w:right w:val="none" w:sz="0" w:space="0" w:color="auto"/>
          </w:divBdr>
        </w:div>
      </w:divsChild>
    </w:div>
    <w:div w:id="1563103657">
      <w:bodyDiv w:val="1"/>
      <w:marLeft w:val="0"/>
      <w:marRight w:val="0"/>
      <w:marTop w:val="0"/>
      <w:marBottom w:val="0"/>
      <w:divBdr>
        <w:top w:val="none" w:sz="0" w:space="0" w:color="auto"/>
        <w:left w:val="none" w:sz="0" w:space="0" w:color="auto"/>
        <w:bottom w:val="none" w:sz="0" w:space="0" w:color="auto"/>
        <w:right w:val="none" w:sz="0" w:space="0" w:color="auto"/>
      </w:divBdr>
    </w:div>
    <w:div w:id="1564826936">
      <w:bodyDiv w:val="1"/>
      <w:marLeft w:val="0"/>
      <w:marRight w:val="0"/>
      <w:marTop w:val="0"/>
      <w:marBottom w:val="0"/>
      <w:divBdr>
        <w:top w:val="none" w:sz="0" w:space="0" w:color="auto"/>
        <w:left w:val="none" w:sz="0" w:space="0" w:color="auto"/>
        <w:bottom w:val="none" w:sz="0" w:space="0" w:color="auto"/>
        <w:right w:val="none" w:sz="0" w:space="0" w:color="auto"/>
      </w:divBdr>
    </w:div>
    <w:div w:id="1571192556">
      <w:bodyDiv w:val="1"/>
      <w:marLeft w:val="0"/>
      <w:marRight w:val="0"/>
      <w:marTop w:val="0"/>
      <w:marBottom w:val="0"/>
      <w:divBdr>
        <w:top w:val="none" w:sz="0" w:space="0" w:color="auto"/>
        <w:left w:val="none" w:sz="0" w:space="0" w:color="auto"/>
        <w:bottom w:val="none" w:sz="0" w:space="0" w:color="auto"/>
        <w:right w:val="none" w:sz="0" w:space="0" w:color="auto"/>
      </w:divBdr>
      <w:divsChild>
        <w:div w:id="1770202708">
          <w:marLeft w:val="1980"/>
          <w:marRight w:val="0"/>
          <w:marTop w:val="0"/>
          <w:marBottom w:val="0"/>
          <w:divBdr>
            <w:top w:val="none" w:sz="0" w:space="0" w:color="auto"/>
            <w:left w:val="none" w:sz="0" w:space="0" w:color="auto"/>
            <w:bottom w:val="none" w:sz="0" w:space="0" w:color="auto"/>
            <w:right w:val="none" w:sz="0" w:space="0" w:color="auto"/>
          </w:divBdr>
        </w:div>
        <w:div w:id="1617978967">
          <w:marLeft w:val="1980"/>
          <w:marRight w:val="0"/>
          <w:marTop w:val="0"/>
          <w:marBottom w:val="0"/>
          <w:divBdr>
            <w:top w:val="none" w:sz="0" w:space="0" w:color="auto"/>
            <w:left w:val="none" w:sz="0" w:space="0" w:color="auto"/>
            <w:bottom w:val="none" w:sz="0" w:space="0" w:color="auto"/>
            <w:right w:val="none" w:sz="0" w:space="0" w:color="auto"/>
          </w:divBdr>
        </w:div>
        <w:div w:id="1062289467">
          <w:marLeft w:val="1980"/>
          <w:marRight w:val="0"/>
          <w:marTop w:val="0"/>
          <w:marBottom w:val="0"/>
          <w:divBdr>
            <w:top w:val="none" w:sz="0" w:space="0" w:color="auto"/>
            <w:left w:val="none" w:sz="0" w:space="0" w:color="auto"/>
            <w:bottom w:val="none" w:sz="0" w:space="0" w:color="auto"/>
            <w:right w:val="none" w:sz="0" w:space="0" w:color="auto"/>
          </w:divBdr>
        </w:div>
      </w:divsChild>
    </w:div>
    <w:div w:id="1572734120">
      <w:bodyDiv w:val="1"/>
      <w:marLeft w:val="0"/>
      <w:marRight w:val="0"/>
      <w:marTop w:val="0"/>
      <w:marBottom w:val="0"/>
      <w:divBdr>
        <w:top w:val="none" w:sz="0" w:space="0" w:color="auto"/>
        <w:left w:val="none" w:sz="0" w:space="0" w:color="auto"/>
        <w:bottom w:val="none" w:sz="0" w:space="0" w:color="auto"/>
        <w:right w:val="none" w:sz="0" w:space="0" w:color="auto"/>
      </w:divBdr>
    </w:div>
    <w:div w:id="1592467521">
      <w:bodyDiv w:val="1"/>
      <w:marLeft w:val="0"/>
      <w:marRight w:val="0"/>
      <w:marTop w:val="0"/>
      <w:marBottom w:val="0"/>
      <w:divBdr>
        <w:top w:val="none" w:sz="0" w:space="0" w:color="auto"/>
        <w:left w:val="none" w:sz="0" w:space="0" w:color="auto"/>
        <w:bottom w:val="none" w:sz="0" w:space="0" w:color="auto"/>
        <w:right w:val="none" w:sz="0" w:space="0" w:color="auto"/>
      </w:divBdr>
    </w:div>
    <w:div w:id="1593974023">
      <w:bodyDiv w:val="1"/>
      <w:marLeft w:val="0"/>
      <w:marRight w:val="0"/>
      <w:marTop w:val="0"/>
      <w:marBottom w:val="0"/>
      <w:divBdr>
        <w:top w:val="none" w:sz="0" w:space="0" w:color="auto"/>
        <w:left w:val="none" w:sz="0" w:space="0" w:color="auto"/>
        <w:bottom w:val="none" w:sz="0" w:space="0" w:color="auto"/>
        <w:right w:val="none" w:sz="0" w:space="0" w:color="auto"/>
      </w:divBdr>
    </w:div>
    <w:div w:id="1597246780">
      <w:bodyDiv w:val="1"/>
      <w:marLeft w:val="0"/>
      <w:marRight w:val="0"/>
      <w:marTop w:val="0"/>
      <w:marBottom w:val="0"/>
      <w:divBdr>
        <w:top w:val="none" w:sz="0" w:space="0" w:color="auto"/>
        <w:left w:val="none" w:sz="0" w:space="0" w:color="auto"/>
        <w:bottom w:val="none" w:sz="0" w:space="0" w:color="auto"/>
        <w:right w:val="none" w:sz="0" w:space="0" w:color="auto"/>
      </w:divBdr>
      <w:divsChild>
        <w:div w:id="2047216583">
          <w:marLeft w:val="0"/>
          <w:marRight w:val="0"/>
          <w:marTop w:val="225"/>
          <w:marBottom w:val="360"/>
          <w:divBdr>
            <w:top w:val="none" w:sz="0" w:space="0" w:color="auto"/>
            <w:left w:val="none" w:sz="0" w:space="0" w:color="auto"/>
            <w:bottom w:val="none" w:sz="0" w:space="0" w:color="auto"/>
            <w:right w:val="none" w:sz="0" w:space="0" w:color="auto"/>
          </w:divBdr>
          <w:divsChild>
            <w:div w:id="1313608119">
              <w:marLeft w:val="0"/>
              <w:marRight w:val="0"/>
              <w:marTop w:val="0"/>
              <w:marBottom w:val="0"/>
              <w:divBdr>
                <w:top w:val="none" w:sz="0" w:space="0" w:color="auto"/>
                <w:left w:val="none" w:sz="0" w:space="0" w:color="auto"/>
                <w:bottom w:val="none" w:sz="0" w:space="0" w:color="auto"/>
                <w:right w:val="none" w:sz="0" w:space="0" w:color="auto"/>
              </w:divBdr>
            </w:div>
            <w:div w:id="76776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666731">
      <w:bodyDiv w:val="1"/>
      <w:marLeft w:val="0"/>
      <w:marRight w:val="0"/>
      <w:marTop w:val="0"/>
      <w:marBottom w:val="0"/>
      <w:divBdr>
        <w:top w:val="none" w:sz="0" w:space="0" w:color="auto"/>
        <w:left w:val="none" w:sz="0" w:space="0" w:color="auto"/>
        <w:bottom w:val="none" w:sz="0" w:space="0" w:color="auto"/>
        <w:right w:val="none" w:sz="0" w:space="0" w:color="auto"/>
      </w:divBdr>
    </w:div>
    <w:div w:id="1606186735">
      <w:bodyDiv w:val="1"/>
      <w:marLeft w:val="0"/>
      <w:marRight w:val="0"/>
      <w:marTop w:val="0"/>
      <w:marBottom w:val="0"/>
      <w:divBdr>
        <w:top w:val="none" w:sz="0" w:space="0" w:color="auto"/>
        <w:left w:val="none" w:sz="0" w:space="0" w:color="auto"/>
        <w:bottom w:val="none" w:sz="0" w:space="0" w:color="auto"/>
        <w:right w:val="none" w:sz="0" w:space="0" w:color="auto"/>
      </w:divBdr>
    </w:div>
    <w:div w:id="1616866049">
      <w:bodyDiv w:val="1"/>
      <w:marLeft w:val="0"/>
      <w:marRight w:val="0"/>
      <w:marTop w:val="0"/>
      <w:marBottom w:val="0"/>
      <w:divBdr>
        <w:top w:val="none" w:sz="0" w:space="0" w:color="auto"/>
        <w:left w:val="none" w:sz="0" w:space="0" w:color="auto"/>
        <w:bottom w:val="none" w:sz="0" w:space="0" w:color="auto"/>
        <w:right w:val="none" w:sz="0" w:space="0" w:color="auto"/>
      </w:divBdr>
    </w:div>
    <w:div w:id="1617953594">
      <w:bodyDiv w:val="1"/>
      <w:marLeft w:val="0"/>
      <w:marRight w:val="0"/>
      <w:marTop w:val="0"/>
      <w:marBottom w:val="0"/>
      <w:divBdr>
        <w:top w:val="none" w:sz="0" w:space="0" w:color="auto"/>
        <w:left w:val="none" w:sz="0" w:space="0" w:color="auto"/>
        <w:bottom w:val="none" w:sz="0" w:space="0" w:color="auto"/>
        <w:right w:val="none" w:sz="0" w:space="0" w:color="auto"/>
      </w:divBdr>
    </w:div>
    <w:div w:id="1625307829">
      <w:bodyDiv w:val="1"/>
      <w:marLeft w:val="0"/>
      <w:marRight w:val="0"/>
      <w:marTop w:val="0"/>
      <w:marBottom w:val="0"/>
      <w:divBdr>
        <w:top w:val="none" w:sz="0" w:space="0" w:color="auto"/>
        <w:left w:val="none" w:sz="0" w:space="0" w:color="auto"/>
        <w:bottom w:val="none" w:sz="0" w:space="0" w:color="auto"/>
        <w:right w:val="none" w:sz="0" w:space="0" w:color="auto"/>
      </w:divBdr>
      <w:divsChild>
        <w:div w:id="829247209">
          <w:marLeft w:val="0"/>
          <w:marRight w:val="0"/>
          <w:marTop w:val="0"/>
          <w:marBottom w:val="0"/>
          <w:divBdr>
            <w:top w:val="none" w:sz="0" w:space="0" w:color="auto"/>
            <w:left w:val="none" w:sz="0" w:space="0" w:color="auto"/>
            <w:bottom w:val="none" w:sz="0" w:space="0" w:color="auto"/>
            <w:right w:val="none" w:sz="0" w:space="0" w:color="auto"/>
          </w:divBdr>
        </w:div>
      </w:divsChild>
    </w:div>
    <w:div w:id="1628657775">
      <w:bodyDiv w:val="1"/>
      <w:marLeft w:val="0"/>
      <w:marRight w:val="0"/>
      <w:marTop w:val="0"/>
      <w:marBottom w:val="0"/>
      <w:divBdr>
        <w:top w:val="none" w:sz="0" w:space="0" w:color="auto"/>
        <w:left w:val="none" w:sz="0" w:space="0" w:color="auto"/>
        <w:bottom w:val="none" w:sz="0" w:space="0" w:color="auto"/>
        <w:right w:val="none" w:sz="0" w:space="0" w:color="auto"/>
      </w:divBdr>
    </w:div>
    <w:div w:id="1630822916">
      <w:bodyDiv w:val="1"/>
      <w:marLeft w:val="0"/>
      <w:marRight w:val="0"/>
      <w:marTop w:val="0"/>
      <w:marBottom w:val="0"/>
      <w:divBdr>
        <w:top w:val="none" w:sz="0" w:space="0" w:color="auto"/>
        <w:left w:val="none" w:sz="0" w:space="0" w:color="auto"/>
        <w:bottom w:val="none" w:sz="0" w:space="0" w:color="auto"/>
        <w:right w:val="none" w:sz="0" w:space="0" w:color="auto"/>
      </w:divBdr>
    </w:div>
    <w:div w:id="1643804120">
      <w:bodyDiv w:val="1"/>
      <w:marLeft w:val="0"/>
      <w:marRight w:val="0"/>
      <w:marTop w:val="0"/>
      <w:marBottom w:val="0"/>
      <w:divBdr>
        <w:top w:val="none" w:sz="0" w:space="0" w:color="auto"/>
        <w:left w:val="none" w:sz="0" w:space="0" w:color="auto"/>
        <w:bottom w:val="none" w:sz="0" w:space="0" w:color="auto"/>
        <w:right w:val="none" w:sz="0" w:space="0" w:color="auto"/>
      </w:divBdr>
    </w:div>
    <w:div w:id="1685284232">
      <w:bodyDiv w:val="1"/>
      <w:marLeft w:val="0"/>
      <w:marRight w:val="0"/>
      <w:marTop w:val="0"/>
      <w:marBottom w:val="0"/>
      <w:divBdr>
        <w:top w:val="none" w:sz="0" w:space="0" w:color="auto"/>
        <w:left w:val="none" w:sz="0" w:space="0" w:color="auto"/>
        <w:bottom w:val="none" w:sz="0" w:space="0" w:color="auto"/>
        <w:right w:val="none" w:sz="0" w:space="0" w:color="auto"/>
      </w:divBdr>
      <w:divsChild>
        <w:div w:id="1605528396">
          <w:marLeft w:val="0"/>
          <w:marRight w:val="0"/>
          <w:marTop w:val="0"/>
          <w:marBottom w:val="0"/>
          <w:divBdr>
            <w:top w:val="none" w:sz="0" w:space="0" w:color="auto"/>
            <w:left w:val="none" w:sz="0" w:space="0" w:color="auto"/>
            <w:bottom w:val="none" w:sz="0" w:space="0" w:color="auto"/>
            <w:right w:val="none" w:sz="0" w:space="0" w:color="auto"/>
          </w:divBdr>
          <w:divsChild>
            <w:div w:id="5328546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1697344241">
      <w:bodyDiv w:val="1"/>
      <w:marLeft w:val="0"/>
      <w:marRight w:val="0"/>
      <w:marTop w:val="0"/>
      <w:marBottom w:val="0"/>
      <w:divBdr>
        <w:top w:val="none" w:sz="0" w:space="0" w:color="auto"/>
        <w:left w:val="none" w:sz="0" w:space="0" w:color="auto"/>
        <w:bottom w:val="none" w:sz="0" w:space="0" w:color="auto"/>
        <w:right w:val="none" w:sz="0" w:space="0" w:color="auto"/>
      </w:divBdr>
    </w:div>
    <w:div w:id="1701928043">
      <w:bodyDiv w:val="1"/>
      <w:marLeft w:val="0"/>
      <w:marRight w:val="0"/>
      <w:marTop w:val="0"/>
      <w:marBottom w:val="0"/>
      <w:divBdr>
        <w:top w:val="none" w:sz="0" w:space="0" w:color="auto"/>
        <w:left w:val="none" w:sz="0" w:space="0" w:color="auto"/>
        <w:bottom w:val="none" w:sz="0" w:space="0" w:color="auto"/>
        <w:right w:val="none" w:sz="0" w:space="0" w:color="auto"/>
      </w:divBdr>
      <w:divsChild>
        <w:div w:id="1169059019">
          <w:marLeft w:val="0"/>
          <w:marRight w:val="0"/>
          <w:marTop w:val="0"/>
          <w:marBottom w:val="0"/>
          <w:divBdr>
            <w:top w:val="none" w:sz="0" w:space="0" w:color="auto"/>
            <w:left w:val="none" w:sz="0" w:space="0" w:color="auto"/>
            <w:bottom w:val="none" w:sz="0" w:space="0" w:color="auto"/>
            <w:right w:val="none" w:sz="0" w:space="0" w:color="auto"/>
          </w:divBdr>
        </w:div>
        <w:div w:id="1475683593">
          <w:marLeft w:val="0"/>
          <w:marRight w:val="0"/>
          <w:marTop w:val="225"/>
          <w:marBottom w:val="0"/>
          <w:divBdr>
            <w:top w:val="none" w:sz="0" w:space="0" w:color="auto"/>
            <w:left w:val="none" w:sz="0" w:space="0" w:color="auto"/>
            <w:bottom w:val="none" w:sz="0" w:space="0" w:color="auto"/>
            <w:right w:val="none" w:sz="0" w:space="0" w:color="auto"/>
          </w:divBdr>
        </w:div>
      </w:divsChild>
    </w:div>
    <w:div w:id="1712800447">
      <w:bodyDiv w:val="1"/>
      <w:marLeft w:val="0"/>
      <w:marRight w:val="0"/>
      <w:marTop w:val="0"/>
      <w:marBottom w:val="0"/>
      <w:divBdr>
        <w:top w:val="none" w:sz="0" w:space="0" w:color="auto"/>
        <w:left w:val="none" w:sz="0" w:space="0" w:color="auto"/>
        <w:bottom w:val="none" w:sz="0" w:space="0" w:color="auto"/>
        <w:right w:val="none" w:sz="0" w:space="0" w:color="auto"/>
      </w:divBdr>
    </w:div>
    <w:div w:id="1738478082">
      <w:bodyDiv w:val="1"/>
      <w:marLeft w:val="0"/>
      <w:marRight w:val="0"/>
      <w:marTop w:val="0"/>
      <w:marBottom w:val="0"/>
      <w:divBdr>
        <w:top w:val="none" w:sz="0" w:space="0" w:color="auto"/>
        <w:left w:val="none" w:sz="0" w:space="0" w:color="auto"/>
        <w:bottom w:val="none" w:sz="0" w:space="0" w:color="auto"/>
        <w:right w:val="none" w:sz="0" w:space="0" w:color="auto"/>
      </w:divBdr>
    </w:div>
    <w:div w:id="1772780519">
      <w:bodyDiv w:val="1"/>
      <w:marLeft w:val="0"/>
      <w:marRight w:val="0"/>
      <w:marTop w:val="0"/>
      <w:marBottom w:val="0"/>
      <w:divBdr>
        <w:top w:val="none" w:sz="0" w:space="0" w:color="auto"/>
        <w:left w:val="none" w:sz="0" w:space="0" w:color="auto"/>
        <w:bottom w:val="none" w:sz="0" w:space="0" w:color="auto"/>
        <w:right w:val="none" w:sz="0" w:space="0" w:color="auto"/>
      </w:divBdr>
      <w:divsChild>
        <w:div w:id="51472828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779762218">
      <w:bodyDiv w:val="1"/>
      <w:marLeft w:val="0"/>
      <w:marRight w:val="0"/>
      <w:marTop w:val="0"/>
      <w:marBottom w:val="0"/>
      <w:divBdr>
        <w:top w:val="none" w:sz="0" w:space="0" w:color="auto"/>
        <w:left w:val="none" w:sz="0" w:space="0" w:color="auto"/>
        <w:bottom w:val="none" w:sz="0" w:space="0" w:color="auto"/>
        <w:right w:val="none" w:sz="0" w:space="0" w:color="auto"/>
      </w:divBdr>
      <w:divsChild>
        <w:div w:id="680474377">
          <w:marLeft w:val="0"/>
          <w:marRight w:val="0"/>
          <w:marTop w:val="0"/>
          <w:marBottom w:val="0"/>
          <w:divBdr>
            <w:top w:val="none" w:sz="0" w:space="0" w:color="auto"/>
            <w:left w:val="none" w:sz="0" w:space="0" w:color="auto"/>
            <w:bottom w:val="none" w:sz="0" w:space="0" w:color="auto"/>
            <w:right w:val="none" w:sz="0" w:space="0" w:color="auto"/>
          </w:divBdr>
          <w:divsChild>
            <w:div w:id="214435079">
              <w:marLeft w:val="0"/>
              <w:marRight w:val="0"/>
              <w:marTop w:val="0"/>
              <w:marBottom w:val="0"/>
              <w:divBdr>
                <w:top w:val="none" w:sz="0" w:space="0" w:color="auto"/>
                <w:left w:val="none" w:sz="0" w:space="0" w:color="auto"/>
                <w:bottom w:val="none" w:sz="0" w:space="0" w:color="auto"/>
                <w:right w:val="none" w:sz="0" w:space="0" w:color="auto"/>
              </w:divBdr>
            </w:div>
            <w:div w:id="830946156">
              <w:marLeft w:val="0"/>
              <w:marRight w:val="0"/>
              <w:marTop w:val="0"/>
              <w:marBottom w:val="0"/>
              <w:divBdr>
                <w:top w:val="none" w:sz="0" w:space="0" w:color="auto"/>
                <w:left w:val="none" w:sz="0" w:space="0" w:color="auto"/>
                <w:bottom w:val="none" w:sz="0" w:space="0" w:color="auto"/>
                <w:right w:val="none" w:sz="0" w:space="0" w:color="auto"/>
              </w:divBdr>
              <w:divsChild>
                <w:div w:id="2112431742">
                  <w:marLeft w:val="0"/>
                  <w:marRight w:val="0"/>
                  <w:marTop w:val="0"/>
                  <w:marBottom w:val="0"/>
                  <w:divBdr>
                    <w:top w:val="none" w:sz="0" w:space="0" w:color="auto"/>
                    <w:left w:val="none" w:sz="0" w:space="0" w:color="auto"/>
                    <w:bottom w:val="none" w:sz="0" w:space="0" w:color="auto"/>
                    <w:right w:val="none" w:sz="0" w:space="0" w:color="auto"/>
                  </w:divBdr>
                  <w:divsChild>
                    <w:div w:id="1484004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0975999">
      <w:bodyDiv w:val="1"/>
      <w:marLeft w:val="0"/>
      <w:marRight w:val="0"/>
      <w:marTop w:val="0"/>
      <w:marBottom w:val="0"/>
      <w:divBdr>
        <w:top w:val="none" w:sz="0" w:space="0" w:color="auto"/>
        <w:left w:val="none" w:sz="0" w:space="0" w:color="auto"/>
        <w:bottom w:val="none" w:sz="0" w:space="0" w:color="auto"/>
        <w:right w:val="none" w:sz="0" w:space="0" w:color="auto"/>
      </w:divBdr>
      <w:divsChild>
        <w:div w:id="860319234">
          <w:marLeft w:val="0"/>
          <w:marRight w:val="0"/>
          <w:marTop w:val="0"/>
          <w:marBottom w:val="120"/>
          <w:divBdr>
            <w:top w:val="none" w:sz="0" w:space="0" w:color="auto"/>
            <w:left w:val="none" w:sz="0" w:space="0" w:color="auto"/>
            <w:bottom w:val="none" w:sz="0" w:space="0" w:color="auto"/>
            <w:right w:val="none" w:sz="0" w:space="0" w:color="auto"/>
          </w:divBdr>
        </w:div>
      </w:divsChild>
    </w:div>
    <w:div w:id="1816527275">
      <w:bodyDiv w:val="1"/>
      <w:marLeft w:val="0"/>
      <w:marRight w:val="0"/>
      <w:marTop w:val="0"/>
      <w:marBottom w:val="0"/>
      <w:divBdr>
        <w:top w:val="none" w:sz="0" w:space="0" w:color="auto"/>
        <w:left w:val="none" w:sz="0" w:space="0" w:color="auto"/>
        <w:bottom w:val="none" w:sz="0" w:space="0" w:color="auto"/>
        <w:right w:val="none" w:sz="0" w:space="0" w:color="auto"/>
      </w:divBdr>
      <w:divsChild>
        <w:div w:id="1116950867">
          <w:marLeft w:val="0"/>
          <w:marRight w:val="0"/>
          <w:marTop w:val="0"/>
          <w:marBottom w:val="0"/>
          <w:divBdr>
            <w:top w:val="none" w:sz="0" w:space="0" w:color="auto"/>
            <w:left w:val="none" w:sz="0" w:space="0" w:color="auto"/>
            <w:bottom w:val="none" w:sz="0" w:space="0" w:color="auto"/>
            <w:right w:val="none" w:sz="0" w:space="0" w:color="auto"/>
          </w:divBdr>
          <w:divsChild>
            <w:div w:id="1036127258">
              <w:marLeft w:val="0"/>
              <w:marRight w:val="0"/>
              <w:marTop w:val="0"/>
              <w:marBottom w:val="0"/>
              <w:divBdr>
                <w:top w:val="none" w:sz="0" w:space="0" w:color="auto"/>
                <w:left w:val="none" w:sz="0" w:space="0" w:color="auto"/>
                <w:bottom w:val="none" w:sz="0" w:space="0" w:color="auto"/>
                <w:right w:val="none" w:sz="0" w:space="0" w:color="auto"/>
              </w:divBdr>
              <w:divsChild>
                <w:div w:id="1766609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0317736">
      <w:bodyDiv w:val="1"/>
      <w:marLeft w:val="0"/>
      <w:marRight w:val="0"/>
      <w:marTop w:val="0"/>
      <w:marBottom w:val="0"/>
      <w:divBdr>
        <w:top w:val="none" w:sz="0" w:space="0" w:color="auto"/>
        <w:left w:val="none" w:sz="0" w:space="0" w:color="auto"/>
        <w:bottom w:val="none" w:sz="0" w:space="0" w:color="auto"/>
        <w:right w:val="none" w:sz="0" w:space="0" w:color="auto"/>
      </w:divBdr>
    </w:div>
    <w:div w:id="1833329354">
      <w:bodyDiv w:val="1"/>
      <w:marLeft w:val="0"/>
      <w:marRight w:val="0"/>
      <w:marTop w:val="0"/>
      <w:marBottom w:val="0"/>
      <w:divBdr>
        <w:top w:val="none" w:sz="0" w:space="0" w:color="auto"/>
        <w:left w:val="none" w:sz="0" w:space="0" w:color="auto"/>
        <w:bottom w:val="none" w:sz="0" w:space="0" w:color="auto"/>
        <w:right w:val="none" w:sz="0" w:space="0" w:color="auto"/>
      </w:divBdr>
      <w:divsChild>
        <w:div w:id="2089114665">
          <w:marLeft w:val="0"/>
          <w:marRight w:val="0"/>
          <w:marTop w:val="0"/>
          <w:marBottom w:val="0"/>
          <w:divBdr>
            <w:top w:val="none" w:sz="0" w:space="0" w:color="auto"/>
            <w:left w:val="none" w:sz="0" w:space="0" w:color="auto"/>
            <w:bottom w:val="none" w:sz="0" w:space="0" w:color="auto"/>
            <w:right w:val="none" w:sz="0" w:space="0" w:color="auto"/>
          </w:divBdr>
          <w:divsChild>
            <w:div w:id="961806689">
              <w:marLeft w:val="0"/>
              <w:marRight w:val="0"/>
              <w:marTop w:val="0"/>
              <w:marBottom w:val="0"/>
              <w:divBdr>
                <w:top w:val="none" w:sz="0" w:space="0" w:color="auto"/>
                <w:left w:val="none" w:sz="0" w:space="0" w:color="auto"/>
                <w:bottom w:val="none" w:sz="0" w:space="0" w:color="auto"/>
                <w:right w:val="none" w:sz="0" w:space="0" w:color="auto"/>
              </w:divBdr>
              <w:divsChild>
                <w:div w:id="1354725469">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758063">
          <w:blockQuote w:val="1"/>
          <w:marLeft w:val="0"/>
          <w:marRight w:val="0"/>
          <w:marTop w:val="240"/>
          <w:marBottom w:val="0"/>
          <w:divBdr>
            <w:top w:val="single" w:sz="6" w:space="12" w:color="DDDDDD"/>
            <w:left w:val="none" w:sz="0" w:space="0" w:color="auto"/>
            <w:bottom w:val="none" w:sz="0" w:space="0" w:color="auto"/>
            <w:right w:val="none" w:sz="0" w:space="0" w:color="auto"/>
          </w:divBdr>
          <w:divsChild>
            <w:div w:id="571935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955043">
      <w:bodyDiv w:val="1"/>
      <w:marLeft w:val="0"/>
      <w:marRight w:val="0"/>
      <w:marTop w:val="0"/>
      <w:marBottom w:val="0"/>
      <w:divBdr>
        <w:top w:val="none" w:sz="0" w:space="0" w:color="auto"/>
        <w:left w:val="none" w:sz="0" w:space="0" w:color="auto"/>
        <w:bottom w:val="none" w:sz="0" w:space="0" w:color="auto"/>
        <w:right w:val="none" w:sz="0" w:space="0" w:color="auto"/>
      </w:divBdr>
    </w:div>
    <w:div w:id="1858231201">
      <w:bodyDiv w:val="1"/>
      <w:marLeft w:val="0"/>
      <w:marRight w:val="0"/>
      <w:marTop w:val="0"/>
      <w:marBottom w:val="0"/>
      <w:divBdr>
        <w:top w:val="none" w:sz="0" w:space="0" w:color="auto"/>
        <w:left w:val="none" w:sz="0" w:space="0" w:color="auto"/>
        <w:bottom w:val="none" w:sz="0" w:space="0" w:color="auto"/>
        <w:right w:val="none" w:sz="0" w:space="0" w:color="auto"/>
      </w:divBdr>
    </w:div>
    <w:div w:id="1890343004">
      <w:bodyDiv w:val="1"/>
      <w:marLeft w:val="0"/>
      <w:marRight w:val="0"/>
      <w:marTop w:val="0"/>
      <w:marBottom w:val="0"/>
      <w:divBdr>
        <w:top w:val="none" w:sz="0" w:space="0" w:color="auto"/>
        <w:left w:val="none" w:sz="0" w:space="0" w:color="auto"/>
        <w:bottom w:val="none" w:sz="0" w:space="0" w:color="auto"/>
        <w:right w:val="none" w:sz="0" w:space="0" w:color="auto"/>
      </w:divBdr>
    </w:div>
    <w:div w:id="1920361508">
      <w:bodyDiv w:val="1"/>
      <w:marLeft w:val="0"/>
      <w:marRight w:val="0"/>
      <w:marTop w:val="0"/>
      <w:marBottom w:val="0"/>
      <w:divBdr>
        <w:top w:val="none" w:sz="0" w:space="0" w:color="auto"/>
        <w:left w:val="none" w:sz="0" w:space="0" w:color="auto"/>
        <w:bottom w:val="none" w:sz="0" w:space="0" w:color="auto"/>
        <w:right w:val="none" w:sz="0" w:space="0" w:color="auto"/>
      </w:divBdr>
      <w:divsChild>
        <w:div w:id="126165267">
          <w:marLeft w:val="0"/>
          <w:marRight w:val="0"/>
          <w:marTop w:val="0"/>
          <w:marBottom w:val="0"/>
          <w:divBdr>
            <w:top w:val="none" w:sz="0" w:space="0" w:color="auto"/>
            <w:left w:val="none" w:sz="0" w:space="0" w:color="auto"/>
            <w:bottom w:val="none" w:sz="0" w:space="0" w:color="auto"/>
            <w:right w:val="none" w:sz="0" w:space="0" w:color="auto"/>
          </w:divBdr>
          <w:divsChild>
            <w:div w:id="98685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096681">
      <w:bodyDiv w:val="1"/>
      <w:marLeft w:val="0"/>
      <w:marRight w:val="0"/>
      <w:marTop w:val="0"/>
      <w:marBottom w:val="0"/>
      <w:divBdr>
        <w:top w:val="none" w:sz="0" w:space="0" w:color="auto"/>
        <w:left w:val="none" w:sz="0" w:space="0" w:color="auto"/>
        <w:bottom w:val="none" w:sz="0" w:space="0" w:color="auto"/>
        <w:right w:val="none" w:sz="0" w:space="0" w:color="auto"/>
      </w:divBdr>
    </w:div>
    <w:div w:id="1924290785">
      <w:bodyDiv w:val="1"/>
      <w:marLeft w:val="0"/>
      <w:marRight w:val="0"/>
      <w:marTop w:val="0"/>
      <w:marBottom w:val="0"/>
      <w:divBdr>
        <w:top w:val="none" w:sz="0" w:space="0" w:color="auto"/>
        <w:left w:val="none" w:sz="0" w:space="0" w:color="auto"/>
        <w:bottom w:val="none" w:sz="0" w:space="0" w:color="auto"/>
        <w:right w:val="none" w:sz="0" w:space="0" w:color="auto"/>
      </w:divBdr>
    </w:div>
    <w:div w:id="2003317196">
      <w:bodyDiv w:val="1"/>
      <w:marLeft w:val="0"/>
      <w:marRight w:val="0"/>
      <w:marTop w:val="0"/>
      <w:marBottom w:val="0"/>
      <w:divBdr>
        <w:top w:val="none" w:sz="0" w:space="0" w:color="auto"/>
        <w:left w:val="none" w:sz="0" w:space="0" w:color="auto"/>
        <w:bottom w:val="none" w:sz="0" w:space="0" w:color="auto"/>
        <w:right w:val="none" w:sz="0" w:space="0" w:color="auto"/>
      </w:divBdr>
    </w:div>
    <w:div w:id="2008437990">
      <w:bodyDiv w:val="1"/>
      <w:marLeft w:val="0"/>
      <w:marRight w:val="0"/>
      <w:marTop w:val="0"/>
      <w:marBottom w:val="0"/>
      <w:divBdr>
        <w:top w:val="none" w:sz="0" w:space="0" w:color="auto"/>
        <w:left w:val="none" w:sz="0" w:space="0" w:color="auto"/>
        <w:bottom w:val="none" w:sz="0" w:space="0" w:color="auto"/>
        <w:right w:val="none" w:sz="0" w:space="0" w:color="auto"/>
      </w:divBdr>
    </w:div>
    <w:div w:id="2043901486">
      <w:bodyDiv w:val="1"/>
      <w:marLeft w:val="0"/>
      <w:marRight w:val="0"/>
      <w:marTop w:val="0"/>
      <w:marBottom w:val="0"/>
      <w:divBdr>
        <w:top w:val="none" w:sz="0" w:space="0" w:color="auto"/>
        <w:left w:val="none" w:sz="0" w:space="0" w:color="auto"/>
        <w:bottom w:val="none" w:sz="0" w:space="0" w:color="auto"/>
        <w:right w:val="none" w:sz="0" w:space="0" w:color="auto"/>
      </w:divBdr>
    </w:div>
    <w:div w:id="2065060949">
      <w:bodyDiv w:val="1"/>
      <w:marLeft w:val="0"/>
      <w:marRight w:val="0"/>
      <w:marTop w:val="0"/>
      <w:marBottom w:val="0"/>
      <w:divBdr>
        <w:top w:val="none" w:sz="0" w:space="0" w:color="auto"/>
        <w:left w:val="none" w:sz="0" w:space="0" w:color="auto"/>
        <w:bottom w:val="none" w:sz="0" w:space="0" w:color="auto"/>
        <w:right w:val="none" w:sz="0" w:space="0" w:color="auto"/>
      </w:divBdr>
    </w:div>
    <w:div w:id="2071534698">
      <w:bodyDiv w:val="1"/>
      <w:marLeft w:val="0"/>
      <w:marRight w:val="0"/>
      <w:marTop w:val="0"/>
      <w:marBottom w:val="0"/>
      <w:divBdr>
        <w:top w:val="none" w:sz="0" w:space="0" w:color="auto"/>
        <w:left w:val="none" w:sz="0" w:space="0" w:color="auto"/>
        <w:bottom w:val="none" w:sz="0" w:space="0" w:color="auto"/>
        <w:right w:val="none" w:sz="0" w:space="0" w:color="auto"/>
      </w:divBdr>
    </w:div>
    <w:div w:id="2088917382">
      <w:bodyDiv w:val="1"/>
      <w:marLeft w:val="0"/>
      <w:marRight w:val="0"/>
      <w:marTop w:val="0"/>
      <w:marBottom w:val="0"/>
      <w:divBdr>
        <w:top w:val="none" w:sz="0" w:space="0" w:color="auto"/>
        <w:left w:val="none" w:sz="0" w:space="0" w:color="auto"/>
        <w:bottom w:val="none" w:sz="0" w:space="0" w:color="auto"/>
        <w:right w:val="none" w:sz="0" w:space="0" w:color="auto"/>
      </w:divBdr>
    </w:div>
    <w:div w:id="2100785712">
      <w:bodyDiv w:val="1"/>
      <w:marLeft w:val="0"/>
      <w:marRight w:val="0"/>
      <w:marTop w:val="0"/>
      <w:marBottom w:val="0"/>
      <w:divBdr>
        <w:top w:val="none" w:sz="0" w:space="0" w:color="auto"/>
        <w:left w:val="none" w:sz="0" w:space="0" w:color="auto"/>
        <w:bottom w:val="none" w:sz="0" w:space="0" w:color="auto"/>
        <w:right w:val="none" w:sz="0" w:space="0" w:color="auto"/>
      </w:divBdr>
    </w:div>
    <w:div w:id="2124573195">
      <w:bodyDiv w:val="1"/>
      <w:marLeft w:val="0"/>
      <w:marRight w:val="0"/>
      <w:marTop w:val="0"/>
      <w:marBottom w:val="0"/>
      <w:divBdr>
        <w:top w:val="none" w:sz="0" w:space="0" w:color="auto"/>
        <w:left w:val="none" w:sz="0" w:space="0" w:color="auto"/>
        <w:bottom w:val="none" w:sz="0" w:space="0" w:color="auto"/>
        <w:right w:val="none" w:sz="0" w:space="0" w:color="auto"/>
      </w:divBdr>
    </w:div>
    <w:div w:id="2135102685">
      <w:bodyDiv w:val="1"/>
      <w:marLeft w:val="0"/>
      <w:marRight w:val="0"/>
      <w:marTop w:val="0"/>
      <w:marBottom w:val="0"/>
      <w:divBdr>
        <w:top w:val="none" w:sz="0" w:space="0" w:color="auto"/>
        <w:left w:val="none" w:sz="0" w:space="0" w:color="auto"/>
        <w:bottom w:val="none" w:sz="0" w:space="0" w:color="auto"/>
        <w:right w:val="none" w:sz="0" w:space="0" w:color="auto"/>
      </w:divBdr>
    </w:div>
    <w:div w:id="213543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355" Type="http://schemas.microsoft.com/office/2007/relationships/diagramDrawing" Target="diagrams/drawing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354" Type="http://schemas.microsoft.com/office/2007/relationships/stylesWithEffects" Target="stylesWithEffects.xml"/></Relationships>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877591B-7021-46D2-8587-52FCA8D6B8F3}">
      <dsp:nvSpPr>
        <dsp:cNvPr id="0" name=""/>
        <dsp:cNvSpPr/>
      </dsp:nvSpPr>
      <dsp:spPr>
        <a:xfrm>
          <a:off x="2351071" y="1633221"/>
          <a:ext cx="1012857" cy="714103"/>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20955" rIns="20955" bIns="20955" numCol="1" spcCol="1270" anchor="ctr" anchorCtr="0">
          <a:noAutofit/>
        </a:bodyPr>
        <a:lstStyle/>
        <a:p>
          <a:pPr marR="0" lvl="0" algn="l" defTabSz="1466850" rtl="0">
            <a:lnSpc>
              <a:spcPct val="90000"/>
            </a:lnSpc>
            <a:spcBef>
              <a:spcPct val="0"/>
            </a:spcBef>
            <a:spcAft>
              <a:spcPct val="35000"/>
            </a:spcAft>
          </a:pPr>
          <a:endParaRPr lang="ru-RU" sz="3300" kern="1200" smtClean="0"/>
        </a:p>
      </dsp:txBody>
      <dsp:txXfrm>
        <a:off x="2499400" y="1737799"/>
        <a:ext cx="716199" cy="504947"/>
      </dsp:txXfrm>
    </dsp:sp>
    <dsp:sp modelId="{E687A40E-1908-495B-AE27-52F07CF8C4B7}">
      <dsp:nvSpPr>
        <dsp:cNvPr id="0" name=""/>
        <dsp:cNvSpPr/>
      </dsp:nvSpPr>
      <dsp:spPr>
        <a:xfrm rot="16200000">
          <a:off x="2459387" y="1222159"/>
          <a:ext cx="796225" cy="25899"/>
        </a:xfrm>
        <a:custGeom>
          <a:avLst/>
          <a:gdLst/>
          <a:ahLst/>
          <a:cxnLst/>
          <a:rect l="0" t="0" r="0" b="0"/>
          <a:pathLst>
            <a:path>
              <a:moveTo>
                <a:pt x="0" y="12949"/>
              </a:moveTo>
              <a:lnTo>
                <a:pt x="796225"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2837594" y="1215203"/>
        <a:ext cx="39811" cy="39811"/>
      </dsp:txXfrm>
    </dsp:sp>
    <dsp:sp modelId="{CDD2E0FD-948F-44C4-913C-51817C50D731}">
      <dsp:nvSpPr>
        <dsp:cNvPr id="0" name=""/>
        <dsp:cNvSpPr/>
      </dsp:nvSpPr>
      <dsp:spPr>
        <a:xfrm>
          <a:off x="2446344" y="14684"/>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r>
            <a:rPr lang="en-US" sz="900" kern="1200" smtClean="0"/>
            <a:t>engineering  </a:t>
          </a:r>
          <a:endParaRPr lang="ru-RU" sz="900" kern="1200" smtClean="0"/>
        </a:p>
      </dsp:txBody>
      <dsp:txXfrm>
        <a:off x="2566769" y="135109"/>
        <a:ext cx="581461" cy="581461"/>
      </dsp:txXfrm>
    </dsp:sp>
    <dsp:sp modelId="{F7EDD4C3-88CC-4205-826A-FD5668FF418E}">
      <dsp:nvSpPr>
        <dsp:cNvPr id="0" name=""/>
        <dsp:cNvSpPr/>
      </dsp:nvSpPr>
      <dsp:spPr>
        <a:xfrm rot="18600000">
          <a:off x="2981024" y="1381941"/>
          <a:ext cx="752121" cy="25899"/>
        </a:xfrm>
        <a:custGeom>
          <a:avLst/>
          <a:gdLst/>
          <a:ahLst/>
          <a:cxnLst/>
          <a:rect l="0" t="0" r="0" b="0"/>
          <a:pathLst>
            <a:path>
              <a:moveTo>
                <a:pt x="0" y="12949"/>
              </a:moveTo>
              <a:lnTo>
                <a:pt x="752121"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338281" y="1376088"/>
        <a:ext cx="37606" cy="37606"/>
      </dsp:txXfrm>
    </dsp:sp>
    <dsp:sp modelId="{4FC62DAB-2054-4137-BD27-F3BB3FF550D0}">
      <dsp:nvSpPr>
        <dsp:cNvPr id="0" name=""/>
        <dsp:cNvSpPr/>
      </dsp:nvSpPr>
      <dsp:spPr>
        <a:xfrm>
          <a:off x="3451942" y="380692"/>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r>
            <a:rPr lang="en-US" sz="900" kern="1200" baseline="0" smtClean="0">
              <a:solidFill>
                <a:srgbClr val="000000"/>
              </a:solidFill>
              <a:latin typeface="Times New Roman"/>
            </a:rPr>
            <a:t>electrical</a:t>
          </a:r>
        </a:p>
      </dsp:txBody>
      <dsp:txXfrm>
        <a:off x="3572367" y="501117"/>
        <a:ext cx="581461" cy="581461"/>
      </dsp:txXfrm>
    </dsp:sp>
    <dsp:sp modelId="{DD0EF409-3089-4690-BF73-CAF9ED555C0B}">
      <dsp:nvSpPr>
        <dsp:cNvPr id="0" name=""/>
        <dsp:cNvSpPr/>
      </dsp:nvSpPr>
      <dsp:spPr>
        <a:xfrm rot="21000000">
          <a:off x="3343826" y="1833876"/>
          <a:ext cx="654400" cy="25899"/>
        </a:xfrm>
        <a:custGeom>
          <a:avLst/>
          <a:gdLst/>
          <a:ahLst/>
          <a:cxnLst/>
          <a:rect l="0" t="0" r="0" b="0"/>
          <a:pathLst>
            <a:path>
              <a:moveTo>
                <a:pt x="0" y="12949"/>
              </a:moveTo>
              <a:lnTo>
                <a:pt x="654400"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654666" y="1830466"/>
        <a:ext cx="32720" cy="32720"/>
      </dsp:txXfrm>
    </dsp:sp>
    <dsp:sp modelId="{06DCEA2E-CBFC-4D7E-BBB0-56FCF6C318B1}">
      <dsp:nvSpPr>
        <dsp:cNvPr id="0" name=""/>
        <dsp:cNvSpPr/>
      </dsp:nvSpPr>
      <dsp:spPr>
        <a:xfrm>
          <a:off x="3987009" y="1307456"/>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endParaRPr lang="en-US" sz="900" kern="1200" baseline="0" smtClean="0">
            <a:solidFill>
              <a:srgbClr val="000000"/>
            </a:solidFill>
            <a:latin typeface="Calibri"/>
          </a:endParaRPr>
        </a:p>
      </dsp:txBody>
      <dsp:txXfrm>
        <a:off x="4107434" y="1427881"/>
        <a:ext cx="581461" cy="581461"/>
      </dsp:txXfrm>
    </dsp:sp>
    <dsp:sp modelId="{5911A045-24E6-473A-87FB-F8A4FDA9D919}">
      <dsp:nvSpPr>
        <dsp:cNvPr id="0" name=""/>
        <dsp:cNvSpPr/>
      </dsp:nvSpPr>
      <dsp:spPr>
        <a:xfrm rot="1800000">
          <a:off x="3202370" y="2378750"/>
          <a:ext cx="700844" cy="25899"/>
        </a:xfrm>
        <a:custGeom>
          <a:avLst/>
          <a:gdLst/>
          <a:ahLst/>
          <a:cxnLst/>
          <a:rect l="0" t="0" r="0" b="0"/>
          <a:pathLst>
            <a:path>
              <a:moveTo>
                <a:pt x="0" y="12949"/>
              </a:moveTo>
              <a:lnTo>
                <a:pt x="700844"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535271" y="2374179"/>
        <a:ext cx="35042" cy="35042"/>
      </dsp:txXfrm>
    </dsp:sp>
    <dsp:sp modelId="{F9B8F525-7F33-4BA5-9E25-5C0DFDA236E2}">
      <dsp:nvSpPr>
        <dsp:cNvPr id="0" name=""/>
        <dsp:cNvSpPr/>
      </dsp:nvSpPr>
      <dsp:spPr>
        <a:xfrm>
          <a:off x="3801182" y="2361333"/>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endParaRPr lang="en-US" sz="900" kern="1200" baseline="0" smtClean="0">
            <a:solidFill>
              <a:srgbClr val="000000"/>
            </a:solidFill>
            <a:latin typeface="Calibri"/>
          </a:endParaRPr>
        </a:p>
      </dsp:txBody>
      <dsp:txXfrm>
        <a:off x="3921607" y="2481758"/>
        <a:ext cx="581461" cy="581461"/>
      </dsp:txXfrm>
    </dsp:sp>
    <dsp:sp modelId="{5EDBDB5F-DF16-42F9-95D4-D560456BA6CB}">
      <dsp:nvSpPr>
        <dsp:cNvPr id="0" name=""/>
        <dsp:cNvSpPr/>
      </dsp:nvSpPr>
      <dsp:spPr>
        <a:xfrm rot="4200000">
          <a:off x="2725043" y="2692109"/>
          <a:ext cx="785234" cy="25899"/>
        </a:xfrm>
        <a:custGeom>
          <a:avLst/>
          <a:gdLst/>
          <a:ahLst/>
          <a:cxnLst/>
          <a:rect l="0" t="0" r="0" b="0"/>
          <a:pathLst>
            <a:path>
              <a:moveTo>
                <a:pt x="0" y="12949"/>
              </a:moveTo>
              <a:lnTo>
                <a:pt x="785234"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098029" y="2685428"/>
        <a:ext cx="39261" cy="39261"/>
      </dsp:txXfrm>
    </dsp:sp>
    <dsp:sp modelId="{B31A219A-47F1-48D0-8859-F9122DCE7D4C}">
      <dsp:nvSpPr>
        <dsp:cNvPr id="0" name=""/>
        <dsp:cNvSpPr/>
      </dsp:nvSpPr>
      <dsp:spPr>
        <a:xfrm>
          <a:off x="2981411" y="3049203"/>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endParaRPr lang="en-US" sz="900" kern="1200" baseline="0" smtClean="0">
            <a:solidFill>
              <a:srgbClr val="000000"/>
            </a:solidFill>
            <a:latin typeface="Calibri"/>
          </a:endParaRPr>
        </a:p>
      </dsp:txBody>
      <dsp:txXfrm>
        <a:off x="3101836" y="3169628"/>
        <a:ext cx="581461" cy="581461"/>
      </dsp:txXfrm>
    </dsp:sp>
    <dsp:sp modelId="{E8F58F6A-0BB6-4033-A45C-3079F298E484}">
      <dsp:nvSpPr>
        <dsp:cNvPr id="0" name=""/>
        <dsp:cNvSpPr/>
      </dsp:nvSpPr>
      <dsp:spPr>
        <a:xfrm rot="6600000">
          <a:off x="2204721" y="2692109"/>
          <a:ext cx="785234" cy="25899"/>
        </a:xfrm>
        <a:custGeom>
          <a:avLst/>
          <a:gdLst/>
          <a:ahLst/>
          <a:cxnLst/>
          <a:rect l="0" t="0" r="0" b="0"/>
          <a:pathLst>
            <a:path>
              <a:moveTo>
                <a:pt x="0" y="12949"/>
              </a:moveTo>
              <a:lnTo>
                <a:pt x="785234"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2577708" y="2685428"/>
        <a:ext cx="39261" cy="39261"/>
      </dsp:txXfrm>
    </dsp:sp>
    <dsp:sp modelId="{ADDBB730-B46D-40EF-A556-9E734909BD5A}">
      <dsp:nvSpPr>
        <dsp:cNvPr id="0" name=""/>
        <dsp:cNvSpPr/>
      </dsp:nvSpPr>
      <dsp:spPr>
        <a:xfrm>
          <a:off x="1911276" y="3049203"/>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endParaRPr lang="en-US" sz="900" kern="1200" baseline="0" smtClean="0">
            <a:solidFill>
              <a:srgbClr val="000000"/>
            </a:solidFill>
            <a:latin typeface="Calibri"/>
          </a:endParaRPr>
        </a:p>
      </dsp:txBody>
      <dsp:txXfrm>
        <a:off x="2031701" y="3169628"/>
        <a:ext cx="581461" cy="581461"/>
      </dsp:txXfrm>
    </dsp:sp>
    <dsp:sp modelId="{4B98CEA5-0146-42C7-96F4-839EC660D7B5}">
      <dsp:nvSpPr>
        <dsp:cNvPr id="0" name=""/>
        <dsp:cNvSpPr/>
      </dsp:nvSpPr>
      <dsp:spPr>
        <a:xfrm rot="9000000">
          <a:off x="1811785" y="2378750"/>
          <a:ext cx="700844" cy="25899"/>
        </a:xfrm>
        <a:custGeom>
          <a:avLst/>
          <a:gdLst/>
          <a:ahLst/>
          <a:cxnLst/>
          <a:rect l="0" t="0" r="0" b="0"/>
          <a:pathLst>
            <a:path>
              <a:moveTo>
                <a:pt x="0" y="12949"/>
              </a:moveTo>
              <a:lnTo>
                <a:pt x="700844"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2144686" y="2374179"/>
        <a:ext cx="35042" cy="35042"/>
      </dsp:txXfrm>
    </dsp:sp>
    <dsp:sp modelId="{08103694-83D9-42F6-8E3D-65B9F14C7F4E}">
      <dsp:nvSpPr>
        <dsp:cNvPr id="0" name=""/>
        <dsp:cNvSpPr/>
      </dsp:nvSpPr>
      <dsp:spPr>
        <a:xfrm>
          <a:off x="1091505" y="2361333"/>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endParaRPr lang="en-US" sz="900" kern="1200" baseline="0" smtClean="0">
            <a:solidFill>
              <a:srgbClr val="000000"/>
            </a:solidFill>
            <a:latin typeface="Calibri"/>
          </a:endParaRPr>
        </a:p>
      </dsp:txBody>
      <dsp:txXfrm>
        <a:off x="1211930" y="2481758"/>
        <a:ext cx="581461" cy="581461"/>
      </dsp:txXfrm>
    </dsp:sp>
    <dsp:sp modelId="{C855CF88-E4BE-4657-9F71-646BAC04243F}">
      <dsp:nvSpPr>
        <dsp:cNvPr id="0" name=""/>
        <dsp:cNvSpPr/>
      </dsp:nvSpPr>
      <dsp:spPr>
        <a:xfrm rot="11400000">
          <a:off x="1716773" y="1833876"/>
          <a:ext cx="654400" cy="25899"/>
        </a:xfrm>
        <a:custGeom>
          <a:avLst/>
          <a:gdLst/>
          <a:ahLst/>
          <a:cxnLst/>
          <a:rect l="0" t="0" r="0" b="0"/>
          <a:pathLst>
            <a:path>
              <a:moveTo>
                <a:pt x="0" y="12949"/>
              </a:moveTo>
              <a:lnTo>
                <a:pt x="654400"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2027613" y="1830466"/>
        <a:ext cx="32720" cy="32720"/>
      </dsp:txXfrm>
    </dsp:sp>
    <dsp:sp modelId="{5A073CEB-D310-4727-9BED-B6A6FC25656E}">
      <dsp:nvSpPr>
        <dsp:cNvPr id="0" name=""/>
        <dsp:cNvSpPr/>
      </dsp:nvSpPr>
      <dsp:spPr>
        <a:xfrm>
          <a:off x="905678" y="1307456"/>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endParaRPr lang="en-US" sz="900" kern="1200" baseline="0" smtClean="0">
            <a:solidFill>
              <a:srgbClr val="000000"/>
            </a:solidFill>
            <a:latin typeface="Calibri"/>
          </a:endParaRPr>
        </a:p>
      </dsp:txBody>
      <dsp:txXfrm>
        <a:off x="1026103" y="1427881"/>
        <a:ext cx="581461" cy="581461"/>
      </dsp:txXfrm>
    </dsp:sp>
    <dsp:sp modelId="{A305A658-36A0-41EA-8B38-B183FBE079C1}">
      <dsp:nvSpPr>
        <dsp:cNvPr id="0" name=""/>
        <dsp:cNvSpPr/>
      </dsp:nvSpPr>
      <dsp:spPr>
        <a:xfrm rot="13800000">
          <a:off x="1981854" y="1381941"/>
          <a:ext cx="752121" cy="25899"/>
        </a:xfrm>
        <a:custGeom>
          <a:avLst/>
          <a:gdLst/>
          <a:ahLst/>
          <a:cxnLst/>
          <a:rect l="0" t="0" r="0" b="0"/>
          <a:pathLst>
            <a:path>
              <a:moveTo>
                <a:pt x="0" y="12949"/>
              </a:moveTo>
              <a:lnTo>
                <a:pt x="752121"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2339112" y="1376088"/>
        <a:ext cx="37606" cy="37606"/>
      </dsp:txXfrm>
    </dsp:sp>
    <dsp:sp modelId="{6F27A612-DF10-450D-A491-300A2C3195C3}">
      <dsp:nvSpPr>
        <dsp:cNvPr id="0" name=""/>
        <dsp:cNvSpPr/>
      </dsp:nvSpPr>
      <dsp:spPr>
        <a:xfrm>
          <a:off x="1440746" y="380692"/>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r>
            <a:rPr lang="en-US" sz="900" kern="1200" baseline="0" smtClean="0">
              <a:solidFill>
                <a:srgbClr val="000000"/>
              </a:solidFill>
              <a:latin typeface="Calibri"/>
            </a:rPr>
            <a:t>civil </a:t>
          </a:r>
        </a:p>
      </dsp:txBody>
      <dsp:txXfrm>
        <a:off x="1561171" y="501117"/>
        <a:ext cx="581461" cy="581461"/>
      </dsp:txXfrm>
    </dsp:sp>
  </dsp:spTree>
</dsp:drawing>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FEA9B-CC1A-4441-AF59-E6FB67D9C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4895</TotalTime>
  <Pages>36</Pages>
  <Words>9954</Words>
  <Characters>56738</Characters>
  <Application>Microsoft Office Word</Application>
  <DocSecurity>0</DocSecurity>
  <Lines>472</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АЗИЗА</dc:creator>
  <cp:keywords/>
  <dc:description/>
  <cp:lastModifiedBy>User</cp:lastModifiedBy>
  <cp:revision>201</cp:revision>
  <cp:lastPrinted>2017-10-03T08:28:00Z</cp:lastPrinted>
  <dcterms:created xsi:type="dcterms:W3CDTF">2015-02-20T03:23:00Z</dcterms:created>
  <dcterms:modified xsi:type="dcterms:W3CDTF">2017-10-03T08:28:00Z</dcterms:modified>
</cp:coreProperties>
</file>